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76EA3" w14:textId="77777777" w:rsidR="00F91C56" w:rsidRPr="000941A3" w:rsidRDefault="00BE0565" w:rsidP="006E7019">
      <w:pPr>
        <w:pStyle w:val="DocumentnaamKopRapporttiteltitelpagina"/>
        <w:jc w:val="center"/>
        <w:rPr>
          <w:rFonts w:ascii="Verdana" w:hAnsi="Verdana"/>
          <w:iCs/>
          <w:szCs w:val="42"/>
        </w:rPr>
      </w:pPr>
      <w:r w:rsidRPr="000941A3">
        <w:rPr>
          <w:rFonts w:ascii="Verdana" w:hAnsi="Verdana"/>
          <w:szCs w:val="42"/>
        </w:rPr>
        <w:t>Programma van Eisen</w:t>
      </w:r>
      <w:r w:rsidR="00C6766F" w:rsidRPr="000941A3">
        <w:rPr>
          <w:rFonts w:ascii="Verdana" w:hAnsi="Verdana"/>
          <w:szCs w:val="42"/>
        </w:rPr>
        <w:t xml:space="preserve"> </w:t>
      </w:r>
      <w:r w:rsidR="00C6766F" w:rsidRPr="000941A3">
        <w:rPr>
          <w:rFonts w:ascii="Verdana" w:hAnsi="Verdana"/>
          <w:iCs/>
          <w:szCs w:val="42"/>
        </w:rPr>
        <w:t>voertuigen</w:t>
      </w:r>
    </w:p>
    <w:p w14:paraId="109C3411" w14:textId="48BB19CA" w:rsidR="00BE0565" w:rsidRPr="000941A3" w:rsidRDefault="00B7678A" w:rsidP="00437348">
      <w:pPr>
        <w:pStyle w:val="DocumentnaamKopRapporttiteltitelpagina"/>
        <w:jc w:val="center"/>
        <w:rPr>
          <w:rFonts w:ascii="Verdana" w:hAnsi="Verdana"/>
          <w:szCs w:val="42"/>
        </w:rPr>
      </w:pPr>
      <w:r>
        <w:rPr>
          <w:rFonts w:ascii="Verdana" w:hAnsi="Verdana"/>
          <w:iCs/>
          <w:szCs w:val="42"/>
        </w:rPr>
        <w:t>Hoogheemraadschap van</w:t>
      </w:r>
      <w:r w:rsidRPr="000941A3">
        <w:rPr>
          <w:rFonts w:ascii="Verdana" w:hAnsi="Verdana"/>
          <w:iCs/>
          <w:szCs w:val="42"/>
        </w:rPr>
        <w:t xml:space="preserve"> </w:t>
      </w:r>
      <w:r w:rsidR="00C6766F" w:rsidRPr="000941A3">
        <w:rPr>
          <w:rFonts w:ascii="Verdana" w:hAnsi="Verdana"/>
          <w:iCs/>
          <w:szCs w:val="42"/>
        </w:rPr>
        <w:t>Rijnland</w:t>
      </w:r>
    </w:p>
    <w:p w14:paraId="53862347" w14:textId="77777777" w:rsidR="00BE0565" w:rsidRPr="000941A3" w:rsidRDefault="00BE0565" w:rsidP="00D940AC">
      <w:pPr>
        <w:pStyle w:val="DocumentnaamKopRapporttiteltitelpagina"/>
        <w:jc w:val="center"/>
        <w:rPr>
          <w:rFonts w:ascii="Verdana" w:hAnsi="Verdana"/>
          <w:sz w:val="36"/>
          <w:szCs w:val="36"/>
        </w:rPr>
      </w:pPr>
    </w:p>
    <w:p w14:paraId="5C042FFC" w14:textId="77777777" w:rsidR="00BE0565" w:rsidRPr="000941A3" w:rsidRDefault="00BE0565" w:rsidP="00C72EF5">
      <w:pPr>
        <w:pStyle w:val="DocumentnaamKopRapporttiteltitelpagina"/>
        <w:rPr>
          <w:rFonts w:ascii="Verdana" w:hAnsi="Verdana"/>
          <w:sz w:val="36"/>
          <w:szCs w:val="36"/>
        </w:rPr>
      </w:pPr>
    </w:p>
    <w:p w14:paraId="27B1C48B" w14:textId="77777777" w:rsidR="00B97CF0" w:rsidRPr="000941A3" w:rsidRDefault="00B97CF0">
      <w:pPr>
        <w:rPr>
          <w:rFonts w:ascii="Verdana" w:hAnsi="Verdana"/>
        </w:rPr>
      </w:pPr>
    </w:p>
    <w:p w14:paraId="69CDD4D9" w14:textId="77777777" w:rsidR="00B97CF0" w:rsidRPr="000941A3" w:rsidRDefault="00B97CF0">
      <w:pPr>
        <w:rPr>
          <w:rFonts w:ascii="Verdana" w:hAnsi="Verdana"/>
        </w:rPr>
      </w:pPr>
    </w:p>
    <w:p w14:paraId="12D89592" w14:textId="77777777" w:rsidR="006E70B9" w:rsidRDefault="006E70B9">
      <w:pPr>
        <w:rPr>
          <w:rFonts w:ascii="Verdana" w:hAnsi="Verdana"/>
          <w:b/>
        </w:rPr>
      </w:pPr>
      <w:r>
        <w:rPr>
          <w:rFonts w:ascii="Verdana" w:hAnsi="Verdana"/>
          <w:b/>
        </w:rPr>
        <w:br w:type="page"/>
      </w:r>
    </w:p>
    <w:p w14:paraId="69D4A8A1" w14:textId="750D1B2D" w:rsidR="00504022" w:rsidRDefault="00073540">
      <w:pPr>
        <w:rPr>
          <w:rFonts w:ascii="Verdana" w:hAnsi="Verdana"/>
          <w:b/>
        </w:rPr>
      </w:pPr>
      <w:r>
        <w:rPr>
          <w:rFonts w:ascii="Verdana" w:hAnsi="Verdana"/>
          <w:b/>
        </w:rPr>
        <w:lastRenderedPageBreak/>
        <w:t>Inhoud</w:t>
      </w:r>
    </w:p>
    <w:p w14:paraId="121DAFA7" w14:textId="77777777" w:rsidR="00073540" w:rsidRDefault="00073540">
      <w:pPr>
        <w:rPr>
          <w:rFonts w:ascii="Verdana" w:hAnsi="Verdana"/>
          <w:b/>
        </w:rPr>
      </w:pPr>
    </w:p>
    <w:p w14:paraId="74956413" w14:textId="6C0FD07D" w:rsidR="000479C7" w:rsidRPr="006E6FA7" w:rsidRDefault="000479C7" w:rsidP="00437348">
      <w:pPr>
        <w:jc w:val="both"/>
        <w:rPr>
          <w:rFonts w:ascii="Verdana" w:hAnsi="Verdana"/>
        </w:rPr>
      </w:pPr>
      <w:r w:rsidRPr="006E6FA7">
        <w:rPr>
          <w:rFonts w:ascii="Verdana" w:hAnsi="Verdana"/>
        </w:rPr>
        <w:t xml:space="preserve">De eisen en voorwaarden in dit document </w:t>
      </w:r>
      <w:r w:rsidR="00073540">
        <w:rPr>
          <w:rFonts w:ascii="Verdana" w:hAnsi="Verdana"/>
        </w:rPr>
        <w:t>zijn</w:t>
      </w:r>
      <w:r w:rsidRPr="006E6FA7">
        <w:rPr>
          <w:rFonts w:ascii="Verdana" w:hAnsi="Verdana"/>
        </w:rPr>
        <w:t xml:space="preserve"> onderverdeeld in </w:t>
      </w:r>
      <w:r w:rsidR="00910A2D">
        <w:rPr>
          <w:rFonts w:ascii="Verdana" w:hAnsi="Verdana"/>
        </w:rPr>
        <w:t>9</w:t>
      </w:r>
      <w:r w:rsidR="00C273E8" w:rsidRPr="006E6FA7">
        <w:rPr>
          <w:rFonts w:ascii="Verdana" w:hAnsi="Verdana"/>
        </w:rPr>
        <w:t xml:space="preserve"> </w:t>
      </w:r>
      <w:r w:rsidRPr="006E6FA7">
        <w:rPr>
          <w:rFonts w:ascii="Verdana" w:hAnsi="Verdana"/>
        </w:rPr>
        <w:t>hoofstukken.</w:t>
      </w:r>
      <w:r w:rsidR="00073540">
        <w:rPr>
          <w:rFonts w:ascii="Verdana" w:hAnsi="Verdana"/>
        </w:rPr>
        <w:t xml:space="preserve"> Deze </w:t>
      </w:r>
      <w:r w:rsidR="00910A2D">
        <w:rPr>
          <w:rFonts w:ascii="Verdana" w:hAnsi="Verdana"/>
        </w:rPr>
        <w:t xml:space="preserve">hoofdstukken corresponderen met de beschrijving van de scope van de opdracht </w:t>
      </w:r>
      <w:r w:rsidR="006E03D0">
        <w:rPr>
          <w:rFonts w:ascii="Verdana" w:hAnsi="Verdana"/>
        </w:rPr>
        <w:t xml:space="preserve">vanuit de </w:t>
      </w:r>
      <w:r w:rsidR="00E627AA">
        <w:rPr>
          <w:rFonts w:ascii="Verdana" w:hAnsi="Verdana"/>
        </w:rPr>
        <w:t>Inschrijfl</w:t>
      </w:r>
      <w:r w:rsidR="006E03D0">
        <w:rPr>
          <w:rFonts w:ascii="Verdana" w:hAnsi="Verdana"/>
        </w:rPr>
        <w:t>eidraad</w:t>
      </w:r>
      <w:r w:rsidR="00E627AA">
        <w:rPr>
          <w:rFonts w:ascii="Verdana" w:hAnsi="Verdana"/>
        </w:rPr>
        <w:t xml:space="preserve"> (paragraaf 2.4).</w:t>
      </w:r>
    </w:p>
    <w:p w14:paraId="222D2FCE" w14:textId="77777777" w:rsidR="000479C7" w:rsidRPr="006E6FA7" w:rsidRDefault="000479C7" w:rsidP="00437348">
      <w:pPr>
        <w:jc w:val="both"/>
        <w:rPr>
          <w:rFonts w:ascii="Verdana" w:hAnsi="Verdana"/>
        </w:rPr>
      </w:pPr>
    </w:p>
    <w:p w14:paraId="3A8FB1E6" w14:textId="53BECA8D" w:rsidR="000479C7" w:rsidRDefault="000479C7" w:rsidP="00B53067">
      <w:pPr>
        <w:pStyle w:val="Lijstalinea"/>
        <w:numPr>
          <w:ilvl w:val="0"/>
          <w:numId w:val="14"/>
        </w:numPr>
        <w:jc w:val="both"/>
        <w:rPr>
          <w:rFonts w:ascii="Verdana" w:hAnsi="Verdana"/>
        </w:rPr>
      </w:pPr>
      <w:r w:rsidRPr="006E6FA7">
        <w:rPr>
          <w:rFonts w:ascii="Verdana" w:hAnsi="Verdana"/>
        </w:rPr>
        <w:t xml:space="preserve">Hoofdstuk 1: Eisen ten aanzien van Personen- en </w:t>
      </w:r>
      <w:r w:rsidR="00503305">
        <w:rPr>
          <w:rFonts w:ascii="Verdana" w:hAnsi="Verdana"/>
        </w:rPr>
        <w:t>Bedrijfs</w:t>
      </w:r>
      <w:r w:rsidRPr="006E6FA7">
        <w:rPr>
          <w:rFonts w:ascii="Verdana" w:hAnsi="Verdana"/>
        </w:rPr>
        <w:t>voertuigen</w:t>
      </w:r>
      <w:r w:rsidR="00C273E8">
        <w:rPr>
          <w:rFonts w:ascii="Verdana" w:hAnsi="Verdana"/>
        </w:rPr>
        <w:t>;</w:t>
      </w:r>
    </w:p>
    <w:p w14:paraId="35A8AA02" w14:textId="55FE9EEA" w:rsidR="000479C7" w:rsidRDefault="000479C7" w:rsidP="00B53067">
      <w:pPr>
        <w:pStyle w:val="Lijstalinea"/>
        <w:numPr>
          <w:ilvl w:val="0"/>
          <w:numId w:val="14"/>
        </w:numPr>
        <w:jc w:val="both"/>
        <w:rPr>
          <w:rFonts w:ascii="Verdana" w:hAnsi="Verdana"/>
        </w:rPr>
      </w:pPr>
      <w:r w:rsidRPr="006E6FA7">
        <w:rPr>
          <w:rFonts w:ascii="Verdana" w:hAnsi="Verdana"/>
        </w:rPr>
        <w:t xml:space="preserve">Hoofdstuk </w:t>
      </w:r>
      <w:r w:rsidR="00BC1B7B">
        <w:rPr>
          <w:rFonts w:ascii="Verdana" w:hAnsi="Verdana"/>
        </w:rPr>
        <w:t>2</w:t>
      </w:r>
      <w:r w:rsidRPr="006E6FA7">
        <w:rPr>
          <w:rFonts w:ascii="Verdana" w:hAnsi="Verdana"/>
        </w:rPr>
        <w:t xml:space="preserve">: Eisen ten aanzien van </w:t>
      </w:r>
      <w:r w:rsidR="0067729B" w:rsidRPr="006E6FA7">
        <w:rPr>
          <w:rFonts w:ascii="Verdana" w:hAnsi="Verdana"/>
        </w:rPr>
        <w:t>Belettering</w:t>
      </w:r>
      <w:r w:rsidR="00EF622D">
        <w:rPr>
          <w:rFonts w:ascii="Verdana" w:hAnsi="Verdana"/>
        </w:rPr>
        <w:t>;</w:t>
      </w:r>
    </w:p>
    <w:p w14:paraId="24234E73" w14:textId="0758516E" w:rsidR="003216F8" w:rsidRPr="006E6FA7" w:rsidRDefault="003216F8" w:rsidP="00B53067">
      <w:pPr>
        <w:pStyle w:val="Lijstalinea"/>
        <w:numPr>
          <w:ilvl w:val="0"/>
          <w:numId w:val="14"/>
        </w:numPr>
        <w:jc w:val="both"/>
        <w:rPr>
          <w:rFonts w:ascii="Verdana" w:hAnsi="Verdana"/>
        </w:rPr>
      </w:pPr>
      <w:r w:rsidRPr="006E6FA7">
        <w:rPr>
          <w:rFonts w:ascii="Verdana" w:hAnsi="Verdana"/>
        </w:rPr>
        <w:t xml:space="preserve">Hoofdstuk </w:t>
      </w:r>
      <w:r>
        <w:rPr>
          <w:rFonts w:ascii="Verdana" w:hAnsi="Verdana"/>
        </w:rPr>
        <w:t>3:</w:t>
      </w:r>
      <w:r w:rsidRPr="006E6FA7">
        <w:rPr>
          <w:rFonts w:ascii="Verdana" w:hAnsi="Verdana"/>
        </w:rPr>
        <w:t xml:space="preserve"> Eisen ten aanzien van </w:t>
      </w:r>
      <w:r>
        <w:rPr>
          <w:rFonts w:ascii="Verdana" w:hAnsi="Verdana"/>
        </w:rPr>
        <w:t>de inbouwpakketten</w:t>
      </w:r>
    </w:p>
    <w:p w14:paraId="5F26983A" w14:textId="68707504" w:rsidR="000479C7" w:rsidRPr="006E6FA7" w:rsidRDefault="000479C7" w:rsidP="00B53067">
      <w:pPr>
        <w:pStyle w:val="Lijstalinea"/>
        <w:numPr>
          <w:ilvl w:val="0"/>
          <w:numId w:val="14"/>
        </w:numPr>
        <w:jc w:val="both"/>
        <w:rPr>
          <w:rFonts w:ascii="Verdana" w:hAnsi="Verdana"/>
        </w:rPr>
      </w:pPr>
      <w:r w:rsidRPr="006E6FA7">
        <w:rPr>
          <w:rFonts w:ascii="Verdana" w:hAnsi="Verdana"/>
        </w:rPr>
        <w:t xml:space="preserve">Hoofdstuk </w:t>
      </w:r>
      <w:r w:rsidR="00DD2DCE">
        <w:rPr>
          <w:rFonts w:ascii="Verdana" w:hAnsi="Verdana"/>
        </w:rPr>
        <w:t>4</w:t>
      </w:r>
      <w:r w:rsidRPr="006E6FA7">
        <w:rPr>
          <w:rFonts w:ascii="Verdana" w:hAnsi="Verdana"/>
        </w:rPr>
        <w:t>: Eisen ten aanzien van Rittenregistratie</w:t>
      </w:r>
      <w:r w:rsidR="00EF622D">
        <w:rPr>
          <w:rFonts w:ascii="Verdana" w:hAnsi="Verdana"/>
        </w:rPr>
        <w:t>;</w:t>
      </w:r>
    </w:p>
    <w:p w14:paraId="413AA859" w14:textId="3C1EBB78" w:rsidR="000479C7" w:rsidRPr="006E6FA7" w:rsidRDefault="009C15B4" w:rsidP="00B53067">
      <w:pPr>
        <w:pStyle w:val="Lijstalinea"/>
        <w:numPr>
          <w:ilvl w:val="0"/>
          <w:numId w:val="14"/>
        </w:numPr>
        <w:jc w:val="both"/>
        <w:rPr>
          <w:rFonts w:ascii="Verdana" w:hAnsi="Verdana"/>
        </w:rPr>
      </w:pPr>
      <w:r w:rsidRPr="006E6FA7">
        <w:rPr>
          <w:rFonts w:ascii="Verdana" w:hAnsi="Verdana"/>
        </w:rPr>
        <w:t xml:space="preserve">Hoofdstuk </w:t>
      </w:r>
      <w:r w:rsidR="009C2656">
        <w:rPr>
          <w:rFonts w:ascii="Verdana" w:hAnsi="Verdana"/>
        </w:rPr>
        <w:t>5</w:t>
      </w:r>
      <w:r w:rsidRPr="006E6FA7">
        <w:rPr>
          <w:rFonts w:ascii="Verdana" w:hAnsi="Verdana"/>
        </w:rPr>
        <w:t xml:space="preserve">: </w:t>
      </w:r>
      <w:r w:rsidR="000479C7" w:rsidRPr="006E6FA7">
        <w:rPr>
          <w:rFonts w:ascii="Verdana" w:hAnsi="Verdana"/>
        </w:rPr>
        <w:t xml:space="preserve">Eisen ten aanzien van </w:t>
      </w:r>
      <w:r w:rsidR="00DD2DCE">
        <w:rPr>
          <w:rFonts w:ascii="Verdana" w:hAnsi="Verdana"/>
        </w:rPr>
        <w:t xml:space="preserve">het </w:t>
      </w:r>
      <w:r w:rsidR="002A392C">
        <w:rPr>
          <w:rFonts w:ascii="Verdana" w:hAnsi="Verdana"/>
        </w:rPr>
        <w:t>Autodeelprogramma</w:t>
      </w:r>
      <w:r w:rsidR="00EF622D">
        <w:rPr>
          <w:rFonts w:ascii="Verdana" w:hAnsi="Verdana"/>
        </w:rPr>
        <w:t>;</w:t>
      </w:r>
    </w:p>
    <w:p w14:paraId="50545E08" w14:textId="326D9B52" w:rsidR="008C2256" w:rsidRDefault="00BB0A32" w:rsidP="00B53067">
      <w:pPr>
        <w:pStyle w:val="Lijstalinea"/>
        <w:numPr>
          <w:ilvl w:val="0"/>
          <w:numId w:val="14"/>
        </w:numPr>
        <w:jc w:val="both"/>
        <w:rPr>
          <w:rFonts w:ascii="Verdana" w:hAnsi="Verdana"/>
        </w:rPr>
      </w:pPr>
      <w:r>
        <w:rPr>
          <w:rFonts w:ascii="Verdana" w:hAnsi="Verdana"/>
        </w:rPr>
        <w:t xml:space="preserve">Hoofdstuk </w:t>
      </w:r>
      <w:r w:rsidR="00853CE5">
        <w:rPr>
          <w:rFonts w:ascii="Verdana" w:hAnsi="Verdana"/>
        </w:rPr>
        <w:t>6</w:t>
      </w:r>
      <w:r>
        <w:rPr>
          <w:rFonts w:ascii="Verdana" w:hAnsi="Verdana"/>
        </w:rPr>
        <w:t>: Eisen ten aanzien van Laad- en brandstofpassen.</w:t>
      </w:r>
    </w:p>
    <w:p w14:paraId="61905727" w14:textId="297811E9" w:rsidR="007D3345" w:rsidRDefault="00853CE5" w:rsidP="00B53067">
      <w:pPr>
        <w:pStyle w:val="Lijstalinea"/>
        <w:numPr>
          <w:ilvl w:val="0"/>
          <w:numId w:val="14"/>
        </w:numPr>
        <w:jc w:val="both"/>
        <w:rPr>
          <w:rFonts w:ascii="Verdana" w:hAnsi="Verdana"/>
        </w:rPr>
      </w:pPr>
      <w:r>
        <w:rPr>
          <w:rFonts w:ascii="Verdana" w:hAnsi="Verdana"/>
        </w:rPr>
        <w:t>Hoofdstuk 7: Eisen ten aanzien</w:t>
      </w:r>
      <w:r w:rsidR="00D91DF3">
        <w:rPr>
          <w:rFonts w:ascii="Verdana" w:hAnsi="Verdana"/>
        </w:rPr>
        <w:t xml:space="preserve"> van </w:t>
      </w:r>
      <w:r w:rsidR="00992D74">
        <w:rPr>
          <w:rFonts w:ascii="Verdana" w:hAnsi="Verdana"/>
        </w:rPr>
        <w:t>W</w:t>
      </w:r>
      <w:r w:rsidR="00D91DF3">
        <w:rPr>
          <w:rFonts w:ascii="Verdana" w:hAnsi="Verdana"/>
        </w:rPr>
        <w:t>a</w:t>
      </w:r>
      <w:r w:rsidR="00992D74">
        <w:rPr>
          <w:rFonts w:ascii="Verdana" w:hAnsi="Verdana"/>
        </w:rPr>
        <w:t>genparkbeheer</w:t>
      </w:r>
    </w:p>
    <w:p w14:paraId="7E53E80A" w14:textId="3FBECF25" w:rsidR="001F240C" w:rsidRDefault="001F240C" w:rsidP="00B53067">
      <w:pPr>
        <w:pStyle w:val="Lijstalinea"/>
        <w:numPr>
          <w:ilvl w:val="0"/>
          <w:numId w:val="14"/>
        </w:numPr>
        <w:jc w:val="both"/>
        <w:rPr>
          <w:rFonts w:ascii="Verdana" w:hAnsi="Verdana"/>
        </w:rPr>
      </w:pPr>
      <w:r>
        <w:rPr>
          <w:rFonts w:ascii="Verdana" w:hAnsi="Verdana"/>
        </w:rPr>
        <w:t>Hoofdstuk 8: Eisen ten aanzien van Huur</w:t>
      </w:r>
    </w:p>
    <w:p w14:paraId="5B93A3FB" w14:textId="4F839FF5" w:rsidR="00C9204D" w:rsidRDefault="00BC1B7B" w:rsidP="001F240C">
      <w:pPr>
        <w:pStyle w:val="Lijstalinea"/>
        <w:numPr>
          <w:ilvl w:val="0"/>
          <w:numId w:val="14"/>
        </w:numPr>
        <w:jc w:val="both"/>
        <w:rPr>
          <w:rFonts w:ascii="Verdana" w:hAnsi="Verdana"/>
        </w:rPr>
      </w:pPr>
      <w:r w:rsidRPr="00BC1B7B">
        <w:rPr>
          <w:rFonts w:ascii="Verdana" w:hAnsi="Verdana"/>
        </w:rPr>
        <w:t xml:space="preserve">Hoofdstuk </w:t>
      </w:r>
      <w:r w:rsidR="001F240C">
        <w:rPr>
          <w:rFonts w:ascii="Verdana" w:hAnsi="Verdana"/>
        </w:rPr>
        <w:t>9</w:t>
      </w:r>
      <w:r w:rsidRPr="00BC1B7B">
        <w:rPr>
          <w:rFonts w:ascii="Verdana" w:hAnsi="Verdana"/>
        </w:rPr>
        <w:t xml:space="preserve">: </w:t>
      </w:r>
      <w:r w:rsidR="001F240C">
        <w:rPr>
          <w:rFonts w:ascii="Verdana" w:hAnsi="Verdana"/>
        </w:rPr>
        <w:t>Overige eisen</w:t>
      </w:r>
    </w:p>
    <w:p w14:paraId="703C4401" w14:textId="77777777" w:rsidR="00BC1B7B" w:rsidRPr="001F240C" w:rsidRDefault="00BC1B7B" w:rsidP="001F240C">
      <w:pPr>
        <w:ind w:left="360"/>
        <w:jc w:val="both"/>
        <w:rPr>
          <w:rFonts w:ascii="Verdana" w:hAnsi="Verdana"/>
        </w:rPr>
      </w:pPr>
    </w:p>
    <w:p w14:paraId="27AE71FD" w14:textId="610BEF25" w:rsidR="00F00139" w:rsidRPr="006E6FA7" w:rsidRDefault="00F00139" w:rsidP="008C2256">
      <w:pPr>
        <w:pStyle w:val="Lijstalinea"/>
        <w:jc w:val="both"/>
        <w:rPr>
          <w:rFonts w:ascii="Verdana" w:hAnsi="Verdana"/>
        </w:rPr>
      </w:pPr>
    </w:p>
    <w:p w14:paraId="3605E80D" w14:textId="77777777" w:rsidR="000479C7" w:rsidRPr="006E6FA7" w:rsidRDefault="000479C7" w:rsidP="00437348">
      <w:pPr>
        <w:autoSpaceDE w:val="0"/>
        <w:autoSpaceDN w:val="0"/>
        <w:adjustRightInd w:val="0"/>
        <w:spacing w:line="240" w:lineRule="auto"/>
        <w:jc w:val="both"/>
        <w:rPr>
          <w:rFonts w:ascii="Verdana" w:hAnsi="Verdana"/>
        </w:rPr>
      </w:pPr>
    </w:p>
    <w:p w14:paraId="1BA409C7" w14:textId="77777777" w:rsidR="000479C7" w:rsidRPr="006E6FA7" w:rsidRDefault="000479C7" w:rsidP="00437348">
      <w:pPr>
        <w:jc w:val="both"/>
        <w:rPr>
          <w:rFonts w:ascii="Verdana" w:hAnsi="Verdana"/>
          <w:iCs/>
        </w:rPr>
      </w:pPr>
      <w:r w:rsidRPr="006E6FA7">
        <w:rPr>
          <w:rFonts w:ascii="Verdana" w:hAnsi="Verdana"/>
          <w:iCs/>
        </w:rPr>
        <w:br w:type="page"/>
      </w:r>
    </w:p>
    <w:p w14:paraId="5E3BB6E8" w14:textId="1DC51A1D" w:rsidR="009C5E94" w:rsidRPr="000D2D4F" w:rsidRDefault="000479C7" w:rsidP="000D2D4F">
      <w:pPr>
        <w:rPr>
          <w:rFonts w:ascii="Verdana" w:hAnsi="Verdana" w:cs="Arial"/>
          <w:b/>
          <w:bCs/>
          <w:color w:val="000000"/>
          <w:sz w:val="32"/>
          <w:szCs w:val="32"/>
          <w:lang w:eastAsia="en-US"/>
        </w:rPr>
      </w:pPr>
      <w:bookmarkStart w:id="0" w:name="_Toc510787812"/>
      <w:r w:rsidRPr="000D2D4F">
        <w:rPr>
          <w:rFonts w:ascii="Verdana" w:hAnsi="Verdana" w:cs="Arial"/>
          <w:b/>
          <w:bCs/>
          <w:color w:val="000000"/>
          <w:sz w:val="32"/>
          <w:szCs w:val="32"/>
          <w:lang w:eastAsia="en-US"/>
        </w:rPr>
        <w:lastRenderedPageBreak/>
        <w:t xml:space="preserve">HOOFDSTUK 1: </w:t>
      </w:r>
      <w:r w:rsidR="005049A9" w:rsidRPr="000D2D4F">
        <w:rPr>
          <w:rFonts w:ascii="Verdana" w:hAnsi="Verdana" w:cs="Arial"/>
          <w:b/>
          <w:bCs/>
          <w:color w:val="000000"/>
          <w:sz w:val="32"/>
          <w:szCs w:val="32"/>
          <w:lang w:eastAsia="en-US"/>
        </w:rPr>
        <w:t xml:space="preserve">Personen- en </w:t>
      </w:r>
      <w:r w:rsidR="00F3667E" w:rsidRPr="000D2D4F">
        <w:rPr>
          <w:rFonts w:ascii="Verdana" w:hAnsi="Verdana" w:cs="Arial"/>
          <w:b/>
          <w:bCs/>
          <w:color w:val="000000"/>
          <w:sz w:val="32"/>
          <w:szCs w:val="32"/>
          <w:lang w:eastAsia="en-US"/>
        </w:rPr>
        <w:t>Bedrijfsvoertuig</w:t>
      </w:r>
    </w:p>
    <w:p w14:paraId="1E3F8F39" w14:textId="77777777" w:rsidR="000479C7" w:rsidRPr="006E6FA7" w:rsidRDefault="000479C7" w:rsidP="006F41D7">
      <w:pPr>
        <w:rPr>
          <w:rFonts w:ascii="Verdana" w:hAnsi="Verdana"/>
        </w:rPr>
      </w:pPr>
    </w:p>
    <w:tbl>
      <w:tblPr>
        <w:tblStyle w:val="Tabelraster"/>
        <w:tblW w:w="0" w:type="auto"/>
        <w:tblLayout w:type="fixed"/>
        <w:tblLook w:val="04A0" w:firstRow="1" w:lastRow="0" w:firstColumn="1" w:lastColumn="0" w:noHBand="0" w:noVBand="1"/>
      </w:tblPr>
      <w:tblGrid>
        <w:gridCol w:w="704"/>
        <w:gridCol w:w="7790"/>
      </w:tblGrid>
      <w:tr w:rsidR="000B618F" w:rsidRPr="006E6FA7" w14:paraId="79C6C3B9" w14:textId="77777777" w:rsidTr="001D41CC">
        <w:tc>
          <w:tcPr>
            <w:tcW w:w="8494" w:type="dxa"/>
            <w:gridSpan w:val="2"/>
          </w:tcPr>
          <w:p w14:paraId="07664737" w14:textId="77777777" w:rsidR="000B618F" w:rsidRPr="00E67E8A" w:rsidRDefault="000479C7" w:rsidP="000479C7">
            <w:pPr>
              <w:rPr>
                <w:rFonts w:ascii="Verdana" w:hAnsi="Verdana"/>
                <w:b/>
                <w:bCs/>
                <w:sz w:val="20"/>
                <w:szCs w:val="20"/>
              </w:rPr>
            </w:pPr>
            <w:r w:rsidRPr="00E67E8A">
              <w:rPr>
                <w:rFonts w:ascii="Verdana" w:hAnsi="Verdana"/>
                <w:b/>
                <w:bCs/>
                <w:sz w:val="20"/>
                <w:szCs w:val="20"/>
              </w:rPr>
              <w:t xml:space="preserve">1A. </w:t>
            </w:r>
            <w:r w:rsidR="005049A9" w:rsidRPr="00E67E8A">
              <w:rPr>
                <w:rFonts w:ascii="Verdana" w:hAnsi="Verdana"/>
                <w:b/>
                <w:bCs/>
                <w:sz w:val="20"/>
                <w:szCs w:val="20"/>
              </w:rPr>
              <w:t>E</w:t>
            </w:r>
            <w:r w:rsidR="000B618F" w:rsidRPr="00E67E8A">
              <w:rPr>
                <w:rFonts w:ascii="Verdana" w:hAnsi="Verdana"/>
                <w:b/>
                <w:bCs/>
                <w:sz w:val="20"/>
                <w:szCs w:val="20"/>
              </w:rPr>
              <w:t>isen</w:t>
            </w:r>
            <w:r w:rsidR="005049A9" w:rsidRPr="00E67E8A">
              <w:rPr>
                <w:rFonts w:ascii="Verdana" w:hAnsi="Verdana"/>
                <w:b/>
                <w:bCs/>
                <w:sz w:val="20"/>
                <w:szCs w:val="20"/>
              </w:rPr>
              <w:t xml:space="preserve"> aan de</w:t>
            </w:r>
            <w:r w:rsidR="000B618F" w:rsidRPr="00E67E8A">
              <w:rPr>
                <w:rFonts w:ascii="Verdana" w:hAnsi="Verdana"/>
                <w:b/>
                <w:bCs/>
                <w:sz w:val="20"/>
                <w:szCs w:val="20"/>
              </w:rPr>
              <w:t xml:space="preserve"> voertuigen</w:t>
            </w:r>
          </w:p>
        </w:tc>
      </w:tr>
      <w:tr w:rsidR="000B618F" w:rsidRPr="006E6FA7" w14:paraId="15791763" w14:textId="77777777" w:rsidTr="001D41CC">
        <w:tc>
          <w:tcPr>
            <w:tcW w:w="704" w:type="dxa"/>
          </w:tcPr>
          <w:p w14:paraId="3AC516E7" w14:textId="52667B3C" w:rsidR="000B618F" w:rsidRPr="00E67E8A" w:rsidRDefault="00DB0745" w:rsidP="006F41D7">
            <w:pPr>
              <w:rPr>
                <w:rFonts w:ascii="Verdana" w:hAnsi="Verdana"/>
                <w:sz w:val="20"/>
                <w:szCs w:val="20"/>
              </w:rPr>
            </w:pPr>
            <w:r w:rsidRPr="00E67E8A">
              <w:rPr>
                <w:rFonts w:ascii="Verdana" w:hAnsi="Verdana"/>
                <w:sz w:val="20"/>
                <w:szCs w:val="20"/>
              </w:rPr>
              <w:t>1</w:t>
            </w:r>
          </w:p>
        </w:tc>
        <w:tc>
          <w:tcPr>
            <w:tcW w:w="7790" w:type="dxa"/>
          </w:tcPr>
          <w:p w14:paraId="360C6B31" w14:textId="1358217E" w:rsidR="000B618F" w:rsidRPr="00E67E8A" w:rsidRDefault="002E7215" w:rsidP="006F41D7">
            <w:pPr>
              <w:rPr>
                <w:rFonts w:ascii="Verdana" w:hAnsi="Verdana"/>
                <w:sz w:val="20"/>
                <w:szCs w:val="20"/>
              </w:rPr>
            </w:pPr>
            <w:r w:rsidRPr="00E67E8A">
              <w:rPr>
                <w:rFonts w:ascii="Verdana" w:hAnsi="Verdana"/>
                <w:sz w:val="20"/>
                <w:szCs w:val="20"/>
              </w:rPr>
              <w:t>Alle te leveren voertuigen v</w:t>
            </w:r>
            <w:r w:rsidR="00A97B21" w:rsidRPr="00E67E8A">
              <w:rPr>
                <w:rFonts w:ascii="Verdana" w:hAnsi="Verdana"/>
                <w:sz w:val="20"/>
                <w:szCs w:val="20"/>
              </w:rPr>
              <w:t>oldoen aan de eisen van de Nederlandse arbeidsinspectie</w:t>
            </w:r>
            <w:r w:rsidR="004F52DE" w:rsidRPr="00E67E8A">
              <w:rPr>
                <w:rFonts w:ascii="Verdana" w:hAnsi="Verdana"/>
                <w:sz w:val="20"/>
                <w:szCs w:val="20"/>
              </w:rPr>
              <w:t xml:space="preserve">, </w:t>
            </w:r>
            <w:r w:rsidR="00E37F36" w:rsidRPr="00E67E8A">
              <w:rPr>
                <w:rFonts w:ascii="Verdana" w:hAnsi="Verdana"/>
                <w:sz w:val="20"/>
                <w:szCs w:val="20"/>
              </w:rPr>
              <w:t>voorschriften/</w:t>
            </w:r>
            <w:r w:rsidR="004F52DE" w:rsidRPr="00E67E8A">
              <w:rPr>
                <w:rFonts w:ascii="Verdana" w:hAnsi="Verdana"/>
                <w:sz w:val="20"/>
                <w:szCs w:val="20"/>
              </w:rPr>
              <w:t xml:space="preserve"> wetgeving behorend bij Rijksdienst voor Wegverkeer</w:t>
            </w:r>
            <w:r w:rsidR="00A97B21" w:rsidRPr="00E67E8A">
              <w:rPr>
                <w:rFonts w:ascii="Verdana" w:hAnsi="Verdana"/>
                <w:sz w:val="20"/>
                <w:szCs w:val="20"/>
              </w:rPr>
              <w:t xml:space="preserve"> en</w:t>
            </w:r>
            <w:r w:rsidR="00DC6D72" w:rsidRPr="00E67E8A">
              <w:rPr>
                <w:rFonts w:ascii="Verdana" w:hAnsi="Verdana"/>
                <w:sz w:val="20"/>
                <w:szCs w:val="20"/>
              </w:rPr>
              <w:t xml:space="preserve"> dienen</w:t>
            </w:r>
            <w:r w:rsidR="00A97B21" w:rsidRPr="00E67E8A">
              <w:rPr>
                <w:rFonts w:ascii="Verdana" w:hAnsi="Verdana"/>
                <w:sz w:val="20"/>
                <w:szCs w:val="20"/>
              </w:rPr>
              <w:t xml:space="preserve"> voorzien te zijn van CE-</w:t>
            </w:r>
            <w:r w:rsidR="00A779A3" w:rsidRPr="00E67E8A">
              <w:rPr>
                <w:rFonts w:ascii="Verdana" w:hAnsi="Verdana"/>
                <w:sz w:val="20"/>
                <w:szCs w:val="20"/>
              </w:rPr>
              <w:t>keurmerk</w:t>
            </w:r>
            <w:r w:rsidR="00A97B21" w:rsidRPr="00E67E8A">
              <w:rPr>
                <w:rFonts w:ascii="Verdana" w:hAnsi="Verdana"/>
                <w:sz w:val="20"/>
                <w:szCs w:val="20"/>
              </w:rPr>
              <w:t xml:space="preserve"> met daarbij behorend certificaat en de eventueel van toepassing zijnde conformiteitsverklaringen.</w:t>
            </w:r>
          </w:p>
        </w:tc>
      </w:tr>
      <w:tr w:rsidR="00A97B21" w:rsidRPr="006E6FA7" w14:paraId="668AE10D" w14:textId="77777777" w:rsidTr="003C1658">
        <w:tc>
          <w:tcPr>
            <w:tcW w:w="704" w:type="dxa"/>
          </w:tcPr>
          <w:p w14:paraId="6182E99C" w14:textId="53C1E4AA" w:rsidR="00A97B21" w:rsidRPr="00E67E8A" w:rsidRDefault="00DB0745" w:rsidP="006F41D7">
            <w:pPr>
              <w:rPr>
                <w:rFonts w:ascii="Verdana" w:hAnsi="Verdana"/>
                <w:sz w:val="20"/>
                <w:szCs w:val="20"/>
              </w:rPr>
            </w:pPr>
            <w:r w:rsidRPr="00E67E8A">
              <w:rPr>
                <w:rFonts w:ascii="Verdana" w:hAnsi="Verdana"/>
                <w:sz w:val="20"/>
                <w:szCs w:val="20"/>
              </w:rPr>
              <w:t>2</w:t>
            </w:r>
          </w:p>
        </w:tc>
        <w:tc>
          <w:tcPr>
            <w:tcW w:w="7790" w:type="dxa"/>
            <w:shd w:val="clear" w:color="auto" w:fill="auto"/>
          </w:tcPr>
          <w:p w14:paraId="7648EBCC" w14:textId="04118060" w:rsidR="00A97B21" w:rsidRPr="00E67E8A" w:rsidRDefault="00E37F36" w:rsidP="006F41D7">
            <w:pPr>
              <w:rPr>
                <w:rFonts w:ascii="Verdana" w:hAnsi="Verdana"/>
                <w:sz w:val="20"/>
                <w:szCs w:val="20"/>
              </w:rPr>
            </w:pPr>
            <w:r w:rsidRPr="00E67E8A">
              <w:rPr>
                <w:rFonts w:ascii="Verdana" w:hAnsi="Verdana"/>
                <w:sz w:val="20"/>
                <w:szCs w:val="20"/>
              </w:rPr>
              <w:t>De prijzen</w:t>
            </w:r>
            <w:r w:rsidR="00810344" w:rsidRPr="00E67E8A">
              <w:rPr>
                <w:rFonts w:ascii="Verdana" w:hAnsi="Verdana"/>
                <w:sz w:val="20"/>
                <w:szCs w:val="20"/>
              </w:rPr>
              <w:t xml:space="preserve"> voor de </w:t>
            </w:r>
            <w:r w:rsidR="00A97B21" w:rsidRPr="00E67E8A">
              <w:rPr>
                <w:rFonts w:ascii="Verdana" w:hAnsi="Verdana"/>
                <w:sz w:val="20"/>
                <w:szCs w:val="20"/>
              </w:rPr>
              <w:t xml:space="preserve">voertuigen </w:t>
            </w:r>
            <w:r w:rsidR="00810344" w:rsidRPr="00E67E8A">
              <w:rPr>
                <w:rFonts w:ascii="Verdana" w:hAnsi="Verdana"/>
                <w:sz w:val="20"/>
                <w:szCs w:val="20"/>
              </w:rPr>
              <w:t xml:space="preserve">zijn voor </w:t>
            </w:r>
            <w:r w:rsidR="00A97B21" w:rsidRPr="00E67E8A">
              <w:rPr>
                <w:rFonts w:ascii="Verdana" w:hAnsi="Verdana"/>
                <w:sz w:val="20"/>
                <w:szCs w:val="20"/>
              </w:rPr>
              <w:t>nieuw en ongebruikt</w:t>
            </w:r>
            <w:r w:rsidR="00810344" w:rsidRPr="00E67E8A">
              <w:rPr>
                <w:rFonts w:ascii="Verdana" w:hAnsi="Verdana"/>
                <w:sz w:val="20"/>
                <w:szCs w:val="20"/>
              </w:rPr>
              <w:t>e voertuigen</w:t>
            </w:r>
            <w:r w:rsidR="006C48C3" w:rsidRPr="00E67E8A">
              <w:rPr>
                <w:rFonts w:ascii="Verdana" w:hAnsi="Verdana"/>
                <w:sz w:val="20"/>
                <w:szCs w:val="20"/>
              </w:rPr>
              <w:t xml:space="preserve">.  </w:t>
            </w:r>
          </w:p>
        </w:tc>
      </w:tr>
      <w:tr w:rsidR="00A97B21" w:rsidRPr="006E6FA7" w14:paraId="19374A19" w14:textId="77777777" w:rsidTr="001D41CC">
        <w:tc>
          <w:tcPr>
            <w:tcW w:w="704" w:type="dxa"/>
          </w:tcPr>
          <w:p w14:paraId="78E897F2" w14:textId="3047A3D8" w:rsidR="00A97B21" w:rsidRPr="00E67E8A" w:rsidRDefault="00DB0745" w:rsidP="006F41D7">
            <w:pPr>
              <w:rPr>
                <w:rFonts w:ascii="Verdana" w:hAnsi="Verdana"/>
                <w:sz w:val="20"/>
                <w:szCs w:val="20"/>
              </w:rPr>
            </w:pPr>
            <w:r w:rsidRPr="00E67E8A">
              <w:rPr>
                <w:rFonts w:ascii="Verdana" w:hAnsi="Verdana"/>
                <w:sz w:val="20"/>
                <w:szCs w:val="20"/>
              </w:rPr>
              <w:t>3</w:t>
            </w:r>
          </w:p>
        </w:tc>
        <w:tc>
          <w:tcPr>
            <w:tcW w:w="7790" w:type="dxa"/>
          </w:tcPr>
          <w:p w14:paraId="0E1A1228" w14:textId="77777777" w:rsidR="00A97B21" w:rsidRPr="00E67E8A" w:rsidRDefault="00A97B21" w:rsidP="00A97B21">
            <w:pPr>
              <w:pStyle w:val="Default"/>
              <w:rPr>
                <w:rFonts w:ascii="Verdana" w:hAnsi="Verdana"/>
                <w:sz w:val="20"/>
                <w:szCs w:val="20"/>
              </w:rPr>
            </w:pPr>
            <w:r w:rsidRPr="00E67E8A">
              <w:rPr>
                <w:rFonts w:ascii="Verdana" w:hAnsi="Verdana"/>
                <w:sz w:val="20"/>
                <w:szCs w:val="20"/>
              </w:rPr>
              <w:t xml:space="preserve">De voertuigen zijn bedrijfsklaar en </w:t>
            </w:r>
            <w:r w:rsidR="00877523" w:rsidRPr="00E67E8A">
              <w:rPr>
                <w:rFonts w:ascii="Verdana" w:hAnsi="Verdana"/>
                <w:sz w:val="20"/>
                <w:szCs w:val="20"/>
              </w:rPr>
              <w:t xml:space="preserve">dienen </w:t>
            </w:r>
            <w:r w:rsidRPr="00E67E8A">
              <w:rPr>
                <w:rFonts w:ascii="Verdana" w:hAnsi="Verdana"/>
                <w:sz w:val="20"/>
                <w:szCs w:val="20"/>
              </w:rPr>
              <w:t>vrij van reclame te worden opgeleverd.</w:t>
            </w:r>
          </w:p>
        </w:tc>
      </w:tr>
      <w:tr w:rsidR="00A97B21" w:rsidRPr="006E6FA7" w14:paraId="74D3DDD5" w14:textId="77777777" w:rsidTr="001D41CC">
        <w:tc>
          <w:tcPr>
            <w:tcW w:w="704" w:type="dxa"/>
          </w:tcPr>
          <w:p w14:paraId="79225215" w14:textId="19E795D0" w:rsidR="00A97B21" w:rsidRPr="00E67E8A" w:rsidRDefault="00DB0745" w:rsidP="006F41D7">
            <w:pPr>
              <w:rPr>
                <w:rFonts w:ascii="Verdana" w:hAnsi="Verdana"/>
                <w:sz w:val="20"/>
                <w:szCs w:val="20"/>
              </w:rPr>
            </w:pPr>
            <w:r w:rsidRPr="00E67E8A">
              <w:rPr>
                <w:rFonts w:ascii="Verdana" w:hAnsi="Verdana"/>
                <w:sz w:val="20"/>
                <w:szCs w:val="20"/>
              </w:rPr>
              <w:t>4</w:t>
            </w:r>
          </w:p>
        </w:tc>
        <w:tc>
          <w:tcPr>
            <w:tcW w:w="7790" w:type="dxa"/>
          </w:tcPr>
          <w:p w14:paraId="34B3E7E4" w14:textId="2F3BDFAD" w:rsidR="00A97B21" w:rsidRPr="001759E1" w:rsidRDefault="00A97B21" w:rsidP="00A97B21">
            <w:pPr>
              <w:pStyle w:val="Default"/>
              <w:rPr>
                <w:rFonts w:ascii="Verdana" w:hAnsi="Verdana"/>
                <w:color w:val="00B050"/>
                <w:sz w:val="20"/>
                <w:szCs w:val="20"/>
              </w:rPr>
            </w:pPr>
            <w:r w:rsidRPr="00E67E8A">
              <w:rPr>
                <w:rFonts w:ascii="Verdana" w:hAnsi="Verdana"/>
                <w:sz w:val="20"/>
                <w:szCs w:val="20"/>
              </w:rPr>
              <w:t xml:space="preserve">Alle voertuigen zijn </w:t>
            </w:r>
            <w:r w:rsidR="001F4EB1" w:rsidRPr="00E67E8A">
              <w:rPr>
                <w:rFonts w:ascii="Verdana" w:hAnsi="Verdana"/>
                <w:sz w:val="20"/>
                <w:szCs w:val="20"/>
              </w:rPr>
              <w:t xml:space="preserve">bij aflevering voorzien </w:t>
            </w:r>
            <w:r w:rsidRPr="00E67E8A">
              <w:rPr>
                <w:rFonts w:ascii="Verdana" w:hAnsi="Verdana"/>
                <w:sz w:val="20"/>
                <w:szCs w:val="20"/>
              </w:rPr>
              <w:t>van een</w:t>
            </w:r>
            <w:r w:rsidR="002F4DE3" w:rsidRPr="00E67E8A">
              <w:rPr>
                <w:rFonts w:ascii="Verdana" w:hAnsi="Verdana"/>
                <w:sz w:val="20"/>
                <w:szCs w:val="20"/>
              </w:rPr>
              <w:t xml:space="preserve"> rittenregistratiesysteem en een</w:t>
            </w:r>
            <w:r w:rsidRPr="00E67E8A">
              <w:rPr>
                <w:rFonts w:ascii="Verdana" w:hAnsi="Verdana"/>
                <w:sz w:val="20"/>
                <w:szCs w:val="20"/>
              </w:rPr>
              <w:t xml:space="preserve"> track en </w:t>
            </w:r>
            <w:r w:rsidR="00E37F36" w:rsidRPr="00E67E8A">
              <w:rPr>
                <w:rFonts w:ascii="Verdana" w:hAnsi="Verdana"/>
                <w:sz w:val="20"/>
                <w:szCs w:val="20"/>
              </w:rPr>
              <w:t>tracé</w:t>
            </w:r>
            <w:r w:rsidRPr="00E67E8A">
              <w:rPr>
                <w:rFonts w:ascii="Verdana" w:hAnsi="Verdana"/>
                <w:sz w:val="20"/>
                <w:szCs w:val="20"/>
              </w:rPr>
              <w:t xml:space="preserve"> systeem</w:t>
            </w:r>
            <w:r w:rsidR="00747776" w:rsidRPr="00E67E8A">
              <w:rPr>
                <w:rFonts w:ascii="Verdana" w:hAnsi="Verdana"/>
                <w:sz w:val="20"/>
                <w:szCs w:val="20"/>
              </w:rPr>
              <w:t xml:space="preserve"> welke onderdeel uitmaakt van de </w:t>
            </w:r>
            <w:r w:rsidR="000E1247" w:rsidRPr="00E67E8A">
              <w:rPr>
                <w:rFonts w:ascii="Verdana" w:hAnsi="Verdana"/>
                <w:sz w:val="20"/>
                <w:szCs w:val="20"/>
              </w:rPr>
              <w:t>functionaliteit van het autodeelprogramma</w:t>
            </w:r>
            <w:r w:rsidR="00F86B10" w:rsidRPr="00E67E8A">
              <w:rPr>
                <w:rFonts w:ascii="Verdana" w:hAnsi="Verdana"/>
                <w:sz w:val="20"/>
                <w:szCs w:val="20"/>
              </w:rPr>
              <w:t>.</w:t>
            </w:r>
            <w:r w:rsidRPr="00E67E8A">
              <w:rPr>
                <w:rFonts w:ascii="Verdana" w:hAnsi="Verdana"/>
                <w:sz w:val="20"/>
                <w:szCs w:val="20"/>
              </w:rPr>
              <w:t xml:space="preserve"> </w:t>
            </w:r>
            <w:r w:rsidR="001759E1">
              <w:rPr>
                <w:rFonts w:ascii="Verdana" w:hAnsi="Verdana"/>
                <w:color w:val="00B050"/>
                <w:sz w:val="20"/>
                <w:szCs w:val="20"/>
              </w:rPr>
              <w:t>Toegang tot deze systemen is mogelijk zolang de nadere overeenkomst loopt.</w:t>
            </w:r>
          </w:p>
        </w:tc>
      </w:tr>
      <w:tr w:rsidR="007A6B16" w:rsidRPr="006E6FA7" w14:paraId="4F1971DB" w14:textId="77777777" w:rsidTr="001D41CC">
        <w:tc>
          <w:tcPr>
            <w:tcW w:w="704" w:type="dxa"/>
          </w:tcPr>
          <w:p w14:paraId="70236C5A" w14:textId="45D3189F" w:rsidR="007A6B16" w:rsidRPr="00E67E8A" w:rsidRDefault="0079658E" w:rsidP="006F41D7">
            <w:pPr>
              <w:rPr>
                <w:rFonts w:ascii="Verdana" w:hAnsi="Verdana"/>
                <w:sz w:val="20"/>
                <w:szCs w:val="20"/>
              </w:rPr>
            </w:pPr>
            <w:r w:rsidRPr="00E67E8A">
              <w:rPr>
                <w:rFonts w:ascii="Verdana" w:hAnsi="Verdana"/>
                <w:sz w:val="20"/>
                <w:szCs w:val="20"/>
              </w:rPr>
              <w:t>5</w:t>
            </w:r>
          </w:p>
        </w:tc>
        <w:tc>
          <w:tcPr>
            <w:tcW w:w="7790" w:type="dxa"/>
          </w:tcPr>
          <w:p w14:paraId="514ECFE1" w14:textId="77777777" w:rsidR="0004582D" w:rsidRPr="00E67E8A" w:rsidRDefault="007A6B16" w:rsidP="00B53067">
            <w:pPr>
              <w:pStyle w:val="Lijstalinea"/>
              <w:numPr>
                <w:ilvl w:val="0"/>
                <w:numId w:val="9"/>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Aflevering geschiedt te allen tijde met een vol geladen accupakket. </w:t>
            </w:r>
          </w:p>
          <w:p w14:paraId="5E8BADCD" w14:textId="77777777" w:rsidR="007A6B16" w:rsidRPr="00E67E8A" w:rsidRDefault="007A6B16" w:rsidP="00B53067">
            <w:pPr>
              <w:pStyle w:val="Lijstalinea"/>
              <w:numPr>
                <w:ilvl w:val="0"/>
                <w:numId w:val="9"/>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Voertuigen worden afgeleverd met inbegrip van het volgende: </w:t>
            </w:r>
          </w:p>
          <w:p w14:paraId="632CDD7E" w14:textId="471A1E86" w:rsidR="00693E52" w:rsidRPr="00E67E8A" w:rsidRDefault="0004582D"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G</w:t>
            </w:r>
            <w:r w:rsidR="007A6B16" w:rsidRPr="00E67E8A">
              <w:rPr>
                <w:rFonts w:ascii="Verdana" w:hAnsi="Verdana" w:cs="Plantin"/>
                <w:color w:val="000000"/>
                <w:sz w:val="20"/>
                <w:szCs w:val="20"/>
              </w:rPr>
              <w:t xml:space="preserve">ebruikershandleiding (digitaal plus 1x hardcopy) </w:t>
            </w:r>
          </w:p>
          <w:p w14:paraId="2179E7A6" w14:textId="77777777" w:rsidR="00693E52" w:rsidRPr="00E67E8A" w:rsidRDefault="0004582D"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T</w:t>
            </w:r>
            <w:r w:rsidR="007A6B16" w:rsidRPr="00E67E8A">
              <w:rPr>
                <w:rFonts w:ascii="Verdana" w:hAnsi="Verdana" w:cs="Plantin"/>
                <w:color w:val="000000"/>
                <w:sz w:val="20"/>
                <w:szCs w:val="20"/>
              </w:rPr>
              <w:t xml:space="preserve">echnische onderhoudsplannen van het voertuig en de specifieke onderdelen (accessoires) </w:t>
            </w:r>
          </w:p>
          <w:p w14:paraId="2E997CAC" w14:textId="175E81C4" w:rsidR="00693E52" w:rsidRPr="00E67E8A" w:rsidRDefault="00E37F36"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Reservewiel</w:t>
            </w:r>
            <w:r w:rsidR="007A6B16" w:rsidRPr="00E67E8A">
              <w:rPr>
                <w:rFonts w:ascii="Verdana" w:hAnsi="Verdana" w:cs="Plantin"/>
                <w:color w:val="000000"/>
                <w:sz w:val="20"/>
                <w:szCs w:val="20"/>
              </w:rPr>
              <w:t xml:space="preserve"> of noodreparatieset </w:t>
            </w:r>
          </w:p>
          <w:p w14:paraId="51509F49" w14:textId="4C578593" w:rsidR="00CB17FE" w:rsidRPr="00E67E8A" w:rsidRDefault="00441F02"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K</w:t>
            </w:r>
            <w:r w:rsidR="007A6B16" w:rsidRPr="00E67E8A">
              <w:rPr>
                <w:rFonts w:ascii="Verdana" w:hAnsi="Verdana" w:cs="Plantin"/>
                <w:color w:val="000000"/>
                <w:sz w:val="20"/>
                <w:szCs w:val="20"/>
              </w:rPr>
              <w:t xml:space="preserve">rik + wielsleutel </w:t>
            </w:r>
          </w:p>
          <w:p w14:paraId="54AC2474" w14:textId="1FA4F693" w:rsidR="00F811D9" w:rsidRPr="00E67E8A" w:rsidRDefault="00F811D9"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Sleutelset (1 </w:t>
            </w:r>
            <w:r w:rsidR="00E37F36" w:rsidRPr="00E67E8A">
              <w:rPr>
                <w:rFonts w:ascii="Verdana" w:hAnsi="Verdana" w:cs="Plantin"/>
                <w:color w:val="000000"/>
                <w:sz w:val="20"/>
                <w:szCs w:val="20"/>
              </w:rPr>
              <w:t>origineel</w:t>
            </w:r>
            <w:r w:rsidRPr="00E67E8A">
              <w:rPr>
                <w:rFonts w:ascii="Verdana" w:hAnsi="Verdana" w:cs="Plantin"/>
                <w:color w:val="000000"/>
                <w:sz w:val="20"/>
                <w:szCs w:val="20"/>
              </w:rPr>
              <w:t xml:space="preserve"> + 1 reserve)</w:t>
            </w:r>
          </w:p>
          <w:p w14:paraId="1CFB9454" w14:textId="77777777" w:rsidR="00877523" w:rsidRPr="00E67E8A" w:rsidRDefault="00441F02"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E</w:t>
            </w:r>
            <w:r w:rsidR="007A6B16" w:rsidRPr="00E67E8A">
              <w:rPr>
                <w:rFonts w:ascii="Verdana" w:hAnsi="Verdana" w:cs="Plantin"/>
                <w:color w:val="000000"/>
                <w:sz w:val="20"/>
                <w:szCs w:val="20"/>
              </w:rPr>
              <w:t xml:space="preserve">erste hulp kit (type B) </w:t>
            </w:r>
          </w:p>
          <w:p w14:paraId="4D3DDA4E" w14:textId="16942BFD" w:rsidR="005F20B6" w:rsidRPr="00E67E8A" w:rsidRDefault="00DF6D26"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Veiligheidshesjes g</w:t>
            </w:r>
            <w:r w:rsidR="00F811D9" w:rsidRPr="00E67E8A">
              <w:rPr>
                <w:rFonts w:ascii="Verdana" w:hAnsi="Verdana" w:cs="Plantin"/>
                <w:color w:val="000000"/>
                <w:sz w:val="20"/>
                <w:szCs w:val="20"/>
              </w:rPr>
              <w:t xml:space="preserve">elijk aan het aantal mogelijke inzittende </w:t>
            </w:r>
            <w:r w:rsidR="00CA337F" w:rsidRPr="00E67E8A">
              <w:rPr>
                <w:rFonts w:ascii="Verdana" w:hAnsi="Verdana" w:cs="Plantin"/>
                <w:color w:val="000000"/>
                <w:sz w:val="20"/>
                <w:szCs w:val="20"/>
              </w:rPr>
              <w:t xml:space="preserve">die voldoen aan </w:t>
            </w:r>
            <w:r w:rsidR="00E37F36" w:rsidRPr="00E67E8A">
              <w:rPr>
                <w:rFonts w:ascii="Verdana" w:hAnsi="Verdana" w:cs="Plantin"/>
                <w:color w:val="000000"/>
                <w:sz w:val="20"/>
                <w:szCs w:val="20"/>
              </w:rPr>
              <w:t>EU-norm</w:t>
            </w:r>
            <w:r w:rsidR="00572EA3" w:rsidRPr="00E67E8A">
              <w:rPr>
                <w:rFonts w:ascii="Verdana" w:hAnsi="Verdana" w:cs="Plantin"/>
                <w:color w:val="000000"/>
                <w:sz w:val="20"/>
                <w:szCs w:val="20"/>
              </w:rPr>
              <w:t xml:space="preserve"> EN471 klasse 2</w:t>
            </w:r>
          </w:p>
          <w:p w14:paraId="51B57DA1" w14:textId="105CA54B" w:rsidR="006E6FA7" w:rsidRPr="00E67E8A" w:rsidRDefault="00877523"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Brandblusser</w:t>
            </w:r>
            <w:r w:rsidR="0071544B" w:rsidRPr="00E67E8A">
              <w:rPr>
                <w:rFonts w:ascii="Verdana" w:hAnsi="Verdana" w:cs="Plantin"/>
                <w:color w:val="000000"/>
                <w:sz w:val="20"/>
                <w:szCs w:val="20"/>
              </w:rPr>
              <w:t xml:space="preserve"> </w:t>
            </w:r>
            <w:r w:rsidR="00601B9E" w:rsidRPr="00E67E8A">
              <w:rPr>
                <w:rFonts w:ascii="Verdana" w:hAnsi="Verdana" w:cs="Plantin"/>
                <w:color w:val="000000"/>
                <w:sz w:val="20"/>
                <w:szCs w:val="20"/>
              </w:rPr>
              <w:t>(</w:t>
            </w:r>
            <w:r w:rsidR="0071544B" w:rsidRPr="00E67E8A">
              <w:rPr>
                <w:rFonts w:ascii="Verdana" w:hAnsi="Verdana" w:cs="Plantin"/>
                <w:color w:val="000000"/>
                <w:sz w:val="20"/>
                <w:szCs w:val="20"/>
              </w:rPr>
              <w:t>afgemonteerd, vorstbestendig, geschikt voor brandklassen A en B tot 1000V, 6kg/ltr en onderhoudsvrij</w:t>
            </w:r>
            <w:r w:rsidR="00F811D9" w:rsidRPr="00E67E8A">
              <w:rPr>
                <w:rFonts w:ascii="Verdana" w:hAnsi="Verdana" w:cs="Plantin"/>
                <w:color w:val="000000"/>
                <w:sz w:val="20"/>
                <w:szCs w:val="20"/>
              </w:rPr>
              <w:t xml:space="preserve"> + voorzien van OH inspectie kaart  + instructies</w:t>
            </w:r>
            <w:r w:rsidR="00601B9E" w:rsidRPr="00E67E8A">
              <w:rPr>
                <w:rFonts w:ascii="Verdana" w:hAnsi="Verdana" w:cs="Plantin"/>
                <w:color w:val="000000"/>
                <w:sz w:val="20"/>
                <w:szCs w:val="20"/>
              </w:rPr>
              <w:t>)</w:t>
            </w:r>
          </w:p>
          <w:p w14:paraId="1B95BFE1" w14:textId="77777777" w:rsidR="006E6FA7" w:rsidRPr="00E67E8A" w:rsidRDefault="00572EA3"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Gevarendriehoek</w:t>
            </w:r>
          </w:p>
          <w:p w14:paraId="19689B48" w14:textId="77777777" w:rsidR="006E6FA7" w:rsidRPr="00E67E8A" w:rsidRDefault="00572EA3"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Lifehamer</w:t>
            </w:r>
          </w:p>
          <w:p w14:paraId="21A4ECB4" w14:textId="63E75EA1" w:rsidR="00E0502F" w:rsidRPr="00E67E8A" w:rsidRDefault="00E0502F" w:rsidP="005F20B6">
            <w:pPr>
              <w:pStyle w:val="Lijstalinea"/>
              <w:autoSpaceDE w:val="0"/>
              <w:autoSpaceDN w:val="0"/>
              <w:adjustRightInd w:val="0"/>
              <w:rPr>
                <w:rFonts w:ascii="Verdana" w:hAnsi="Verdana" w:cs="Plantin"/>
                <w:color w:val="000000"/>
                <w:sz w:val="20"/>
                <w:szCs w:val="20"/>
              </w:rPr>
            </w:pPr>
          </w:p>
        </w:tc>
      </w:tr>
    </w:tbl>
    <w:p w14:paraId="7116CF55" w14:textId="77777777" w:rsidR="000D2D4F" w:rsidRPr="006E6FA7" w:rsidRDefault="000D2D4F" w:rsidP="006F41D7">
      <w:pPr>
        <w:rPr>
          <w:rFonts w:ascii="Verdana" w:hAnsi="Verdana"/>
        </w:rPr>
      </w:pPr>
    </w:p>
    <w:tbl>
      <w:tblPr>
        <w:tblStyle w:val="Tabelraster"/>
        <w:tblW w:w="0" w:type="auto"/>
        <w:tblLook w:val="04A0" w:firstRow="1" w:lastRow="0" w:firstColumn="1" w:lastColumn="0" w:noHBand="0" w:noVBand="1"/>
      </w:tblPr>
      <w:tblGrid>
        <w:gridCol w:w="704"/>
        <w:gridCol w:w="7790"/>
      </w:tblGrid>
      <w:tr w:rsidR="00795E0E" w:rsidRPr="00E67E8A" w14:paraId="55B86F4D" w14:textId="77777777" w:rsidTr="00862A9C">
        <w:tc>
          <w:tcPr>
            <w:tcW w:w="8494" w:type="dxa"/>
            <w:gridSpan w:val="2"/>
          </w:tcPr>
          <w:p w14:paraId="63693238" w14:textId="77777777" w:rsidR="00795E0E" w:rsidRPr="00E67E8A" w:rsidRDefault="00CB17FE" w:rsidP="00CB17FE">
            <w:pPr>
              <w:rPr>
                <w:rFonts w:ascii="Verdana" w:hAnsi="Verdana"/>
                <w:b/>
                <w:bCs/>
                <w:sz w:val="20"/>
                <w:szCs w:val="20"/>
              </w:rPr>
            </w:pPr>
            <w:r w:rsidRPr="00E67E8A">
              <w:rPr>
                <w:rFonts w:ascii="Verdana" w:hAnsi="Verdana"/>
                <w:b/>
                <w:bCs/>
                <w:sz w:val="20"/>
                <w:szCs w:val="20"/>
              </w:rPr>
              <w:t xml:space="preserve">1B. </w:t>
            </w:r>
            <w:r w:rsidR="00795E0E" w:rsidRPr="00E67E8A">
              <w:rPr>
                <w:rFonts w:ascii="Verdana" w:hAnsi="Verdana"/>
                <w:b/>
                <w:bCs/>
                <w:sz w:val="20"/>
                <w:szCs w:val="20"/>
              </w:rPr>
              <w:t>Technische eisen Personenvoertuigen</w:t>
            </w:r>
          </w:p>
        </w:tc>
      </w:tr>
      <w:tr w:rsidR="00795E0E" w:rsidRPr="00E67E8A" w14:paraId="603ABFC7" w14:textId="77777777" w:rsidTr="00421003">
        <w:tc>
          <w:tcPr>
            <w:tcW w:w="704" w:type="dxa"/>
          </w:tcPr>
          <w:p w14:paraId="1F92B876" w14:textId="2F02C184" w:rsidR="00795E0E" w:rsidRPr="00E67E8A" w:rsidRDefault="0079658E" w:rsidP="006F41D7">
            <w:pPr>
              <w:rPr>
                <w:rFonts w:ascii="Verdana" w:hAnsi="Verdana"/>
                <w:sz w:val="20"/>
                <w:szCs w:val="20"/>
              </w:rPr>
            </w:pPr>
            <w:r w:rsidRPr="00E67E8A">
              <w:rPr>
                <w:rFonts w:ascii="Verdana" w:hAnsi="Verdana"/>
                <w:sz w:val="20"/>
                <w:szCs w:val="20"/>
              </w:rPr>
              <w:t>6</w:t>
            </w:r>
          </w:p>
        </w:tc>
        <w:tc>
          <w:tcPr>
            <w:tcW w:w="7790" w:type="dxa"/>
          </w:tcPr>
          <w:p w14:paraId="0AF6BAE2" w14:textId="1F2D7C35" w:rsidR="00795E0E" w:rsidRPr="00E67E8A" w:rsidRDefault="008750A8" w:rsidP="006F41D7">
            <w:pPr>
              <w:rPr>
                <w:rFonts w:ascii="Verdana" w:hAnsi="Verdana"/>
                <w:sz w:val="20"/>
                <w:szCs w:val="20"/>
              </w:rPr>
            </w:pPr>
            <w:r w:rsidRPr="00E67E8A">
              <w:rPr>
                <w:rFonts w:ascii="Verdana" w:hAnsi="Verdana"/>
                <w:sz w:val="20"/>
                <w:szCs w:val="20"/>
              </w:rPr>
              <w:t>Ele</w:t>
            </w:r>
            <w:r w:rsidR="00F64CA0" w:rsidRPr="00E67E8A">
              <w:rPr>
                <w:rFonts w:ascii="Verdana" w:hAnsi="Verdana"/>
                <w:sz w:val="20"/>
                <w:szCs w:val="20"/>
              </w:rPr>
              <w:t>kt</w:t>
            </w:r>
            <w:r w:rsidRPr="00E67E8A">
              <w:rPr>
                <w:rFonts w:ascii="Verdana" w:hAnsi="Verdana"/>
                <w:sz w:val="20"/>
                <w:szCs w:val="20"/>
              </w:rPr>
              <w:t xml:space="preserve">rische </w:t>
            </w:r>
            <w:r w:rsidR="00C54172" w:rsidRPr="00E67E8A">
              <w:rPr>
                <w:rFonts w:ascii="Verdana" w:hAnsi="Verdana"/>
                <w:sz w:val="20"/>
                <w:szCs w:val="20"/>
              </w:rPr>
              <w:t>Personenv</w:t>
            </w:r>
            <w:r w:rsidR="004B176B" w:rsidRPr="00E67E8A">
              <w:rPr>
                <w:rFonts w:ascii="Verdana" w:hAnsi="Verdana"/>
                <w:sz w:val="20"/>
                <w:szCs w:val="20"/>
              </w:rPr>
              <w:t xml:space="preserve">oertuigen hebben </w:t>
            </w:r>
            <w:r w:rsidR="007A3C9E" w:rsidRPr="00E67E8A">
              <w:rPr>
                <w:rFonts w:ascii="Verdana" w:hAnsi="Verdana"/>
                <w:sz w:val="20"/>
                <w:szCs w:val="20"/>
              </w:rPr>
              <w:t xml:space="preserve">een </w:t>
            </w:r>
            <w:r w:rsidR="004B176B" w:rsidRPr="00E67E8A">
              <w:rPr>
                <w:rFonts w:ascii="Verdana" w:hAnsi="Verdana"/>
                <w:sz w:val="20"/>
                <w:szCs w:val="20"/>
              </w:rPr>
              <w:t>minimale</w:t>
            </w:r>
            <w:r w:rsidR="007345AC" w:rsidRPr="00E67E8A">
              <w:rPr>
                <w:rFonts w:ascii="Verdana" w:hAnsi="Verdana"/>
                <w:sz w:val="20"/>
                <w:szCs w:val="20"/>
              </w:rPr>
              <w:t xml:space="preserve"> </w:t>
            </w:r>
            <w:r w:rsidR="004B176B" w:rsidRPr="00E67E8A">
              <w:rPr>
                <w:rFonts w:ascii="Verdana" w:hAnsi="Verdana"/>
                <w:sz w:val="20"/>
                <w:szCs w:val="20"/>
              </w:rPr>
              <w:t xml:space="preserve">actieradius van </w:t>
            </w:r>
            <w:r w:rsidR="006E5721" w:rsidRPr="00E67E8A">
              <w:rPr>
                <w:rFonts w:ascii="Verdana" w:hAnsi="Verdana"/>
                <w:sz w:val="20"/>
                <w:szCs w:val="20"/>
              </w:rPr>
              <w:t>3</w:t>
            </w:r>
            <w:r w:rsidR="00560094" w:rsidRPr="00E67E8A">
              <w:rPr>
                <w:rFonts w:ascii="Verdana" w:hAnsi="Verdana"/>
                <w:sz w:val="20"/>
                <w:szCs w:val="20"/>
              </w:rPr>
              <w:t>3</w:t>
            </w:r>
            <w:r w:rsidR="006E5721" w:rsidRPr="00E67E8A">
              <w:rPr>
                <w:rFonts w:ascii="Verdana" w:hAnsi="Verdana"/>
                <w:sz w:val="20"/>
                <w:szCs w:val="20"/>
              </w:rPr>
              <w:t>0</w:t>
            </w:r>
            <w:r w:rsidR="004B176B" w:rsidRPr="00E67E8A">
              <w:rPr>
                <w:rFonts w:ascii="Verdana" w:hAnsi="Verdana"/>
                <w:sz w:val="20"/>
                <w:szCs w:val="20"/>
              </w:rPr>
              <w:t xml:space="preserve"> km</w:t>
            </w:r>
            <w:r w:rsidR="007345AC" w:rsidRPr="00E67E8A">
              <w:rPr>
                <w:rFonts w:ascii="Verdana" w:hAnsi="Verdana"/>
                <w:sz w:val="20"/>
                <w:szCs w:val="20"/>
              </w:rPr>
              <w:t xml:space="preserve"> o.b.v. de WLTP-test</w:t>
            </w:r>
            <w:r w:rsidR="001F4EB1" w:rsidRPr="00E67E8A">
              <w:rPr>
                <w:rFonts w:ascii="Verdana" w:hAnsi="Verdana"/>
                <w:sz w:val="20"/>
                <w:szCs w:val="20"/>
              </w:rPr>
              <w:t>.</w:t>
            </w:r>
          </w:p>
          <w:p w14:paraId="5ABB5863" w14:textId="5D94FCBF" w:rsidR="00AA4007" w:rsidRPr="00E67E8A" w:rsidRDefault="00AA4007" w:rsidP="004465F1">
            <w:pPr>
              <w:rPr>
                <w:rFonts w:ascii="Verdana" w:hAnsi="Verdana"/>
                <w:sz w:val="20"/>
                <w:szCs w:val="20"/>
              </w:rPr>
            </w:pPr>
            <w:r w:rsidRPr="00E67E8A">
              <w:rPr>
                <w:rFonts w:ascii="Verdana" w:hAnsi="Verdana"/>
                <w:sz w:val="20"/>
                <w:szCs w:val="20"/>
              </w:rPr>
              <w:t>Concreet houdt dit in dat bij het leasen van Personen- en Bedrijfsvoertuigen in eerste instantie wordt uitgegaan van elektrische Personen- en Bedrijfsvoertuigen. Indien dit door de aard van de werkzaamheden niet kan, bijvoorbeeld als gevolg van een te kleine actieradius, wordt gezocht binnen het spectrum van hybride. Als elektrisch en hybride niet volstaat, dan dient er te kunnen worden gekozen voor de meest duurzame oplossing</w:t>
            </w:r>
            <w:r w:rsidR="004465F1" w:rsidRPr="00E67E8A">
              <w:rPr>
                <w:rFonts w:ascii="Verdana" w:hAnsi="Verdana"/>
                <w:sz w:val="20"/>
                <w:szCs w:val="20"/>
              </w:rPr>
              <w:t>.</w:t>
            </w:r>
          </w:p>
        </w:tc>
      </w:tr>
      <w:tr w:rsidR="00795E0E" w:rsidRPr="00E67E8A" w14:paraId="79FF5F6C" w14:textId="77777777" w:rsidTr="00421003">
        <w:tc>
          <w:tcPr>
            <w:tcW w:w="704" w:type="dxa"/>
          </w:tcPr>
          <w:p w14:paraId="1120AAB3" w14:textId="1B7529EA" w:rsidR="00795E0E" w:rsidRPr="00E67E8A" w:rsidRDefault="00C81100" w:rsidP="006F41D7">
            <w:pPr>
              <w:rPr>
                <w:rFonts w:ascii="Verdana" w:hAnsi="Verdana"/>
                <w:sz w:val="20"/>
                <w:szCs w:val="20"/>
              </w:rPr>
            </w:pPr>
            <w:r w:rsidRPr="00E67E8A">
              <w:rPr>
                <w:rFonts w:ascii="Verdana" w:hAnsi="Verdana"/>
                <w:sz w:val="20"/>
                <w:szCs w:val="20"/>
              </w:rPr>
              <w:t>7</w:t>
            </w:r>
          </w:p>
        </w:tc>
        <w:tc>
          <w:tcPr>
            <w:tcW w:w="7790" w:type="dxa"/>
          </w:tcPr>
          <w:p w14:paraId="2D415C49" w14:textId="14CAA802" w:rsidR="007F1A21" w:rsidRPr="00E67E8A" w:rsidRDefault="004B176B" w:rsidP="007F1A21">
            <w:p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Alle </w:t>
            </w:r>
            <w:r w:rsidR="00155C8D" w:rsidRPr="00E67E8A">
              <w:rPr>
                <w:rFonts w:ascii="Verdana" w:hAnsi="Verdana"/>
                <w:color w:val="000000"/>
                <w:sz w:val="20"/>
                <w:szCs w:val="20"/>
              </w:rPr>
              <w:t>P</w:t>
            </w:r>
            <w:r w:rsidRPr="00E67E8A">
              <w:rPr>
                <w:rFonts w:ascii="Verdana" w:hAnsi="Verdana"/>
                <w:color w:val="000000"/>
                <w:sz w:val="20"/>
                <w:szCs w:val="20"/>
              </w:rPr>
              <w:t xml:space="preserve">ersonenvoertuigen zijn uitgerust met: </w:t>
            </w:r>
          </w:p>
          <w:p w14:paraId="6E1E23A6" w14:textId="749E96C7" w:rsidR="00A6214C" w:rsidRPr="00E67E8A" w:rsidRDefault="007F1A21"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Radio </w:t>
            </w:r>
            <w:r w:rsidR="008750A8" w:rsidRPr="00E67E8A">
              <w:rPr>
                <w:rFonts w:ascii="Verdana" w:hAnsi="Verdana"/>
                <w:color w:val="000000"/>
                <w:sz w:val="20"/>
                <w:szCs w:val="20"/>
              </w:rPr>
              <w:t>met navigatie</w:t>
            </w:r>
            <w:r w:rsidR="00B7568A" w:rsidRPr="00E67E8A">
              <w:rPr>
                <w:rFonts w:ascii="Verdana" w:hAnsi="Verdana"/>
                <w:color w:val="000000"/>
                <w:sz w:val="20"/>
                <w:szCs w:val="20"/>
              </w:rPr>
              <w:t xml:space="preserve"> en Bluetooth telefoonverbinding met carkit.</w:t>
            </w:r>
            <w:r w:rsidR="00B47C86">
              <w:rPr>
                <w:rFonts w:ascii="Verdana" w:hAnsi="Verdana"/>
                <w:color w:val="000000"/>
                <w:sz w:val="20"/>
                <w:szCs w:val="20"/>
              </w:rPr>
              <w:t xml:space="preserve"> De navigatie zal door Opdrachtnemer </w:t>
            </w:r>
            <w:r w:rsidR="00714684">
              <w:rPr>
                <w:rFonts w:ascii="Verdana" w:hAnsi="Verdana"/>
                <w:color w:val="000000"/>
                <w:sz w:val="20"/>
                <w:szCs w:val="20"/>
              </w:rPr>
              <w:t>tijdens het reguliere onderhoud van het voertuig worden geüpdatet</w:t>
            </w:r>
          </w:p>
          <w:p w14:paraId="154A806F"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Zitplaatsen voorzijde voorzien van verstelling zitdiepte (voor-achter), verstelbare zitting (op-neer) en verstelbare rugleuning.</w:t>
            </w:r>
          </w:p>
          <w:p w14:paraId="0689F57F"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Stuurbekrachtiging </w:t>
            </w:r>
          </w:p>
          <w:p w14:paraId="759BAC93" w14:textId="7202B550"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lastRenderedPageBreak/>
              <w:t xml:space="preserve">ABS en ASR </w:t>
            </w:r>
          </w:p>
          <w:p w14:paraId="6CF2B353" w14:textId="4C5236DD" w:rsidR="008750A8" w:rsidRPr="00E67E8A" w:rsidRDefault="00B7568A"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Klimaatbeheerssysteem met </w:t>
            </w:r>
            <w:r w:rsidR="008750A8" w:rsidRPr="00E67E8A">
              <w:rPr>
                <w:rFonts w:ascii="Verdana" w:hAnsi="Verdana"/>
                <w:color w:val="000000"/>
                <w:sz w:val="20"/>
                <w:szCs w:val="20"/>
              </w:rPr>
              <w:t>Airconditioning</w:t>
            </w:r>
          </w:p>
          <w:p w14:paraId="70388061"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Automatische signalering van ruitensproeiervloeistof </w:t>
            </w:r>
          </w:p>
          <w:p w14:paraId="5D2E8759"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Indicator ten behoeve van beperking accuverbruik </w:t>
            </w:r>
          </w:p>
          <w:p w14:paraId="5D0B4CC7"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Verwarmbare achterruit </w:t>
            </w:r>
          </w:p>
          <w:p w14:paraId="6ACCB2B9"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Diefstalbeveiliging/ startonderbreker </w:t>
            </w:r>
          </w:p>
          <w:p w14:paraId="49F1631C"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Centrale deurvergrendeling met afstandsbediening </w:t>
            </w:r>
          </w:p>
          <w:p w14:paraId="4C740568" w14:textId="30201429"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Hoofdsteun voor</w:t>
            </w:r>
            <w:r w:rsidR="008750A8" w:rsidRPr="00E67E8A">
              <w:rPr>
                <w:rFonts w:ascii="Verdana" w:hAnsi="Verdana"/>
                <w:color w:val="000000"/>
                <w:sz w:val="20"/>
                <w:szCs w:val="20"/>
              </w:rPr>
              <w:t xml:space="preserve"> en verstelbaar</w:t>
            </w:r>
            <w:r w:rsidRPr="00E67E8A">
              <w:rPr>
                <w:rFonts w:ascii="Verdana" w:hAnsi="Verdana"/>
                <w:color w:val="000000"/>
                <w:sz w:val="20"/>
                <w:szCs w:val="20"/>
              </w:rPr>
              <w:t xml:space="preserve"> </w:t>
            </w:r>
          </w:p>
          <w:p w14:paraId="364C2C7F" w14:textId="56ED8B38" w:rsidR="008750A8" w:rsidRPr="00E67E8A" w:rsidRDefault="008750A8" w:rsidP="00B53067">
            <w:pPr>
              <w:pStyle w:val="Lijstalinea"/>
              <w:numPr>
                <w:ilvl w:val="0"/>
                <w:numId w:val="24"/>
              </w:numPr>
              <w:rPr>
                <w:rFonts w:ascii="Verdana" w:hAnsi="Verdana"/>
                <w:sz w:val="20"/>
                <w:szCs w:val="20"/>
              </w:rPr>
            </w:pPr>
            <w:r w:rsidRPr="00E67E8A">
              <w:rPr>
                <w:rFonts w:ascii="Verdana" w:hAnsi="Verdana"/>
                <w:sz w:val="20"/>
                <w:szCs w:val="20"/>
              </w:rPr>
              <w:t>Standaard stoelen met smetvrije stof bekleed.</w:t>
            </w:r>
          </w:p>
          <w:p w14:paraId="1A0057A0"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 xml:space="preserve">Airbags voor minimaal de bestuurder en de medepassagier </w:t>
            </w:r>
          </w:p>
          <w:p w14:paraId="1A2E5DBC" w14:textId="77777777" w:rsidR="002C2A09"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Binnenverlichting </w:t>
            </w:r>
          </w:p>
          <w:p w14:paraId="7FCEA925" w14:textId="382142BA"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(Rubberen) vloertapijten </w:t>
            </w:r>
          </w:p>
          <w:p w14:paraId="32CB4FDD" w14:textId="77777777" w:rsidR="00BC720E" w:rsidRPr="00E67E8A" w:rsidRDefault="00BC720E" w:rsidP="00B53067">
            <w:pPr>
              <w:pStyle w:val="Lijstalinea"/>
              <w:numPr>
                <w:ilvl w:val="0"/>
                <w:numId w:val="24"/>
              </w:numPr>
              <w:rPr>
                <w:rFonts w:ascii="Verdana" w:hAnsi="Verdana"/>
                <w:sz w:val="20"/>
                <w:szCs w:val="20"/>
                <w:lang w:val="de-DE"/>
              </w:rPr>
            </w:pPr>
            <w:r w:rsidRPr="00E67E8A">
              <w:rPr>
                <w:rFonts w:ascii="Verdana" w:hAnsi="Verdana"/>
                <w:sz w:val="20"/>
                <w:szCs w:val="20"/>
                <w:lang w:val="de-DE"/>
              </w:rPr>
              <w:t>Systeem voor bewaken bandendruk</w:t>
            </w:r>
          </w:p>
          <w:p w14:paraId="3CC3A85A" w14:textId="6C085D13" w:rsidR="00BC720E" w:rsidRPr="00E67E8A" w:rsidRDefault="00B7568A" w:rsidP="00B53067">
            <w:pPr>
              <w:pStyle w:val="Lijstalinea"/>
              <w:numPr>
                <w:ilvl w:val="0"/>
                <w:numId w:val="24"/>
              </w:numPr>
              <w:rPr>
                <w:rFonts w:ascii="Verdana" w:hAnsi="Verdana"/>
                <w:sz w:val="20"/>
                <w:szCs w:val="20"/>
                <w:lang w:val="de-DE"/>
              </w:rPr>
            </w:pPr>
            <w:r w:rsidRPr="00E67E8A">
              <w:rPr>
                <w:rFonts w:ascii="Verdana" w:hAnsi="Verdana"/>
                <w:sz w:val="20"/>
                <w:szCs w:val="20"/>
                <w:lang w:val="de-DE"/>
              </w:rPr>
              <w:t>(</w:t>
            </w:r>
            <w:r w:rsidR="00DC7497" w:rsidRPr="00E67E8A">
              <w:rPr>
                <w:rFonts w:ascii="Verdana" w:hAnsi="Verdana"/>
                <w:sz w:val="20"/>
                <w:szCs w:val="20"/>
                <w:lang w:val="de-DE"/>
              </w:rPr>
              <w:t>Adaptive</w:t>
            </w:r>
            <w:r w:rsidRPr="00E67E8A">
              <w:rPr>
                <w:rFonts w:ascii="Verdana" w:hAnsi="Verdana"/>
                <w:sz w:val="20"/>
                <w:szCs w:val="20"/>
                <w:lang w:val="de-DE"/>
              </w:rPr>
              <w:t>)</w:t>
            </w:r>
            <w:r w:rsidR="00DC7497" w:rsidRPr="00E67E8A">
              <w:rPr>
                <w:rFonts w:ascii="Verdana" w:hAnsi="Verdana"/>
                <w:sz w:val="20"/>
                <w:szCs w:val="20"/>
                <w:lang w:val="de-DE"/>
              </w:rPr>
              <w:t xml:space="preserve"> </w:t>
            </w:r>
            <w:r w:rsidR="00BC720E" w:rsidRPr="00E67E8A">
              <w:rPr>
                <w:rFonts w:ascii="Verdana" w:hAnsi="Verdana"/>
                <w:sz w:val="20"/>
                <w:szCs w:val="20"/>
                <w:lang w:val="de-DE"/>
              </w:rPr>
              <w:t>Cruise controle of snelheidsbegrenzer</w:t>
            </w:r>
          </w:p>
          <w:p w14:paraId="178627D6" w14:textId="53C655D3" w:rsidR="00D14F5C"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Achteruitkijkspiegel</w:t>
            </w:r>
            <w:r w:rsidR="00B7568A" w:rsidRPr="00E67E8A">
              <w:rPr>
                <w:rFonts w:ascii="Verdana" w:hAnsi="Verdana"/>
                <w:color w:val="000000"/>
                <w:sz w:val="20"/>
                <w:szCs w:val="20"/>
              </w:rPr>
              <w:t>,</w:t>
            </w:r>
            <w:r w:rsidRPr="00E67E8A">
              <w:rPr>
                <w:rFonts w:ascii="Verdana" w:hAnsi="Verdana"/>
                <w:color w:val="000000"/>
                <w:sz w:val="20"/>
                <w:szCs w:val="20"/>
              </w:rPr>
              <w:t xml:space="preserve"> </w:t>
            </w:r>
            <w:r w:rsidR="00D14F5C" w:rsidRPr="00E67E8A">
              <w:rPr>
                <w:rFonts w:ascii="Verdana" w:hAnsi="Verdana"/>
                <w:color w:val="000000"/>
                <w:sz w:val="20"/>
                <w:szCs w:val="20"/>
              </w:rPr>
              <w:t>Achteruitrijdcamera</w:t>
            </w:r>
            <w:r w:rsidR="00B7568A" w:rsidRPr="00E67E8A">
              <w:rPr>
                <w:rFonts w:ascii="Verdana" w:hAnsi="Verdana"/>
                <w:color w:val="000000"/>
                <w:sz w:val="20"/>
                <w:szCs w:val="20"/>
              </w:rPr>
              <w:t xml:space="preserve"> + </w:t>
            </w:r>
            <w:r w:rsidR="001D0C16" w:rsidRPr="00E67E8A">
              <w:rPr>
                <w:rFonts w:ascii="Verdana" w:hAnsi="Verdana"/>
                <w:color w:val="000000"/>
                <w:sz w:val="20"/>
                <w:szCs w:val="20"/>
              </w:rPr>
              <w:t>s</w:t>
            </w:r>
            <w:r w:rsidR="00B7568A" w:rsidRPr="00E67E8A">
              <w:rPr>
                <w:rFonts w:ascii="Verdana" w:hAnsi="Verdana"/>
                <w:color w:val="000000"/>
                <w:sz w:val="20"/>
                <w:szCs w:val="20"/>
              </w:rPr>
              <w:t>ensoren</w:t>
            </w:r>
          </w:p>
          <w:p w14:paraId="7508FBB8"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12V aansluiting binnen handbereik van de chauffeur</w:t>
            </w:r>
          </w:p>
          <w:p w14:paraId="74ADC32B"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 xml:space="preserve">Buitenspiegels links en rechts, verwarmd en van binnenuit elektrisch verstelbaar </w:t>
            </w:r>
          </w:p>
          <w:p w14:paraId="4925363E"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Sleepoog voor en achter </w:t>
            </w:r>
          </w:p>
          <w:p w14:paraId="339EB879" w14:textId="3DF6B83E"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Stuurwiel in hoogte en diepte verstelbaar</w:t>
            </w:r>
          </w:p>
          <w:p w14:paraId="6C583AC9" w14:textId="5B5D21BC" w:rsidR="002C2A09"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olor w:val="000000"/>
                <w:sz w:val="20"/>
                <w:szCs w:val="20"/>
              </w:rPr>
              <w:t xml:space="preserve">Voorruit van gelaagd veiligheidsglas Elektrische bedienbare ramen aan de voorzijde, voorzien van warmte- </w:t>
            </w:r>
            <w:r w:rsidRPr="00E67E8A">
              <w:rPr>
                <w:rFonts w:ascii="Verdana" w:hAnsi="Verdana" w:cs="Plantin"/>
                <w:color w:val="000000"/>
                <w:sz w:val="20"/>
                <w:szCs w:val="20"/>
              </w:rPr>
              <w:t xml:space="preserve">/zonwerend licht getint glas en een beknellingsbeveiliging </w:t>
            </w:r>
          </w:p>
          <w:p w14:paraId="0FD41B59" w14:textId="77777777" w:rsidR="002C2A09"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olor w:val="000000"/>
                <w:sz w:val="20"/>
                <w:szCs w:val="20"/>
              </w:rPr>
              <w:t xml:space="preserve">Automatische gordelspanners </w:t>
            </w:r>
          </w:p>
          <w:p w14:paraId="25DBD4DC" w14:textId="1EE41DBD" w:rsidR="00CC5B35"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Ruitenwisser voor met minimaal twee snelheden, sproei installatie en interval</w:t>
            </w:r>
          </w:p>
          <w:p w14:paraId="7D81BF21" w14:textId="003FC9E0" w:rsidR="002F7E9F" w:rsidRPr="00E67E8A" w:rsidRDefault="002F7E9F" w:rsidP="00B53067">
            <w:pPr>
              <w:pStyle w:val="Lijstalinea"/>
              <w:numPr>
                <w:ilvl w:val="0"/>
                <w:numId w:val="24"/>
              </w:numPr>
              <w:rPr>
                <w:rFonts w:ascii="Verdana" w:hAnsi="Verdana"/>
                <w:sz w:val="20"/>
                <w:szCs w:val="20"/>
              </w:rPr>
            </w:pPr>
            <w:r w:rsidRPr="00E67E8A">
              <w:rPr>
                <w:rFonts w:ascii="Verdana" w:hAnsi="Verdana"/>
                <w:sz w:val="20"/>
                <w:szCs w:val="20"/>
              </w:rPr>
              <w:t>In hoogte verstelbare driepunts veiligheidsgordels.</w:t>
            </w:r>
          </w:p>
          <w:p w14:paraId="1B7F4B7F" w14:textId="31C36328" w:rsidR="002F7E9F" w:rsidRPr="00E67E8A" w:rsidRDefault="00E37F36"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Verdana"/>
                <w:color w:val="000000"/>
                <w:sz w:val="20"/>
                <w:szCs w:val="20"/>
              </w:rPr>
              <w:t xml:space="preserve">All Season </w:t>
            </w:r>
            <w:r w:rsidR="002F7E9F" w:rsidRPr="00E67E8A">
              <w:rPr>
                <w:rFonts w:ascii="Verdana" w:hAnsi="Verdana"/>
                <w:color w:val="000000"/>
                <w:sz w:val="20"/>
                <w:szCs w:val="20"/>
              </w:rPr>
              <w:t>banden</w:t>
            </w:r>
          </w:p>
          <w:p w14:paraId="7555B1D8" w14:textId="77777777" w:rsidR="00E37F36" w:rsidRPr="00E67E8A" w:rsidRDefault="00E37F36" w:rsidP="00E67E8A">
            <w:pPr>
              <w:rPr>
                <w:rFonts w:ascii="Verdana" w:hAnsi="Verdana"/>
                <w:sz w:val="20"/>
                <w:szCs w:val="20"/>
              </w:rPr>
            </w:pPr>
          </w:p>
          <w:p w14:paraId="1DB319B0" w14:textId="3AEB56D6" w:rsidR="008642E7" w:rsidRPr="00E67E8A" w:rsidRDefault="002F7E9F" w:rsidP="00AC1BCD">
            <w:pPr>
              <w:pStyle w:val="Lijstalinea"/>
              <w:ind w:left="176"/>
              <w:rPr>
                <w:rFonts w:ascii="Verdana" w:hAnsi="Verdana"/>
                <w:color w:val="000000"/>
                <w:sz w:val="20"/>
                <w:szCs w:val="20"/>
              </w:rPr>
            </w:pPr>
            <w:r w:rsidRPr="00E67E8A">
              <w:rPr>
                <w:rFonts w:ascii="Verdana" w:hAnsi="Verdana"/>
                <w:color w:val="000000"/>
                <w:sz w:val="20"/>
                <w:szCs w:val="20"/>
              </w:rPr>
              <w:t>Indien het functionele gebruik van de dienstvoertuigen hiertoe aanleiding geeft kan van de standaard basisinrichtingen worden afgeweken.</w:t>
            </w:r>
            <w:r w:rsidRPr="00E67E8A">
              <w:rPr>
                <w:rFonts w:ascii="Verdana" w:hAnsi="Verdana"/>
                <w:color w:val="000000"/>
                <w:sz w:val="20"/>
                <w:szCs w:val="20"/>
              </w:rPr>
              <w:br/>
              <w:t xml:space="preserve">Waar nodig voor de veiligheid en functionaliteit zijn de </w:t>
            </w:r>
            <w:r w:rsidR="00AC1BCD" w:rsidRPr="00E67E8A">
              <w:rPr>
                <w:rFonts w:ascii="Verdana" w:hAnsi="Verdana"/>
                <w:color w:val="000000"/>
                <w:sz w:val="20"/>
                <w:szCs w:val="20"/>
              </w:rPr>
              <w:t>P</w:t>
            </w:r>
            <w:r w:rsidR="001A156E" w:rsidRPr="00E67E8A">
              <w:rPr>
                <w:rFonts w:ascii="Verdana" w:hAnsi="Verdana"/>
                <w:color w:val="000000"/>
                <w:sz w:val="20"/>
                <w:szCs w:val="20"/>
              </w:rPr>
              <w:t xml:space="preserve">ersonenvoertuigen </w:t>
            </w:r>
            <w:r w:rsidRPr="00E67E8A">
              <w:rPr>
                <w:rFonts w:ascii="Verdana" w:hAnsi="Verdana"/>
                <w:color w:val="000000"/>
                <w:sz w:val="20"/>
                <w:szCs w:val="20"/>
              </w:rPr>
              <w:t>uitgerust met</w:t>
            </w:r>
            <w:r w:rsidR="008642E7" w:rsidRPr="00E67E8A">
              <w:rPr>
                <w:rFonts w:ascii="Verdana" w:hAnsi="Verdana"/>
                <w:color w:val="000000"/>
                <w:sz w:val="20"/>
                <w:szCs w:val="20"/>
              </w:rPr>
              <w:t>:</w:t>
            </w:r>
            <w:r w:rsidRPr="00E67E8A">
              <w:rPr>
                <w:rFonts w:ascii="Verdana" w:hAnsi="Verdana"/>
                <w:color w:val="000000"/>
                <w:sz w:val="20"/>
                <w:szCs w:val="20"/>
              </w:rPr>
              <w:t xml:space="preserve"> </w:t>
            </w:r>
          </w:p>
          <w:p w14:paraId="091C4643" w14:textId="46394259" w:rsidR="002F7E9F" w:rsidRPr="00E67E8A" w:rsidRDefault="002F7E9F" w:rsidP="00B53067">
            <w:pPr>
              <w:pStyle w:val="Lijstalinea"/>
              <w:numPr>
                <w:ilvl w:val="0"/>
                <w:numId w:val="25"/>
              </w:numPr>
              <w:rPr>
                <w:rFonts w:ascii="Verdana" w:hAnsi="Verdana"/>
                <w:sz w:val="20"/>
                <w:szCs w:val="20"/>
              </w:rPr>
            </w:pPr>
            <w:r w:rsidRPr="00E67E8A">
              <w:rPr>
                <w:rFonts w:ascii="Verdana" w:hAnsi="Verdana"/>
                <w:color w:val="000000"/>
                <w:sz w:val="20"/>
                <w:szCs w:val="20"/>
              </w:rPr>
              <w:t>een optisch waarschuwingssysteem in de vorm van een flitserbalk op het dak en flitsers in de gril</w:t>
            </w:r>
          </w:p>
          <w:p w14:paraId="5729CF37" w14:textId="129A45D8" w:rsidR="002F7E9F" w:rsidRPr="00E67E8A" w:rsidRDefault="0033438C" w:rsidP="00B53067">
            <w:pPr>
              <w:pStyle w:val="Lijstalinea"/>
              <w:numPr>
                <w:ilvl w:val="0"/>
                <w:numId w:val="25"/>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Trekhaak </w:t>
            </w:r>
          </w:p>
        </w:tc>
      </w:tr>
    </w:tbl>
    <w:p w14:paraId="7BD515C3" w14:textId="15987781" w:rsidR="00CB17FE" w:rsidRPr="00E67E8A" w:rsidRDefault="00CB17FE" w:rsidP="006F41D7">
      <w:pPr>
        <w:rPr>
          <w:rFonts w:ascii="Verdana" w:hAnsi="Verdana"/>
          <w:sz w:val="20"/>
          <w:szCs w:val="20"/>
        </w:rPr>
      </w:pPr>
    </w:p>
    <w:tbl>
      <w:tblPr>
        <w:tblStyle w:val="Tabelraster"/>
        <w:tblW w:w="0" w:type="auto"/>
        <w:tblLook w:val="04A0" w:firstRow="1" w:lastRow="0" w:firstColumn="1" w:lastColumn="0" w:noHBand="0" w:noVBand="1"/>
      </w:tblPr>
      <w:tblGrid>
        <w:gridCol w:w="704"/>
        <w:gridCol w:w="7790"/>
      </w:tblGrid>
      <w:tr w:rsidR="00051519" w:rsidRPr="00E67E8A" w14:paraId="7128A681" w14:textId="77777777" w:rsidTr="00862A9C">
        <w:tc>
          <w:tcPr>
            <w:tcW w:w="8494" w:type="dxa"/>
            <w:gridSpan w:val="2"/>
          </w:tcPr>
          <w:p w14:paraId="38B0C955" w14:textId="31615918" w:rsidR="000A4A47" w:rsidRPr="00E67E8A" w:rsidRDefault="00CB17FE" w:rsidP="00CB17FE">
            <w:pPr>
              <w:rPr>
                <w:rFonts w:ascii="Verdana" w:hAnsi="Verdana" w:cs="Arial"/>
                <w:b/>
                <w:bCs/>
                <w:color w:val="000000"/>
                <w:sz w:val="20"/>
                <w:szCs w:val="20"/>
                <w:lang w:eastAsia="en-US"/>
              </w:rPr>
            </w:pPr>
            <w:r w:rsidRPr="00E67E8A">
              <w:rPr>
                <w:rFonts w:ascii="Verdana" w:hAnsi="Verdana" w:cs="Arial"/>
                <w:b/>
                <w:bCs/>
                <w:color w:val="000000"/>
                <w:sz w:val="20"/>
                <w:szCs w:val="20"/>
                <w:lang w:eastAsia="en-US"/>
              </w:rPr>
              <w:t xml:space="preserve">1C. </w:t>
            </w:r>
            <w:r w:rsidR="00051519" w:rsidRPr="00E67E8A">
              <w:rPr>
                <w:rFonts w:ascii="Verdana" w:hAnsi="Verdana" w:cs="Arial"/>
                <w:b/>
                <w:bCs/>
                <w:color w:val="000000"/>
                <w:sz w:val="20"/>
                <w:szCs w:val="20"/>
                <w:lang w:eastAsia="en-US"/>
              </w:rPr>
              <w:t xml:space="preserve">Technische eisen </w:t>
            </w:r>
            <w:r w:rsidR="001F4405" w:rsidRPr="00E67E8A">
              <w:rPr>
                <w:rFonts w:ascii="Verdana" w:hAnsi="Verdana" w:cs="Arial"/>
                <w:b/>
                <w:bCs/>
                <w:color w:val="000000"/>
                <w:sz w:val="20"/>
                <w:szCs w:val="20"/>
                <w:lang w:eastAsia="en-US"/>
              </w:rPr>
              <w:t>Bedrijfsvoertuigen</w:t>
            </w:r>
          </w:p>
        </w:tc>
      </w:tr>
      <w:tr w:rsidR="00051519" w:rsidRPr="00E67E8A" w14:paraId="193AE323" w14:textId="77777777" w:rsidTr="00421003">
        <w:tc>
          <w:tcPr>
            <w:tcW w:w="704" w:type="dxa"/>
          </w:tcPr>
          <w:p w14:paraId="3F88A0E5" w14:textId="78576056" w:rsidR="00051519" w:rsidRPr="00E67E8A" w:rsidRDefault="006F5488"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8</w:t>
            </w:r>
          </w:p>
        </w:tc>
        <w:tc>
          <w:tcPr>
            <w:tcW w:w="7790" w:type="dxa"/>
          </w:tcPr>
          <w:p w14:paraId="779138BF" w14:textId="594D190C" w:rsidR="00051519" w:rsidRPr="00E67E8A" w:rsidRDefault="00D14F5C"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Ele</w:t>
            </w:r>
            <w:r w:rsidR="005D6BC3" w:rsidRPr="00E67E8A">
              <w:rPr>
                <w:rFonts w:ascii="Verdana" w:hAnsi="Verdana" w:cs="Arial"/>
                <w:color w:val="000000"/>
                <w:sz w:val="20"/>
                <w:szCs w:val="20"/>
                <w:lang w:eastAsia="en-US"/>
              </w:rPr>
              <w:t>k</w:t>
            </w:r>
            <w:r w:rsidRPr="00E67E8A">
              <w:rPr>
                <w:rFonts w:ascii="Verdana" w:hAnsi="Verdana" w:cs="Arial"/>
                <w:color w:val="000000"/>
                <w:sz w:val="20"/>
                <w:szCs w:val="20"/>
                <w:lang w:eastAsia="en-US"/>
              </w:rPr>
              <w:t xml:space="preserve">trische </w:t>
            </w:r>
            <w:r w:rsidR="00C54172" w:rsidRPr="00E67E8A">
              <w:rPr>
                <w:rFonts w:ascii="Verdana" w:hAnsi="Verdana" w:cs="Arial"/>
                <w:color w:val="000000"/>
                <w:sz w:val="20"/>
                <w:szCs w:val="20"/>
                <w:lang w:eastAsia="en-US"/>
              </w:rPr>
              <w:t xml:space="preserve">Bedrijfsvoertuigen </w:t>
            </w:r>
            <w:r w:rsidR="004B176B" w:rsidRPr="00E67E8A">
              <w:rPr>
                <w:rFonts w:ascii="Verdana" w:hAnsi="Verdana" w:cs="Arial"/>
                <w:color w:val="000000"/>
                <w:sz w:val="20"/>
                <w:szCs w:val="20"/>
                <w:lang w:eastAsia="en-US"/>
              </w:rPr>
              <w:t xml:space="preserve">hebben een minimale actieradius van </w:t>
            </w:r>
            <w:r w:rsidR="001A55E0" w:rsidRPr="00E67E8A">
              <w:rPr>
                <w:rFonts w:ascii="Verdana" w:hAnsi="Verdana" w:cs="Arial"/>
                <w:color w:val="000000"/>
                <w:sz w:val="20"/>
                <w:szCs w:val="20"/>
                <w:lang w:eastAsia="en-US"/>
              </w:rPr>
              <w:t>300</w:t>
            </w:r>
            <w:r w:rsidR="004B176B" w:rsidRPr="00E67E8A">
              <w:rPr>
                <w:rFonts w:ascii="Verdana" w:hAnsi="Verdana" w:cs="Arial"/>
                <w:color w:val="000000"/>
                <w:sz w:val="20"/>
                <w:szCs w:val="20"/>
                <w:lang w:eastAsia="en-US"/>
              </w:rPr>
              <w:t xml:space="preserve"> km</w:t>
            </w:r>
            <w:r w:rsidR="00546EF7" w:rsidRPr="00E67E8A">
              <w:rPr>
                <w:rFonts w:ascii="Verdana" w:hAnsi="Verdana" w:cs="Arial"/>
                <w:color w:val="000000"/>
                <w:sz w:val="20"/>
                <w:szCs w:val="20"/>
                <w:lang w:eastAsia="en-US"/>
              </w:rPr>
              <w:t xml:space="preserve"> </w:t>
            </w:r>
            <w:r w:rsidR="00546EF7" w:rsidRPr="00E67E8A">
              <w:rPr>
                <w:rFonts w:ascii="Verdana" w:hAnsi="Verdana"/>
                <w:sz w:val="20"/>
                <w:szCs w:val="20"/>
              </w:rPr>
              <w:t>o.b.v. de WLTP-test</w:t>
            </w:r>
          </w:p>
        </w:tc>
      </w:tr>
      <w:tr w:rsidR="004B176B" w:rsidRPr="00E67E8A" w14:paraId="5257BD40" w14:textId="77777777" w:rsidTr="00421003">
        <w:tc>
          <w:tcPr>
            <w:tcW w:w="704" w:type="dxa"/>
          </w:tcPr>
          <w:p w14:paraId="77A45C58" w14:textId="5F1BCBFC" w:rsidR="004B176B" w:rsidRPr="00E67E8A" w:rsidRDefault="007142C2"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9</w:t>
            </w:r>
          </w:p>
        </w:tc>
        <w:tc>
          <w:tcPr>
            <w:tcW w:w="7790" w:type="dxa"/>
          </w:tcPr>
          <w:p w14:paraId="77778AB6" w14:textId="4D4D3696" w:rsidR="007F1A21" w:rsidRPr="00E67E8A" w:rsidRDefault="00546EF7" w:rsidP="00546EF7">
            <w:p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Alle </w:t>
            </w:r>
            <w:r w:rsidR="00431422" w:rsidRPr="00E67E8A">
              <w:rPr>
                <w:rFonts w:ascii="Verdana" w:hAnsi="Verdana"/>
                <w:color w:val="000000"/>
                <w:sz w:val="20"/>
                <w:szCs w:val="20"/>
              </w:rPr>
              <w:t>B</w:t>
            </w:r>
            <w:r w:rsidR="00173920" w:rsidRPr="00E67E8A">
              <w:rPr>
                <w:rFonts w:ascii="Verdana" w:hAnsi="Verdana"/>
                <w:color w:val="000000"/>
                <w:sz w:val="20"/>
                <w:szCs w:val="20"/>
              </w:rPr>
              <w:t>edrijfs</w:t>
            </w:r>
            <w:r w:rsidRPr="00E67E8A">
              <w:rPr>
                <w:rFonts w:ascii="Verdana" w:hAnsi="Verdana"/>
                <w:color w:val="000000"/>
                <w:sz w:val="20"/>
                <w:szCs w:val="20"/>
              </w:rPr>
              <w:t xml:space="preserve">voertuigen hebben de </w:t>
            </w:r>
            <w:r w:rsidR="006E5721" w:rsidRPr="00E67E8A">
              <w:rPr>
                <w:rFonts w:ascii="Verdana" w:hAnsi="Verdana"/>
                <w:color w:val="000000"/>
                <w:sz w:val="20"/>
                <w:szCs w:val="20"/>
              </w:rPr>
              <w:t>standaard</w:t>
            </w:r>
            <w:r w:rsidRPr="00E67E8A">
              <w:rPr>
                <w:rFonts w:ascii="Verdana" w:hAnsi="Verdana"/>
                <w:color w:val="000000"/>
                <w:sz w:val="20"/>
                <w:szCs w:val="20"/>
              </w:rPr>
              <w:t xml:space="preserve">uitvoering enkel cabine en zijn uitgerust met: </w:t>
            </w:r>
          </w:p>
          <w:p w14:paraId="1FC4936E" w14:textId="40B4FC5B" w:rsidR="00865F7B" w:rsidRPr="00E67E8A" w:rsidRDefault="00865F7B" w:rsidP="00546EF7">
            <w:pPr>
              <w:autoSpaceDE w:val="0"/>
              <w:autoSpaceDN w:val="0"/>
              <w:adjustRightInd w:val="0"/>
              <w:rPr>
                <w:rFonts w:ascii="Verdana" w:hAnsi="Verdana"/>
                <w:color w:val="000000"/>
                <w:sz w:val="20"/>
                <w:szCs w:val="20"/>
              </w:rPr>
            </w:pPr>
          </w:p>
          <w:p w14:paraId="7A41FE68" w14:textId="5A09C87E" w:rsidR="002F7E9F" w:rsidRPr="00E67E8A" w:rsidRDefault="002F7E9F" w:rsidP="00546EF7">
            <w:pPr>
              <w:autoSpaceDE w:val="0"/>
              <w:autoSpaceDN w:val="0"/>
              <w:adjustRightInd w:val="0"/>
              <w:rPr>
                <w:rFonts w:ascii="Verdana" w:hAnsi="Verdana"/>
                <w:color w:val="000000"/>
                <w:sz w:val="20"/>
                <w:szCs w:val="20"/>
              </w:rPr>
            </w:pPr>
            <w:r w:rsidRPr="00E67E8A">
              <w:rPr>
                <w:rFonts w:ascii="Verdana" w:hAnsi="Verdana"/>
                <w:color w:val="000000"/>
                <w:sz w:val="20"/>
                <w:szCs w:val="20"/>
              </w:rPr>
              <w:t>Gelijk aan “1B. Technische eisen Personenvoertuigen” met als aanvulling:</w:t>
            </w:r>
          </w:p>
          <w:p w14:paraId="1B453A21" w14:textId="52F3B474" w:rsidR="00546EF7" w:rsidRPr="00E67E8A" w:rsidRDefault="00546EF7" w:rsidP="00B53067">
            <w:pPr>
              <w:pStyle w:val="Lijstalinea"/>
              <w:numPr>
                <w:ilvl w:val="0"/>
                <w:numId w:val="26"/>
              </w:numPr>
              <w:rPr>
                <w:rFonts w:ascii="Verdana" w:hAnsi="Verdana"/>
                <w:color w:val="000000"/>
                <w:sz w:val="20"/>
                <w:szCs w:val="20"/>
              </w:rPr>
            </w:pPr>
            <w:r w:rsidRPr="00E67E8A">
              <w:rPr>
                <w:rFonts w:ascii="Verdana" w:hAnsi="Verdana"/>
                <w:color w:val="000000"/>
                <w:sz w:val="20"/>
                <w:szCs w:val="20"/>
              </w:rPr>
              <w:t>Het voertuig heeft een schuifdeur met raam aan passagierszijde.</w:t>
            </w:r>
          </w:p>
          <w:p w14:paraId="36234205" w14:textId="77777777" w:rsidR="00546EF7" w:rsidRPr="00E67E8A" w:rsidRDefault="00546EF7" w:rsidP="00B53067">
            <w:pPr>
              <w:pStyle w:val="Lijstalinea"/>
              <w:numPr>
                <w:ilvl w:val="0"/>
                <w:numId w:val="26"/>
              </w:numPr>
              <w:rPr>
                <w:rFonts w:ascii="Verdana" w:hAnsi="Verdana"/>
                <w:color w:val="000000"/>
                <w:sz w:val="20"/>
                <w:szCs w:val="20"/>
              </w:rPr>
            </w:pPr>
            <w:r w:rsidRPr="00E67E8A">
              <w:rPr>
                <w:rFonts w:ascii="Verdana" w:hAnsi="Verdana"/>
                <w:color w:val="000000"/>
                <w:sz w:val="20"/>
                <w:szCs w:val="20"/>
              </w:rPr>
              <w:t>Dodehoekspiegel</w:t>
            </w:r>
          </w:p>
          <w:p w14:paraId="5EF267D8" w14:textId="708F3EDE" w:rsidR="007A5EE0" w:rsidRPr="005D7546" w:rsidRDefault="005D7546" w:rsidP="00B53067">
            <w:pPr>
              <w:pStyle w:val="Lijstalinea"/>
              <w:numPr>
                <w:ilvl w:val="0"/>
                <w:numId w:val="26"/>
              </w:numPr>
              <w:autoSpaceDE w:val="0"/>
              <w:autoSpaceDN w:val="0"/>
              <w:adjustRightInd w:val="0"/>
            </w:pPr>
            <w:r>
              <w:rPr>
                <w:rFonts w:ascii="Verdana" w:hAnsi="Verdana"/>
                <w:color w:val="000000"/>
                <w:sz w:val="20"/>
                <w:szCs w:val="20"/>
              </w:rPr>
              <w:t>V</w:t>
            </w:r>
            <w:r>
              <w:t>aste t</w:t>
            </w:r>
            <w:r w:rsidR="007A5EE0" w:rsidRPr="00E67E8A">
              <w:rPr>
                <w:rFonts w:ascii="Verdana" w:hAnsi="Verdana"/>
                <w:color w:val="000000"/>
                <w:sz w:val="20"/>
                <w:szCs w:val="20"/>
              </w:rPr>
              <w:t>rekhaak</w:t>
            </w:r>
            <w:r w:rsidR="003B4C06" w:rsidRPr="00E67E8A">
              <w:rPr>
                <w:rFonts w:ascii="Verdana" w:hAnsi="Verdana"/>
                <w:color w:val="000000"/>
                <w:sz w:val="20"/>
                <w:szCs w:val="20"/>
              </w:rPr>
              <w:t xml:space="preserve"> </w:t>
            </w:r>
            <w:r w:rsidR="00E64B39">
              <w:rPr>
                <w:rFonts w:ascii="Verdana" w:hAnsi="Verdana"/>
                <w:color w:val="000000"/>
                <w:sz w:val="20"/>
                <w:szCs w:val="20"/>
              </w:rPr>
              <w:t>(</w:t>
            </w:r>
            <w:r w:rsidR="003B4C06" w:rsidRPr="00E67E8A">
              <w:rPr>
                <w:rFonts w:ascii="Verdana" w:hAnsi="Verdana"/>
                <w:color w:val="000000"/>
                <w:sz w:val="20"/>
                <w:szCs w:val="20"/>
              </w:rPr>
              <w:t xml:space="preserve">geschikt voor een belasting van minimaal 1.000 </w:t>
            </w:r>
            <w:r w:rsidR="003B4C06" w:rsidRPr="005D7546">
              <w:rPr>
                <w:rFonts w:ascii="Verdana" w:hAnsi="Verdana"/>
                <w:color w:val="000000"/>
                <w:sz w:val="20"/>
                <w:szCs w:val="20"/>
              </w:rPr>
              <w:t>kg)</w:t>
            </w:r>
            <w:r w:rsidRPr="005D7546">
              <w:rPr>
                <w:rFonts w:ascii="Verdana" w:hAnsi="Verdana"/>
                <w:color w:val="000000"/>
                <w:sz w:val="20"/>
                <w:szCs w:val="20"/>
              </w:rPr>
              <w:t xml:space="preserve">. Een </w:t>
            </w:r>
            <w:r w:rsidR="004A1273" w:rsidRPr="005D7546">
              <w:rPr>
                <w:rFonts w:ascii="Verdana" w:hAnsi="Verdana"/>
                <w:color w:val="000000"/>
                <w:sz w:val="20"/>
                <w:szCs w:val="20"/>
              </w:rPr>
              <w:t>13-polige</w:t>
            </w:r>
            <w:r w:rsidRPr="005D7546">
              <w:rPr>
                <w:rFonts w:ascii="Verdana" w:hAnsi="Verdana"/>
                <w:color w:val="000000"/>
                <w:sz w:val="20"/>
                <w:szCs w:val="20"/>
              </w:rPr>
              <w:t xml:space="preserve"> stekker</w:t>
            </w:r>
          </w:p>
          <w:p w14:paraId="05B5A4EC" w14:textId="544EC0D7" w:rsidR="007A5EE0" w:rsidRPr="00E67E8A" w:rsidRDefault="008A3A9E" w:rsidP="00B53067">
            <w:pPr>
              <w:pStyle w:val="Lijstalinea"/>
              <w:numPr>
                <w:ilvl w:val="0"/>
                <w:numId w:val="26"/>
              </w:numPr>
              <w:autoSpaceDE w:val="0"/>
              <w:autoSpaceDN w:val="0"/>
              <w:adjustRightInd w:val="0"/>
              <w:rPr>
                <w:rFonts w:ascii="Verdana" w:hAnsi="Verdana"/>
                <w:color w:val="000000"/>
                <w:sz w:val="20"/>
                <w:szCs w:val="20"/>
              </w:rPr>
            </w:pPr>
            <w:r w:rsidRPr="00E67E8A">
              <w:rPr>
                <w:rFonts w:ascii="Verdana" w:hAnsi="Verdana"/>
                <w:color w:val="000000"/>
                <w:sz w:val="20"/>
                <w:szCs w:val="20"/>
              </w:rPr>
              <w:t>Inbouwpakketten</w:t>
            </w:r>
            <w:r w:rsidR="007A5EE0" w:rsidRPr="00E67E8A">
              <w:rPr>
                <w:rFonts w:ascii="Verdana" w:hAnsi="Verdana"/>
                <w:color w:val="000000"/>
                <w:sz w:val="20"/>
                <w:szCs w:val="20"/>
              </w:rPr>
              <w:t xml:space="preserve"> </w:t>
            </w:r>
            <w:r w:rsidRPr="00E67E8A">
              <w:rPr>
                <w:rFonts w:ascii="Verdana" w:hAnsi="Verdana"/>
                <w:color w:val="000000"/>
                <w:sz w:val="20"/>
                <w:szCs w:val="20"/>
              </w:rPr>
              <w:t>laad</w:t>
            </w:r>
            <w:r w:rsidR="007A5EE0" w:rsidRPr="00E67E8A">
              <w:rPr>
                <w:rFonts w:ascii="Verdana" w:hAnsi="Verdana"/>
                <w:color w:val="000000"/>
                <w:sz w:val="20"/>
                <w:szCs w:val="20"/>
              </w:rPr>
              <w:t xml:space="preserve">ruimte voor werkmateriaal </w:t>
            </w:r>
            <w:r w:rsidR="00C85D8C" w:rsidRPr="00E67E8A">
              <w:rPr>
                <w:rFonts w:ascii="Verdana" w:hAnsi="Verdana"/>
                <w:color w:val="000000"/>
                <w:sz w:val="20"/>
                <w:szCs w:val="20"/>
              </w:rPr>
              <w:t xml:space="preserve">(zie </w:t>
            </w:r>
            <w:r w:rsidR="00EA37C0" w:rsidRPr="00E67E8A">
              <w:rPr>
                <w:rFonts w:ascii="Verdana" w:hAnsi="Verdana"/>
                <w:color w:val="000000"/>
                <w:sz w:val="20"/>
                <w:szCs w:val="20"/>
              </w:rPr>
              <w:t>Hoofdstuk</w:t>
            </w:r>
            <w:r w:rsidR="00C817F8" w:rsidRPr="00E67E8A">
              <w:rPr>
                <w:rFonts w:ascii="Verdana" w:hAnsi="Verdana"/>
                <w:color w:val="000000"/>
                <w:sz w:val="20"/>
                <w:szCs w:val="20"/>
              </w:rPr>
              <w:t xml:space="preserve"> </w:t>
            </w:r>
            <w:r w:rsidR="003477A1">
              <w:rPr>
                <w:rFonts w:ascii="Verdana" w:hAnsi="Verdana"/>
                <w:color w:val="000000"/>
                <w:sz w:val="20"/>
                <w:szCs w:val="20"/>
              </w:rPr>
              <w:t>3</w:t>
            </w:r>
            <w:r w:rsidR="00C817F8" w:rsidRPr="00E67E8A">
              <w:rPr>
                <w:rFonts w:ascii="Verdana" w:hAnsi="Verdana"/>
                <w:color w:val="000000"/>
                <w:sz w:val="20"/>
                <w:szCs w:val="20"/>
              </w:rPr>
              <w:t>)</w:t>
            </w:r>
          </w:p>
          <w:p w14:paraId="0B5A4FB1" w14:textId="77777777" w:rsidR="00CC5B35" w:rsidRPr="00E67E8A" w:rsidRDefault="00CC5B35" w:rsidP="00032E64">
            <w:pPr>
              <w:pStyle w:val="Lijstalinea"/>
              <w:ind w:left="1080"/>
              <w:rPr>
                <w:rFonts w:ascii="Verdana" w:hAnsi="Verdana"/>
                <w:color w:val="000000"/>
                <w:sz w:val="20"/>
                <w:szCs w:val="20"/>
              </w:rPr>
            </w:pPr>
          </w:p>
          <w:p w14:paraId="22AFEE5A" w14:textId="1FBC0896" w:rsidR="00CC5B35" w:rsidRPr="00E67E8A" w:rsidRDefault="00CC5B35" w:rsidP="00CC5B35">
            <w:pPr>
              <w:rPr>
                <w:rFonts w:ascii="Verdana" w:hAnsi="Verdana"/>
                <w:sz w:val="20"/>
                <w:szCs w:val="20"/>
              </w:rPr>
            </w:pPr>
            <w:r w:rsidRPr="00E67E8A">
              <w:rPr>
                <w:rFonts w:ascii="Verdana" w:hAnsi="Verdana"/>
                <w:color w:val="000000"/>
                <w:sz w:val="20"/>
                <w:szCs w:val="20"/>
              </w:rPr>
              <w:lastRenderedPageBreak/>
              <w:t xml:space="preserve">Indien het functionele gebruik van de </w:t>
            </w:r>
            <w:r w:rsidR="008A3A9E" w:rsidRPr="00E67E8A">
              <w:rPr>
                <w:rFonts w:ascii="Verdana" w:hAnsi="Verdana"/>
                <w:color w:val="000000"/>
                <w:sz w:val="20"/>
                <w:szCs w:val="20"/>
              </w:rPr>
              <w:t>Bedrijfs</w:t>
            </w:r>
            <w:r w:rsidR="00AB4F51" w:rsidRPr="00E67E8A">
              <w:rPr>
                <w:rFonts w:ascii="Verdana" w:hAnsi="Verdana"/>
                <w:color w:val="000000"/>
                <w:sz w:val="20"/>
                <w:szCs w:val="20"/>
              </w:rPr>
              <w:t>voertuigen</w:t>
            </w:r>
            <w:r w:rsidRPr="00E67E8A">
              <w:rPr>
                <w:rFonts w:ascii="Verdana" w:hAnsi="Verdana"/>
                <w:color w:val="000000"/>
                <w:sz w:val="20"/>
                <w:szCs w:val="20"/>
              </w:rPr>
              <w:t xml:space="preserve"> hiertoe aanleiding geeft kan van de standaard basisinrichtingen worden afgeweken.</w:t>
            </w:r>
            <w:r w:rsidRPr="00E67E8A">
              <w:rPr>
                <w:rFonts w:ascii="Verdana" w:hAnsi="Verdana"/>
                <w:color w:val="000000"/>
                <w:sz w:val="20"/>
                <w:szCs w:val="20"/>
              </w:rPr>
              <w:br/>
              <w:t xml:space="preserve">Waar nodig voor de veiligheid en functionaliteit zijn de </w:t>
            </w:r>
            <w:r w:rsidR="00B05BF1" w:rsidRPr="00E67E8A">
              <w:rPr>
                <w:rFonts w:ascii="Verdana" w:hAnsi="Verdana"/>
                <w:color w:val="000000"/>
                <w:sz w:val="20"/>
                <w:szCs w:val="20"/>
              </w:rPr>
              <w:t>Be</w:t>
            </w:r>
            <w:r w:rsidR="007142C2" w:rsidRPr="00E67E8A">
              <w:rPr>
                <w:rFonts w:ascii="Verdana" w:hAnsi="Verdana"/>
                <w:color w:val="000000"/>
                <w:sz w:val="20"/>
                <w:szCs w:val="20"/>
              </w:rPr>
              <w:t>drijfsvoertuigen</w:t>
            </w:r>
            <w:r w:rsidR="00B05BF1" w:rsidRPr="00E67E8A">
              <w:rPr>
                <w:rFonts w:ascii="Verdana" w:hAnsi="Verdana"/>
                <w:color w:val="000000"/>
                <w:sz w:val="20"/>
                <w:szCs w:val="20"/>
              </w:rPr>
              <w:t xml:space="preserve"> </w:t>
            </w:r>
            <w:r w:rsidRPr="00E67E8A">
              <w:rPr>
                <w:rFonts w:ascii="Verdana" w:hAnsi="Verdana"/>
                <w:color w:val="000000"/>
                <w:sz w:val="20"/>
                <w:szCs w:val="20"/>
              </w:rPr>
              <w:t>uitgerust met een optisch waarschuwingssysteem in de vorm van een flitserbalk op het dak en flitsers in de gril</w:t>
            </w:r>
            <w:r w:rsidR="00350855">
              <w:rPr>
                <w:rFonts w:ascii="Verdana" w:hAnsi="Verdana"/>
                <w:color w:val="000000"/>
                <w:sz w:val="20"/>
                <w:szCs w:val="20"/>
              </w:rPr>
              <w:t>.</w:t>
            </w:r>
          </w:p>
        </w:tc>
      </w:tr>
    </w:tbl>
    <w:p w14:paraId="35DFE7BF" w14:textId="0DD52524" w:rsidR="00A35ACC" w:rsidRPr="006E6FA7" w:rsidRDefault="00A35ACC" w:rsidP="00270677">
      <w:pPr>
        <w:spacing w:line="240" w:lineRule="auto"/>
        <w:rPr>
          <w:rFonts w:ascii="Verdana" w:hAnsi="Verdana" w:cs="Arial"/>
          <w:color w:val="000000"/>
          <w:lang w:eastAsia="en-US"/>
        </w:rPr>
      </w:pPr>
    </w:p>
    <w:bookmarkEnd w:id="0"/>
    <w:p w14:paraId="615EBABF" w14:textId="524503C6" w:rsidR="004A116C" w:rsidRDefault="004A116C">
      <w:pPr>
        <w:rPr>
          <w:rFonts w:ascii="Verdana" w:hAnsi="Verdana" w:cs="Arial"/>
          <w:color w:val="000000"/>
          <w:lang w:eastAsia="en-US"/>
        </w:rPr>
      </w:pPr>
    </w:p>
    <w:p w14:paraId="61C51D28" w14:textId="0F3F1F88" w:rsidR="00BA2294" w:rsidRDefault="0020172B">
      <w:pPr>
        <w:rPr>
          <w:rFonts w:ascii="Verdana" w:hAnsi="Verdana" w:cs="Arial"/>
          <w:b/>
          <w:bCs/>
          <w:color w:val="000000"/>
          <w:sz w:val="32"/>
          <w:szCs w:val="32"/>
          <w:lang w:eastAsia="en-US"/>
        </w:rPr>
      </w:pPr>
      <w:r w:rsidRPr="000D2D4F">
        <w:rPr>
          <w:rFonts w:ascii="Verdana" w:hAnsi="Verdana" w:cs="Arial"/>
          <w:b/>
          <w:bCs/>
          <w:color w:val="000000"/>
          <w:sz w:val="32"/>
          <w:szCs w:val="32"/>
          <w:lang w:eastAsia="en-US"/>
        </w:rPr>
        <w:t xml:space="preserve">HOOFDSTUK 2: </w:t>
      </w:r>
      <w:r w:rsidR="00BA2294">
        <w:rPr>
          <w:rFonts w:ascii="Verdana" w:hAnsi="Verdana" w:cs="Arial"/>
          <w:b/>
          <w:bCs/>
          <w:color w:val="000000"/>
          <w:sz w:val="32"/>
          <w:szCs w:val="32"/>
          <w:lang w:eastAsia="en-US"/>
        </w:rPr>
        <w:t>Belettering</w:t>
      </w:r>
    </w:p>
    <w:p w14:paraId="396EE8E8" w14:textId="77777777" w:rsidR="00BA2294" w:rsidRPr="006E6FA7" w:rsidRDefault="00BA2294" w:rsidP="00BA2294">
      <w:pPr>
        <w:spacing w:line="240" w:lineRule="auto"/>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BA2294" w:rsidRPr="006E6FA7" w14:paraId="1F84158C" w14:textId="77777777" w:rsidTr="001222F2">
        <w:tc>
          <w:tcPr>
            <w:tcW w:w="8494" w:type="dxa"/>
            <w:gridSpan w:val="2"/>
          </w:tcPr>
          <w:p w14:paraId="6EE9EF09" w14:textId="5DDCB69D" w:rsidR="00BA2294" w:rsidRPr="00E67E8A" w:rsidRDefault="00D564E6"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2</w:t>
            </w:r>
            <w:r w:rsidR="00BA2294" w:rsidRPr="00E67E8A">
              <w:rPr>
                <w:rFonts w:ascii="Verdana" w:hAnsi="Verdana" w:cs="Arial"/>
                <w:b/>
                <w:bCs/>
                <w:color w:val="000000"/>
                <w:sz w:val="20"/>
                <w:szCs w:val="20"/>
                <w:lang w:eastAsia="en-US"/>
              </w:rPr>
              <w:t>A. Algemene eisen belettering en huisstijl</w:t>
            </w:r>
          </w:p>
        </w:tc>
      </w:tr>
      <w:tr w:rsidR="00BA2294" w:rsidRPr="006E6FA7" w14:paraId="545343B4" w14:textId="77777777" w:rsidTr="00421003">
        <w:tc>
          <w:tcPr>
            <w:tcW w:w="704" w:type="dxa"/>
          </w:tcPr>
          <w:p w14:paraId="293B5747" w14:textId="6A5B50A8"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10</w:t>
            </w:r>
          </w:p>
        </w:tc>
        <w:tc>
          <w:tcPr>
            <w:tcW w:w="7790" w:type="dxa"/>
          </w:tcPr>
          <w:p w14:paraId="64901A34" w14:textId="670244B6" w:rsidR="00BA2294" w:rsidRPr="00E67E8A" w:rsidRDefault="00BA2294" w:rsidP="001222F2">
            <w:pPr>
              <w:rPr>
                <w:rStyle w:val="fontstyle21"/>
                <w:sz w:val="20"/>
                <w:szCs w:val="20"/>
              </w:rPr>
            </w:pPr>
            <w:r w:rsidRPr="00E67E8A">
              <w:rPr>
                <w:rStyle w:val="fontstyle21"/>
                <w:sz w:val="20"/>
                <w:szCs w:val="20"/>
              </w:rPr>
              <w:t xml:space="preserve">De coördinatie en levering van de belettering is in handen van </w:t>
            </w:r>
            <w:r w:rsidR="0046269B">
              <w:rPr>
                <w:rStyle w:val="fontstyle21"/>
                <w:sz w:val="20"/>
                <w:szCs w:val="20"/>
              </w:rPr>
              <w:t>Opdrachtnemer</w:t>
            </w:r>
            <w:r w:rsidRPr="00E67E8A">
              <w:rPr>
                <w:rStyle w:val="fontstyle21"/>
                <w:sz w:val="20"/>
                <w:szCs w:val="20"/>
              </w:rPr>
              <w:t xml:space="preserve"> en houdt in dat </w:t>
            </w:r>
            <w:r w:rsidR="0046269B">
              <w:rPr>
                <w:rStyle w:val="fontstyle21"/>
                <w:sz w:val="20"/>
                <w:szCs w:val="20"/>
              </w:rPr>
              <w:t>Opdrachtnemer</w:t>
            </w:r>
            <w:r w:rsidRPr="00E67E8A">
              <w:rPr>
                <w:rStyle w:val="fontstyle21"/>
                <w:sz w:val="20"/>
                <w:szCs w:val="20"/>
              </w:rPr>
              <w:t xml:space="preserve"> er zorg voor draagt dat de bedrijfsvoertuigen voorzien zijn van belettering volgens de specificatie bij de aflevering van een nieuwe bedrijfsvoertuigen of bij levering na afhandeling van schade. </w:t>
            </w:r>
          </w:p>
          <w:p w14:paraId="074A2DD0" w14:textId="1C4F341C" w:rsidR="00BA2294" w:rsidRPr="00E67E8A" w:rsidRDefault="00BA2294" w:rsidP="001222F2">
            <w:pPr>
              <w:rPr>
                <w:rStyle w:val="fontstyle21"/>
                <w:sz w:val="20"/>
                <w:szCs w:val="20"/>
              </w:rPr>
            </w:pPr>
            <w:r w:rsidRPr="00E67E8A">
              <w:rPr>
                <w:rFonts w:ascii="Verdana" w:hAnsi="Verdana"/>
                <w:color w:val="000000"/>
                <w:sz w:val="20"/>
                <w:szCs w:val="20"/>
              </w:rPr>
              <w:br/>
            </w:r>
            <w:r w:rsidRPr="00E67E8A">
              <w:rPr>
                <w:rStyle w:val="fontstyle21"/>
                <w:sz w:val="20"/>
                <w:szCs w:val="20"/>
              </w:rPr>
              <w:t xml:space="preserve">Door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 xml:space="preserve">is vooraf bepaald welk type belettering van toepassing is op het voertuig.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 xml:space="preserve">levert hiervoor conform de huisstijl het logo, ontwerp eventuele slogan, kleuren en teksten voor het ontwerp aan. Hiermee gaan we met </w:t>
            </w:r>
            <w:r w:rsidR="0046269B">
              <w:rPr>
                <w:rStyle w:val="fontstyle21"/>
                <w:sz w:val="20"/>
                <w:szCs w:val="20"/>
              </w:rPr>
              <w:t xml:space="preserve">Opdrachtnemer </w:t>
            </w:r>
            <w:r w:rsidRPr="00E67E8A">
              <w:rPr>
                <w:rStyle w:val="fontstyle21"/>
                <w:sz w:val="20"/>
                <w:szCs w:val="20"/>
              </w:rPr>
              <w:t xml:space="preserve">om tafel om een definitief ontwerp inclusief reflectie te maken. Zie </w:t>
            </w:r>
            <w:r w:rsidRPr="00F4601F">
              <w:rPr>
                <w:rStyle w:val="fontstyle21"/>
                <w:sz w:val="20"/>
                <w:szCs w:val="20"/>
              </w:rPr>
              <w:t xml:space="preserve">bijlage </w:t>
            </w:r>
            <w:r w:rsidR="00F745C3">
              <w:rPr>
                <w:rStyle w:val="fontstyle21"/>
                <w:sz w:val="20"/>
                <w:szCs w:val="20"/>
              </w:rPr>
              <w:t>F</w:t>
            </w:r>
            <w:r w:rsidRPr="00E67E8A">
              <w:rPr>
                <w:rStyle w:val="fontstyle21"/>
                <w:sz w:val="20"/>
                <w:szCs w:val="20"/>
              </w:rPr>
              <w:t xml:space="preserve"> ter illustratie.  </w:t>
            </w:r>
            <w:r w:rsidRPr="00E67E8A">
              <w:rPr>
                <w:rStyle w:val="fontstyle21"/>
                <w:sz w:val="20"/>
                <w:szCs w:val="20"/>
              </w:rPr>
              <w:br/>
            </w:r>
            <w:r w:rsidRPr="00E67E8A">
              <w:rPr>
                <w:rFonts w:ascii="Verdana" w:hAnsi="Verdana"/>
                <w:color w:val="000000"/>
                <w:sz w:val="20"/>
                <w:szCs w:val="20"/>
              </w:rPr>
              <w:br/>
            </w:r>
            <w:r w:rsidR="0046269B">
              <w:rPr>
                <w:rFonts w:ascii="Verdana" w:hAnsi="Verdana"/>
                <w:color w:val="000000"/>
                <w:sz w:val="20"/>
                <w:szCs w:val="20"/>
              </w:rPr>
              <w:t>Opdrachtnemer</w:t>
            </w:r>
            <w:r w:rsidRPr="00E67E8A">
              <w:rPr>
                <w:rFonts w:ascii="Verdana" w:hAnsi="Verdana"/>
                <w:color w:val="000000"/>
                <w:sz w:val="20"/>
                <w:szCs w:val="20"/>
              </w:rPr>
              <w:t xml:space="preserve"> is verantwoordelijk voor het aanleveren van een passend ontwerp op de specifieke auto </w:t>
            </w:r>
            <w:r w:rsidRPr="00E67E8A">
              <w:rPr>
                <w:rFonts w:ascii="Verdana" w:hAnsi="Verdana"/>
                <w:color w:val="000000"/>
                <w:sz w:val="20"/>
                <w:szCs w:val="20"/>
              </w:rPr>
              <w:br/>
            </w:r>
            <w:r w:rsidRPr="00E67E8A">
              <w:rPr>
                <w:rFonts w:ascii="Verdana" w:hAnsi="Verdana"/>
                <w:color w:val="000000"/>
                <w:sz w:val="20"/>
                <w:szCs w:val="20"/>
              </w:rPr>
              <w:br/>
            </w:r>
            <w:r w:rsidRPr="00E67E8A">
              <w:rPr>
                <w:rStyle w:val="fontstyle21"/>
                <w:sz w:val="20"/>
                <w:szCs w:val="20"/>
              </w:rPr>
              <w:t xml:space="preserve">De afdeling communicatie van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bewaakt deze huisstijl en toetst het ontwerp van nieuwe modellen dienstauto’s aan het huisstijlhandboek. Tevens zal een veiligheidsdeskundige meekijken of het voldoet aan de veiligheidswensen</w:t>
            </w:r>
            <w:r w:rsidRPr="00E67E8A">
              <w:rPr>
                <w:rFonts w:ascii="Verdana" w:hAnsi="Verdana"/>
                <w:sz w:val="20"/>
                <w:szCs w:val="20"/>
              </w:rPr>
              <w:t xml:space="preserve"> en reflectie/kleuren voor zichtbaarheid.</w:t>
            </w:r>
          </w:p>
          <w:p w14:paraId="43CC2DC6" w14:textId="77777777" w:rsidR="00BA2294" w:rsidRPr="00E67E8A" w:rsidRDefault="00BA2294" w:rsidP="001222F2">
            <w:pPr>
              <w:rPr>
                <w:rStyle w:val="fontstyle21"/>
                <w:sz w:val="20"/>
                <w:szCs w:val="20"/>
              </w:rPr>
            </w:pPr>
          </w:p>
          <w:p w14:paraId="0B04DB07" w14:textId="667F7BEB" w:rsidR="00BA2294" w:rsidRPr="00E67E8A" w:rsidRDefault="00DE7622" w:rsidP="001222F2">
            <w:pPr>
              <w:rPr>
                <w:rFonts w:ascii="Verdana" w:hAnsi="Verdana"/>
                <w:sz w:val="20"/>
                <w:szCs w:val="20"/>
              </w:rPr>
            </w:pPr>
            <w:r>
              <w:rPr>
                <w:rFonts w:ascii="Verdana" w:hAnsi="Verdana"/>
                <w:sz w:val="20"/>
                <w:szCs w:val="20"/>
              </w:rPr>
              <w:t>Opdrachtgever</w:t>
            </w:r>
            <w:r w:rsidR="00BA2294" w:rsidRPr="00E67E8A">
              <w:rPr>
                <w:rFonts w:ascii="Verdana" w:hAnsi="Verdana"/>
                <w:sz w:val="20"/>
                <w:szCs w:val="20"/>
              </w:rPr>
              <w:t xml:space="preserve"> </w:t>
            </w:r>
            <w:r w:rsidR="00BA2294" w:rsidRPr="00E67E8A">
              <w:rPr>
                <w:rStyle w:val="fontstyle21"/>
                <w:sz w:val="20"/>
                <w:szCs w:val="20"/>
              </w:rPr>
              <w:t>behoudt eigendom over het ontwerp van het logo inclusief uitingen en ontwerpen.</w:t>
            </w:r>
          </w:p>
        </w:tc>
      </w:tr>
      <w:tr w:rsidR="00BA2294" w:rsidRPr="006E6FA7" w14:paraId="7CA56014" w14:textId="77777777" w:rsidTr="00421003">
        <w:tc>
          <w:tcPr>
            <w:tcW w:w="704" w:type="dxa"/>
          </w:tcPr>
          <w:p w14:paraId="19593805" w14:textId="55311EB1"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11</w:t>
            </w:r>
          </w:p>
        </w:tc>
        <w:tc>
          <w:tcPr>
            <w:tcW w:w="7790" w:type="dxa"/>
          </w:tcPr>
          <w:p w14:paraId="0EC6D350" w14:textId="77777777" w:rsidR="00BA2294" w:rsidRPr="00E67E8A" w:rsidRDefault="00BA2294" w:rsidP="001222F2">
            <w:pPr>
              <w:rPr>
                <w:rFonts w:ascii="Verdana" w:hAnsi="Verdana"/>
                <w:sz w:val="20"/>
                <w:szCs w:val="20"/>
              </w:rPr>
            </w:pPr>
            <w:r w:rsidRPr="00E67E8A">
              <w:rPr>
                <w:rStyle w:val="fontstyle21"/>
                <w:sz w:val="20"/>
                <w:szCs w:val="20"/>
              </w:rPr>
              <w:t xml:space="preserve">Alle personen- en bedrijfsvoertuigen zijn uitgevoerd in de kleur wit volgens huisstijl of UNI lak. </w:t>
            </w:r>
          </w:p>
        </w:tc>
      </w:tr>
      <w:tr w:rsidR="00BA2294" w:rsidRPr="006E6FA7" w14:paraId="0885787D" w14:textId="77777777" w:rsidTr="00421003">
        <w:tc>
          <w:tcPr>
            <w:tcW w:w="704" w:type="dxa"/>
          </w:tcPr>
          <w:p w14:paraId="6F63CC0F" w14:textId="7B134750"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12</w:t>
            </w:r>
          </w:p>
        </w:tc>
        <w:tc>
          <w:tcPr>
            <w:tcW w:w="7790" w:type="dxa"/>
          </w:tcPr>
          <w:p w14:paraId="629851C2" w14:textId="3535D3EA" w:rsidR="00BA2294" w:rsidRPr="00E67E8A" w:rsidRDefault="00BA2294" w:rsidP="001222F2">
            <w:pPr>
              <w:rPr>
                <w:rStyle w:val="fontstyle21"/>
                <w:sz w:val="20"/>
                <w:szCs w:val="20"/>
              </w:rPr>
            </w:pPr>
            <w:r w:rsidRPr="00E67E8A">
              <w:rPr>
                <w:rStyle w:val="fontstyle21"/>
                <w:sz w:val="20"/>
                <w:szCs w:val="20"/>
              </w:rPr>
              <w:t>Bij inleveren van dienstvoertuigen wordt de belettering kosteloos verwijderd</w:t>
            </w:r>
            <w:r w:rsidR="00DF5FC8">
              <w:rPr>
                <w:rStyle w:val="fontstyle21"/>
                <w:sz w:val="20"/>
                <w:szCs w:val="20"/>
              </w:rPr>
              <w:t>.</w:t>
            </w:r>
          </w:p>
        </w:tc>
      </w:tr>
      <w:tr w:rsidR="00BA2294" w:rsidRPr="006E6FA7" w14:paraId="6C1FCA54" w14:textId="77777777" w:rsidTr="00421003">
        <w:tc>
          <w:tcPr>
            <w:tcW w:w="704" w:type="dxa"/>
          </w:tcPr>
          <w:p w14:paraId="036C144D" w14:textId="09E8692F"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13</w:t>
            </w:r>
          </w:p>
        </w:tc>
        <w:tc>
          <w:tcPr>
            <w:tcW w:w="7790" w:type="dxa"/>
          </w:tcPr>
          <w:p w14:paraId="74549688" w14:textId="47D76B67" w:rsidR="00BA2294" w:rsidRPr="00E67E8A" w:rsidRDefault="00BA2294" w:rsidP="001222F2">
            <w:pPr>
              <w:rPr>
                <w:rStyle w:val="fontstyle21"/>
                <w:sz w:val="20"/>
                <w:szCs w:val="20"/>
              </w:rPr>
            </w:pPr>
            <w:r w:rsidRPr="00E67E8A">
              <w:rPr>
                <w:rStyle w:val="fontstyle21"/>
                <w:sz w:val="20"/>
                <w:szCs w:val="20"/>
              </w:rPr>
              <w:t xml:space="preserve">Alle voertuigen van het wagenpark zullen worden voorzien van nieuwe belettering en reflecterende veiligheidsstrepen. Dus ook de huidige voertuigen. Het betreft alle huidige voertuigen met een looptijd van 6 maanden of langer gemeten vanaf het moment dat de eerste nieuwe dienstauto met nieuwe belettering wordt geleverd. De prijs voor de belettering dient in Bijlage 2 Tarievenblad opgegeven te worden waarbij de prijsstelling inclusief het verwijderen van bestaande belettering dient te zijn. </w:t>
            </w:r>
          </w:p>
        </w:tc>
      </w:tr>
    </w:tbl>
    <w:p w14:paraId="1AA1DA26" w14:textId="77777777" w:rsidR="00BA2294" w:rsidRPr="006E6FA7" w:rsidRDefault="00BA2294" w:rsidP="00BA2294">
      <w:pPr>
        <w:spacing w:line="240" w:lineRule="auto"/>
        <w:rPr>
          <w:rFonts w:ascii="Verdana" w:hAnsi="Verdana" w:cs="Arial"/>
          <w:color w:val="000000"/>
          <w:lang w:eastAsia="en-US"/>
        </w:rPr>
      </w:pPr>
    </w:p>
    <w:p w14:paraId="4E3AB15B" w14:textId="77777777" w:rsidR="00BA2294" w:rsidRPr="006E6FA7" w:rsidRDefault="00BA2294" w:rsidP="00BA2294">
      <w:pPr>
        <w:rPr>
          <w:rFonts w:ascii="Verdana" w:hAnsi="Verdana" w:cs="Arial"/>
          <w:color w:val="000000"/>
          <w:lang w:eastAsia="en-US"/>
        </w:rPr>
      </w:pPr>
    </w:p>
    <w:p w14:paraId="138CE961" w14:textId="77777777" w:rsidR="000E6C45" w:rsidRDefault="000E6C45" w:rsidP="006F6932">
      <w:pPr>
        <w:rPr>
          <w:rFonts w:ascii="Verdana" w:hAnsi="Verdana"/>
          <w:b/>
          <w:bCs/>
          <w:sz w:val="32"/>
          <w:szCs w:val="32"/>
        </w:rPr>
      </w:pPr>
    </w:p>
    <w:p w14:paraId="3AD3162A" w14:textId="77777777" w:rsidR="000E6C45" w:rsidRDefault="000E6C45" w:rsidP="006F6932">
      <w:pPr>
        <w:rPr>
          <w:rFonts w:ascii="Verdana" w:hAnsi="Verdana"/>
          <w:b/>
          <w:bCs/>
          <w:sz w:val="32"/>
          <w:szCs w:val="32"/>
        </w:rPr>
      </w:pPr>
    </w:p>
    <w:p w14:paraId="33B64289" w14:textId="1FE1F725" w:rsidR="006F6932" w:rsidRDefault="006F6932" w:rsidP="006F6932">
      <w:pPr>
        <w:rPr>
          <w:rFonts w:ascii="Verdana" w:hAnsi="Verdana"/>
          <w:b/>
          <w:bCs/>
          <w:sz w:val="32"/>
          <w:szCs w:val="32"/>
        </w:rPr>
      </w:pPr>
      <w:r w:rsidRPr="000D2D4F">
        <w:rPr>
          <w:rFonts w:ascii="Verdana" w:hAnsi="Verdana"/>
          <w:b/>
          <w:bCs/>
          <w:sz w:val="32"/>
          <w:szCs w:val="32"/>
        </w:rPr>
        <w:lastRenderedPageBreak/>
        <w:t>H</w:t>
      </w:r>
      <w:r>
        <w:rPr>
          <w:rFonts w:ascii="Verdana" w:hAnsi="Verdana"/>
          <w:b/>
          <w:bCs/>
          <w:sz w:val="32"/>
          <w:szCs w:val="32"/>
        </w:rPr>
        <w:t>oofdstuk</w:t>
      </w:r>
      <w:r w:rsidRPr="000D2D4F">
        <w:rPr>
          <w:rFonts w:ascii="Verdana" w:hAnsi="Verdana"/>
          <w:b/>
          <w:bCs/>
          <w:sz w:val="32"/>
          <w:szCs w:val="32"/>
        </w:rPr>
        <w:t xml:space="preserve"> 3: </w:t>
      </w:r>
      <w:r>
        <w:rPr>
          <w:rFonts w:ascii="Verdana" w:hAnsi="Verdana"/>
          <w:b/>
          <w:bCs/>
          <w:sz w:val="32"/>
          <w:szCs w:val="32"/>
        </w:rPr>
        <w:t>Inbouwpakketten</w:t>
      </w:r>
    </w:p>
    <w:p w14:paraId="1F679606" w14:textId="5E9A4E87" w:rsidR="006F6932" w:rsidRDefault="006F6932" w:rsidP="006F6932">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6F6932" w:rsidRPr="006E6FA7" w14:paraId="76FF56A2" w14:textId="77777777" w:rsidTr="001222F2">
        <w:tc>
          <w:tcPr>
            <w:tcW w:w="8494" w:type="dxa"/>
            <w:gridSpan w:val="2"/>
          </w:tcPr>
          <w:p w14:paraId="349298DE" w14:textId="3B04362B" w:rsidR="006F6932" w:rsidRPr="00CF41FA" w:rsidRDefault="000E6C4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3</w:t>
            </w:r>
            <w:r w:rsidR="006F6932" w:rsidRPr="00CF41FA">
              <w:rPr>
                <w:rFonts w:ascii="Verdana" w:hAnsi="Verdana" w:cs="Arial"/>
                <w:b/>
                <w:bCs/>
                <w:color w:val="000000"/>
                <w:sz w:val="20"/>
                <w:szCs w:val="20"/>
                <w:lang w:eastAsia="en-US"/>
              </w:rPr>
              <w:t>A. Eisen Inbouwpakketten</w:t>
            </w:r>
          </w:p>
        </w:tc>
      </w:tr>
      <w:tr w:rsidR="006F6932" w:rsidRPr="006E6FA7" w14:paraId="505B3472" w14:textId="77777777" w:rsidTr="00421003">
        <w:tc>
          <w:tcPr>
            <w:tcW w:w="704" w:type="dxa"/>
          </w:tcPr>
          <w:p w14:paraId="3CAB8AD3" w14:textId="2819A300"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14</w:t>
            </w:r>
          </w:p>
        </w:tc>
        <w:tc>
          <w:tcPr>
            <w:tcW w:w="7790" w:type="dxa"/>
          </w:tcPr>
          <w:p w14:paraId="1BF991CD" w14:textId="2C24368A"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6F6932" w:rsidRPr="00CF41FA">
              <w:rPr>
                <w:rFonts w:ascii="Verdana" w:hAnsi="Verdana" w:cs="Arial"/>
                <w:color w:val="000000"/>
                <w:sz w:val="20"/>
                <w:szCs w:val="20"/>
                <w:lang w:eastAsia="en-US"/>
              </w:rPr>
              <w:t xml:space="preserve"> zal na gunning en in samenspraak met diverse functionarissen van </w:t>
            </w:r>
            <w:r w:rsidR="00DE7622">
              <w:rPr>
                <w:rFonts w:ascii="Verdana" w:hAnsi="Verdana" w:cs="Arial"/>
                <w:color w:val="000000"/>
                <w:sz w:val="20"/>
                <w:szCs w:val="20"/>
                <w:lang w:eastAsia="en-US"/>
              </w:rPr>
              <w:t>Opdrachtgever</w:t>
            </w:r>
            <w:r w:rsidR="006F6932" w:rsidRPr="00CF41FA">
              <w:rPr>
                <w:rFonts w:ascii="Verdana" w:hAnsi="Verdana" w:cs="Arial"/>
                <w:color w:val="000000"/>
                <w:sz w:val="20"/>
                <w:szCs w:val="20"/>
                <w:lang w:eastAsia="en-US"/>
              </w:rPr>
              <w:t xml:space="preserve"> de eisen en wensen inventariseren om vervolgens inbouwpakketten voor de nieuw te leveren bedrijfsvoertuigen samen te stellen die voldoen aan de verwachtingen van </w:t>
            </w:r>
            <w:r w:rsidR="00DE7622">
              <w:rPr>
                <w:rFonts w:ascii="Verdana" w:hAnsi="Verdana" w:cs="Arial"/>
                <w:color w:val="000000"/>
                <w:sz w:val="20"/>
                <w:szCs w:val="20"/>
                <w:lang w:eastAsia="en-US"/>
              </w:rPr>
              <w:t>Opdrachtgever</w:t>
            </w:r>
            <w:r w:rsidR="006F6932" w:rsidRPr="00CF41FA">
              <w:rPr>
                <w:rFonts w:ascii="Verdana" w:hAnsi="Verdana" w:cs="Arial"/>
                <w:color w:val="000000"/>
                <w:sz w:val="20"/>
                <w:szCs w:val="20"/>
                <w:lang w:eastAsia="en-US"/>
              </w:rPr>
              <w:t xml:space="preserve"> om berijders op een efficiënte en veilige manier haar werkzaamheden te laten uitvoeren. </w:t>
            </w:r>
          </w:p>
        </w:tc>
      </w:tr>
      <w:tr w:rsidR="006F6932" w:rsidRPr="006E6FA7" w14:paraId="42228AC3" w14:textId="77777777" w:rsidTr="00421003">
        <w:tc>
          <w:tcPr>
            <w:tcW w:w="704" w:type="dxa"/>
          </w:tcPr>
          <w:p w14:paraId="55F7E47C" w14:textId="30E423DB"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15</w:t>
            </w:r>
          </w:p>
        </w:tc>
        <w:tc>
          <w:tcPr>
            <w:tcW w:w="7790" w:type="dxa"/>
          </w:tcPr>
          <w:p w14:paraId="2205588B" w14:textId="0929C82E"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Er is een stelpost afgegeven per bedrijfsvoertuig van €4.500,- (excl. BTW) ten behoeve van de inventarisatie van de eisen en wensen, de inbouwpakketten, het inbouwen, het uitbouwen welke niet overschreden mag worden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w:t>
            </w:r>
          </w:p>
        </w:tc>
      </w:tr>
      <w:tr w:rsidR="006F6932" w:rsidRPr="006E6FA7" w14:paraId="15FC60AA" w14:textId="77777777" w:rsidTr="00421003">
        <w:tc>
          <w:tcPr>
            <w:tcW w:w="704" w:type="dxa"/>
          </w:tcPr>
          <w:p w14:paraId="42323282" w14:textId="5E648B63"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16</w:t>
            </w:r>
          </w:p>
        </w:tc>
        <w:tc>
          <w:tcPr>
            <w:tcW w:w="7790" w:type="dxa"/>
          </w:tcPr>
          <w:p w14:paraId="1AC86CA3" w14:textId="7AAA8648"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De kosten van de inbouwpakketten dienen evenredig gedurende de looptijd van de </w:t>
            </w:r>
            <w:r w:rsidR="00F4601F" w:rsidRPr="00CF41FA">
              <w:rPr>
                <w:rFonts w:ascii="Verdana" w:hAnsi="Verdana" w:cs="Arial"/>
                <w:color w:val="000000"/>
                <w:sz w:val="20"/>
                <w:szCs w:val="20"/>
                <w:lang w:eastAsia="en-US"/>
              </w:rPr>
              <w:t>leaseovereenkomst</w:t>
            </w:r>
            <w:r w:rsidRPr="00CF41FA">
              <w:rPr>
                <w:rFonts w:ascii="Verdana" w:hAnsi="Verdana" w:cs="Arial"/>
                <w:color w:val="000000"/>
                <w:sz w:val="20"/>
                <w:szCs w:val="20"/>
                <w:lang w:eastAsia="en-US"/>
              </w:rPr>
              <w:t xml:space="preserve"> per bedrijfsvoertuig verrekend te worden. </w:t>
            </w:r>
          </w:p>
        </w:tc>
      </w:tr>
    </w:tbl>
    <w:p w14:paraId="60C38362" w14:textId="77777777" w:rsidR="006F6932" w:rsidRPr="000D2D4F" w:rsidRDefault="006F6932" w:rsidP="006F6932">
      <w:pPr>
        <w:rPr>
          <w:rFonts w:ascii="Verdana" w:hAnsi="Verdana" w:cs="Arial"/>
          <w:b/>
          <w:bCs/>
          <w:color w:val="000000"/>
          <w:sz w:val="32"/>
          <w:szCs w:val="32"/>
          <w:lang w:eastAsia="en-US"/>
        </w:rPr>
      </w:pPr>
    </w:p>
    <w:p w14:paraId="72234188" w14:textId="77777777" w:rsidR="006F6932" w:rsidRPr="000D2D4F" w:rsidRDefault="006F6932" w:rsidP="006F6932">
      <w:pPr>
        <w:rPr>
          <w:rFonts w:ascii="Verdana" w:hAnsi="Verdana"/>
          <w:b/>
          <w:bCs/>
          <w:sz w:val="32"/>
          <w:szCs w:val="32"/>
        </w:rPr>
      </w:pPr>
      <w:r w:rsidRPr="000D2D4F">
        <w:rPr>
          <w:rFonts w:ascii="Verdana" w:hAnsi="Verdana"/>
          <w:b/>
          <w:bCs/>
          <w:sz w:val="32"/>
          <w:szCs w:val="32"/>
        </w:rPr>
        <w:t>H</w:t>
      </w:r>
      <w:r>
        <w:rPr>
          <w:rFonts w:ascii="Verdana" w:hAnsi="Verdana"/>
          <w:b/>
          <w:bCs/>
          <w:sz w:val="32"/>
          <w:szCs w:val="32"/>
        </w:rPr>
        <w:t>oofdstuk</w:t>
      </w:r>
      <w:r w:rsidRPr="000D2D4F">
        <w:rPr>
          <w:rFonts w:ascii="Verdana" w:hAnsi="Verdana"/>
          <w:b/>
          <w:bCs/>
          <w:sz w:val="32"/>
          <w:szCs w:val="32"/>
        </w:rPr>
        <w:t xml:space="preserve"> 4: Rittenregistratie</w:t>
      </w:r>
    </w:p>
    <w:p w14:paraId="4D95EE59" w14:textId="77777777" w:rsidR="006F6932" w:rsidRPr="006E6FA7" w:rsidRDefault="006F6932" w:rsidP="006F6932">
      <w:pPr>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6F6932" w:rsidRPr="006E6FA7" w14:paraId="064C9ED4" w14:textId="77777777" w:rsidTr="001222F2">
        <w:tc>
          <w:tcPr>
            <w:tcW w:w="8494" w:type="dxa"/>
            <w:gridSpan w:val="2"/>
          </w:tcPr>
          <w:p w14:paraId="0BE5B490" w14:textId="77777777" w:rsidR="006F6932" w:rsidRPr="00E67E8A" w:rsidRDefault="006F6932" w:rsidP="001222F2">
            <w:pPr>
              <w:rPr>
                <w:rFonts w:ascii="Verdana" w:hAnsi="Verdana" w:cs="Arial"/>
                <w:b/>
                <w:bCs/>
                <w:color w:val="000000"/>
                <w:sz w:val="20"/>
                <w:szCs w:val="20"/>
                <w:lang w:eastAsia="en-US"/>
              </w:rPr>
            </w:pPr>
            <w:r w:rsidRPr="00E67E8A">
              <w:rPr>
                <w:rFonts w:ascii="Verdana" w:hAnsi="Verdana" w:cs="Arial"/>
                <w:b/>
                <w:bCs/>
                <w:color w:val="000000"/>
                <w:sz w:val="20"/>
                <w:szCs w:val="20"/>
                <w:lang w:eastAsia="en-US"/>
              </w:rPr>
              <w:t>4A. Eisen ten aanzien van het rittenregistratiesysteem</w:t>
            </w:r>
          </w:p>
        </w:tc>
      </w:tr>
      <w:tr w:rsidR="006F6932" w:rsidRPr="006E6FA7" w14:paraId="792B236F" w14:textId="77777777" w:rsidTr="00421003">
        <w:tc>
          <w:tcPr>
            <w:tcW w:w="704" w:type="dxa"/>
          </w:tcPr>
          <w:p w14:paraId="4475EC6E" w14:textId="323C788A"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17</w:t>
            </w:r>
          </w:p>
        </w:tc>
        <w:tc>
          <w:tcPr>
            <w:tcW w:w="7790" w:type="dxa"/>
          </w:tcPr>
          <w:p w14:paraId="7AFC0163" w14:textId="4CC79640" w:rsidR="006F6932" w:rsidRPr="00E67E8A" w:rsidRDefault="006F6932" w:rsidP="001222F2">
            <w:pPr>
              <w:pStyle w:val="Default"/>
              <w:rPr>
                <w:rFonts w:ascii="Verdana" w:hAnsi="Verdana"/>
                <w:sz w:val="20"/>
                <w:szCs w:val="20"/>
              </w:rPr>
            </w:pPr>
            <w:r w:rsidRPr="00E67E8A">
              <w:rPr>
                <w:rFonts w:ascii="Verdana" w:hAnsi="Verdana"/>
                <w:sz w:val="20"/>
                <w:szCs w:val="20"/>
              </w:rPr>
              <w:t xml:space="preserve">Met de invoering van het rittenregistratiesysteem moet onder andere onderstaande informatie gegenereerd kunnen worden door </w:t>
            </w:r>
            <w:r w:rsidR="00DE7622">
              <w:rPr>
                <w:rFonts w:ascii="Verdana" w:hAnsi="Verdana"/>
                <w:sz w:val="20"/>
                <w:szCs w:val="20"/>
              </w:rPr>
              <w:t>Opdrachtgever</w:t>
            </w:r>
            <w:r w:rsidRPr="00E67E8A">
              <w:rPr>
                <w:rFonts w:ascii="Verdana" w:hAnsi="Verdana"/>
                <w:sz w:val="20"/>
                <w:szCs w:val="20"/>
              </w:rPr>
              <w:t>:</w:t>
            </w:r>
          </w:p>
          <w:p w14:paraId="30CE3378" w14:textId="77777777" w:rsidR="006F6932" w:rsidRPr="00E67E8A" w:rsidRDefault="006F6932" w:rsidP="001222F2">
            <w:pPr>
              <w:pStyle w:val="Default"/>
              <w:numPr>
                <w:ilvl w:val="0"/>
                <w:numId w:val="10"/>
              </w:numPr>
              <w:rPr>
                <w:rFonts w:ascii="Verdana" w:hAnsi="Verdana"/>
                <w:sz w:val="20"/>
                <w:szCs w:val="20"/>
              </w:rPr>
            </w:pPr>
            <w:r w:rsidRPr="00E67E8A">
              <w:rPr>
                <w:rFonts w:ascii="Verdana" w:hAnsi="Verdana"/>
                <w:sz w:val="20"/>
                <w:szCs w:val="20"/>
              </w:rPr>
              <w:t>Voorkomen van fiscale risico’s</w:t>
            </w:r>
          </w:p>
          <w:p w14:paraId="719949D9" w14:textId="77777777" w:rsidR="006F6932" w:rsidRPr="00E67E8A" w:rsidRDefault="006F6932" w:rsidP="001222F2">
            <w:pPr>
              <w:pStyle w:val="Default"/>
              <w:numPr>
                <w:ilvl w:val="1"/>
                <w:numId w:val="10"/>
              </w:numPr>
              <w:rPr>
                <w:rFonts w:ascii="Verdana" w:hAnsi="Verdana"/>
                <w:sz w:val="20"/>
                <w:szCs w:val="20"/>
              </w:rPr>
            </w:pPr>
            <w:r w:rsidRPr="00E67E8A">
              <w:rPr>
                <w:rFonts w:ascii="Verdana" w:hAnsi="Verdana"/>
                <w:sz w:val="20"/>
                <w:szCs w:val="20"/>
              </w:rPr>
              <w:t>Sluitende kilometerregistratie (eis van de belastingdienst) en hiermee samenhangend:</w:t>
            </w:r>
          </w:p>
          <w:p w14:paraId="20B30012" w14:textId="77777777" w:rsidR="006F6932" w:rsidRPr="00E67E8A" w:rsidRDefault="006F6932" w:rsidP="001222F2">
            <w:pPr>
              <w:pStyle w:val="Default"/>
              <w:numPr>
                <w:ilvl w:val="1"/>
                <w:numId w:val="10"/>
              </w:numPr>
              <w:rPr>
                <w:rFonts w:ascii="Verdana" w:hAnsi="Verdana"/>
                <w:sz w:val="20"/>
                <w:szCs w:val="20"/>
              </w:rPr>
            </w:pPr>
            <w:r w:rsidRPr="00E67E8A">
              <w:rPr>
                <w:rFonts w:ascii="Verdana" w:hAnsi="Verdana"/>
                <w:sz w:val="20"/>
                <w:szCs w:val="20"/>
              </w:rPr>
              <w:t>Optie voor berijder om ritten te classificeren als privé of zakelijk</w:t>
            </w:r>
          </w:p>
          <w:p w14:paraId="0E167E4C"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Optimale inzet van de voertuigen;</w:t>
            </w:r>
          </w:p>
          <w:p w14:paraId="0FF7CF3A"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Monitoren en optimaliseren van inzet;</w:t>
            </w:r>
          </w:p>
          <w:p w14:paraId="30D59E97"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Verhaal op bestuurders</w:t>
            </w:r>
          </w:p>
          <w:p w14:paraId="0E31DB61"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Schade aan het voertuig;</w:t>
            </w:r>
          </w:p>
          <w:p w14:paraId="29B9C785"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Ontvangst van een bekeuring.</w:t>
            </w:r>
          </w:p>
          <w:p w14:paraId="57280465"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Klachten of soortgelijke situaties;</w:t>
            </w:r>
          </w:p>
          <w:p w14:paraId="353D70AE"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Stimuleren verantwoord voertuiggebruik</w:t>
            </w:r>
          </w:p>
          <w:p w14:paraId="1118A2D3" w14:textId="77777777" w:rsidR="006F6932" w:rsidRPr="00E67E8A" w:rsidRDefault="006F6932" w:rsidP="001222F2">
            <w:pPr>
              <w:pStyle w:val="Lijstalinea"/>
              <w:numPr>
                <w:ilvl w:val="0"/>
                <w:numId w:val="11"/>
              </w:numPr>
              <w:ind w:firstLine="106"/>
              <w:rPr>
                <w:rFonts w:ascii="Verdana" w:hAnsi="Verdana"/>
                <w:sz w:val="20"/>
                <w:szCs w:val="20"/>
              </w:rPr>
            </w:pPr>
            <w:r w:rsidRPr="00E67E8A">
              <w:rPr>
                <w:rFonts w:ascii="Verdana" w:hAnsi="Verdana"/>
                <w:sz w:val="20"/>
                <w:szCs w:val="20"/>
              </w:rPr>
              <w:t xml:space="preserve">Monitoring van rijgedrag en beïnvloeding daarvan ten behoeve van milieu </w:t>
            </w:r>
          </w:p>
        </w:tc>
      </w:tr>
      <w:tr w:rsidR="006F6932" w:rsidRPr="006E6FA7" w14:paraId="5B234877" w14:textId="77777777" w:rsidTr="00421003">
        <w:tc>
          <w:tcPr>
            <w:tcW w:w="704" w:type="dxa"/>
          </w:tcPr>
          <w:p w14:paraId="06FB4EAA" w14:textId="4B2E7EEE"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18</w:t>
            </w:r>
          </w:p>
        </w:tc>
        <w:tc>
          <w:tcPr>
            <w:tcW w:w="7790" w:type="dxa"/>
          </w:tcPr>
          <w:p w14:paraId="7205949D" w14:textId="68F1CCC9" w:rsidR="006F6932" w:rsidRPr="00E67E8A" w:rsidRDefault="006F6932" w:rsidP="001222F2">
            <w:pPr>
              <w:pStyle w:val="Default"/>
              <w:rPr>
                <w:rFonts w:ascii="Verdana" w:hAnsi="Verdana"/>
                <w:sz w:val="20"/>
                <w:szCs w:val="20"/>
              </w:rPr>
            </w:pPr>
            <w:bookmarkStart w:id="1" w:name="_Hlk85461875"/>
            <w:r w:rsidRPr="00E67E8A">
              <w:rPr>
                <w:rFonts w:ascii="Verdana" w:hAnsi="Verdana"/>
                <w:sz w:val="20"/>
                <w:szCs w:val="20"/>
              </w:rPr>
              <w:t>In het kader van uniformering moet</w:t>
            </w:r>
            <w:r>
              <w:rPr>
                <w:rFonts w:ascii="Verdana" w:hAnsi="Verdana"/>
                <w:sz w:val="20"/>
                <w:szCs w:val="20"/>
              </w:rPr>
              <w:t xml:space="preserve"> door </w:t>
            </w:r>
            <w:r w:rsidR="0046269B">
              <w:rPr>
                <w:rFonts w:ascii="Verdana" w:hAnsi="Verdana"/>
                <w:sz w:val="20"/>
                <w:szCs w:val="20"/>
              </w:rPr>
              <w:t>Opdrachtnemer</w:t>
            </w:r>
            <w:r>
              <w:rPr>
                <w:rFonts w:ascii="Verdana" w:hAnsi="Verdana"/>
                <w:sz w:val="20"/>
                <w:szCs w:val="20"/>
              </w:rPr>
              <w:t xml:space="preserve"> tevens de </w:t>
            </w:r>
            <w:r w:rsidRPr="00E67E8A">
              <w:rPr>
                <w:rFonts w:ascii="Verdana" w:hAnsi="Verdana"/>
                <w:sz w:val="20"/>
                <w:szCs w:val="20"/>
              </w:rPr>
              <w:t>rittenregistratie eveneens worden verzorgd voor Personen- en Bedrijfsvoertuigen in het huidige wagenpark. Dit geldt alleen voor de voertuigen met lopende overeenkomst na 1 januari 2023.</w:t>
            </w:r>
            <w:bookmarkEnd w:id="1"/>
          </w:p>
        </w:tc>
      </w:tr>
      <w:tr w:rsidR="006F6932" w:rsidRPr="006E6FA7" w14:paraId="72719838" w14:textId="77777777" w:rsidTr="00421003">
        <w:tc>
          <w:tcPr>
            <w:tcW w:w="704" w:type="dxa"/>
          </w:tcPr>
          <w:p w14:paraId="739FD9C4" w14:textId="04BB53D4"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19</w:t>
            </w:r>
          </w:p>
        </w:tc>
        <w:tc>
          <w:tcPr>
            <w:tcW w:w="7790" w:type="dxa"/>
          </w:tcPr>
          <w:p w14:paraId="56721A8E" w14:textId="09ABB66A" w:rsidR="006F6932" w:rsidRPr="00E67E8A" w:rsidRDefault="006F6932" w:rsidP="001222F2">
            <w:pPr>
              <w:rPr>
                <w:rFonts w:ascii="Verdana" w:hAnsi="Verdana" w:cs="Arial"/>
                <w:color w:val="000000"/>
                <w:sz w:val="20"/>
                <w:szCs w:val="20"/>
              </w:rPr>
            </w:pPr>
            <w:r w:rsidRPr="00E67E8A">
              <w:rPr>
                <w:rStyle w:val="fontstyle31"/>
                <w:rFonts w:ascii="Verdana" w:hAnsi="Verdana"/>
              </w:rPr>
              <w:t>De aangeboden oplossing dient een complete en integrale oplossing te zijn op basis van SaaS (Software as a Service), met daarbij een online managementsysteem en rapportage generator</w:t>
            </w:r>
            <w:r w:rsidRPr="00E67E8A">
              <w:rPr>
                <w:rFonts w:ascii="Verdana" w:hAnsi="Verdana" w:cs="Verdana"/>
                <w:color w:val="000000"/>
                <w:sz w:val="20"/>
                <w:szCs w:val="20"/>
              </w:rPr>
              <w:t xml:space="preserve"> met beveiligde verbinding</w:t>
            </w:r>
            <w:r w:rsidRPr="00E67E8A">
              <w:rPr>
                <w:rStyle w:val="fontstyle31"/>
                <w:rFonts w:ascii="Verdana" w:hAnsi="Verdana"/>
              </w:rPr>
              <w:t xml:space="preserve">. </w:t>
            </w:r>
            <w:r w:rsidR="0046269B">
              <w:rPr>
                <w:rStyle w:val="fontstyle31"/>
                <w:rFonts w:ascii="Verdana" w:hAnsi="Verdana"/>
              </w:rPr>
              <w:t>Opdrachtnemer</w:t>
            </w:r>
            <w:r w:rsidRPr="00E67E8A">
              <w:rPr>
                <w:rStyle w:val="fontstyle31"/>
                <w:rFonts w:ascii="Verdana" w:hAnsi="Verdana"/>
              </w:rPr>
              <w:t xml:space="preserve"> draagt zorg voor dienstverlening conform actuele privacywetgeving (AVG/GDPR). </w:t>
            </w:r>
          </w:p>
        </w:tc>
      </w:tr>
      <w:tr w:rsidR="006F6932" w:rsidRPr="006E6FA7" w14:paraId="3F831173" w14:textId="77777777" w:rsidTr="00421003">
        <w:tc>
          <w:tcPr>
            <w:tcW w:w="704" w:type="dxa"/>
          </w:tcPr>
          <w:p w14:paraId="0AE985FF" w14:textId="5524801B"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20</w:t>
            </w:r>
          </w:p>
        </w:tc>
        <w:tc>
          <w:tcPr>
            <w:tcW w:w="7790" w:type="dxa"/>
          </w:tcPr>
          <w:p w14:paraId="3BC63F9C" w14:textId="33F03C18" w:rsidR="006F6932" w:rsidRPr="00AD299D" w:rsidRDefault="006F6932" w:rsidP="001222F2">
            <w:pPr>
              <w:rPr>
                <w:rStyle w:val="fontstyle31"/>
                <w:rFonts w:ascii="Verdana" w:hAnsi="Verdana" w:cstheme="minorHAnsi"/>
              </w:rPr>
            </w:pPr>
            <w:r w:rsidRPr="00AD299D">
              <w:rPr>
                <w:rFonts w:ascii="Verdana" w:hAnsi="Verdana" w:cstheme="minorHAnsi"/>
                <w:color w:val="000000"/>
                <w:sz w:val="20"/>
                <w:szCs w:val="20"/>
                <w:lang w:eastAsia="en-US"/>
              </w:rPr>
              <w:t>Het rittenregistratiesysteem en het autodeelprogramma</w:t>
            </w:r>
            <w:r w:rsidR="00CA74D2" w:rsidRPr="00AD299D">
              <w:rPr>
                <w:rFonts w:ascii="Verdana" w:hAnsi="Verdana" w:cstheme="minorHAnsi"/>
                <w:color w:val="000000"/>
                <w:sz w:val="20"/>
                <w:szCs w:val="20"/>
                <w:lang w:eastAsia="en-US"/>
              </w:rPr>
              <w:t xml:space="preserve"> </w:t>
            </w:r>
            <w:r w:rsidR="00CA74D2" w:rsidRPr="00AD299D">
              <w:rPr>
                <w:rFonts w:ascii="Verdana" w:hAnsi="Verdana" w:cstheme="minorHAnsi"/>
                <w:sz w:val="20"/>
                <w:szCs w:val="20"/>
                <w:lang w:eastAsia="en-US"/>
              </w:rPr>
              <w:t>(zie hoofdstuk 5 van het PvE)</w:t>
            </w:r>
            <w:r w:rsidRPr="00AD299D">
              <w:rPr>
                <w:rFonts w:ascii="Verdana" w:hAnsi="Verdana" w:cstheme="minorHAnsi"/>
                <w:color w:val="000000"/>
                <w:sz w:val="20"/>
                <w:szCs w:val="20"/>
                <w:lang w:eastAsia="en-US"/>
              </w:rPr>
              <w:t xml:space="preserve"> zijn interoperabel</w:t>
            </w:r>
          </w:p>
        </w:tc>
      </w:tr>
      <w:tr w:rsidR="006F6932" w:rsidRPr="006E6FA7" w14:paraId="66C5B683" w14:textId="77777777" w:rsidTr="00421003">
        <w:tc>
          <w:tcPr>
            <w:tcW w:w="704" w:type="dxa"/>
          </w:tcPr>
          <w:p w14:paraId="22413116" w14:textId="57C4C065"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21</w:t>
            </w:r>
          </w:p>
        </w:tc>
        <w:tc>
          <w:tcPr>
            <w:tcW w:w="7790" w:type="dxa"/>
          </w:tcPr>
          <w:p w14:paraId="3A04D755" w14:textId="35105337" w:rsidR="006F6932" w:rsidRPr="00E67E8A" w:rsidRDefault="00DE7622" w:rsidP="001222F2">
            <w:pPr>
              <w:rPr>
                <w:rFonts w:ascii="Verdana" w:hAnsi="Verdana" w:cs="Arial"/>
                <w:color w:val="000000"/>
                <w:sz w:val="20"/>
                <w:szCs w:val="20"/>
              </w:rPr>
            </w:pPr>
            <w:r>
              <w:rPr>
                <w:rFonts w:ascii="Verdana" w:hAnsi="Verdana"/>
                <w:sz w:val="20"/>
                <w:szCs w:val="20"/>
              </w:rPr>
              <w:t>Opdrachtgever</w:t>
            </w:r>
            <w:r w:rsidR="006F6932" w:rsidRPr="00E67E8A">
              <w:rPr>
                <w:rStyle w:val="fontstyle31"/>
                <w:rFonts w:ascii="Verdana" w:hAnsi="Verdana"/>
              </w:rPr>
              <w:t xml:space="preserve"> maakt tevens gebruik van Huur/Shortlease voertuigen</w:t>
            </w:r>
            <w:r w:rsidR="00F03161">
              <w:rPr>
                <w:rStyle w:val="fontstyle31"/>
                <w:rFonts w:ascii="Verdana" w:hAnsi="Verdana"/>
              </w:rPr>
              <w:t xml:space="preserve"> </w:t>
            </w:r>
            <w:r w:rsidR="00F03161">
              <w:rPr>
                <w:rStyle w:val="fontstyle31"/>
              </w:rPr>
              <w:t>(</w:t>
            </w:r>
            <w:r w:rsidR="00F03161" w:rsidRPr="003E7706">
              <w:rPr>
                <w:rStyle w:val="fontstyle31"/>
                <w:rFonts w:ascii="Verdana" w:hAnsi="Verdana"/>
              </w:rPr>
              <w:t>zie hoofdstuk 8 van PvE</w:t>
            </w:r>
            <w:r w:rsidR="00F03161">
              <w:rPr>
                <w:rStyle w:val="fontstyle31"/>
              </w:rPr>
              <w:t>)</w:t>
            </w:r>
            <w:r w:rsidR="006F6932" w:rsidRPr="00E67E8A">
              <w:rPr>
                <w:rStyle w:val="fontstyle31"/>
                <w:rFonts w:ascii="Verdana" w:hAnsi="Verdana"/>
              </w:rPr>
              <w:t>. Ook voor deze Personen- en Bedrijfsvoertuigen dient aan dezelfde eisen voor (vereenvoudigde) rittenregistratie te worden geboden.</w:t>
            </w:r>
          </w:p>
        </w:tc>
      </w:tr>
      <w:tr w:rsidR="006F6932" w:rsidRPr="006E6FA7" w14:paraId="2FAC4330" w14:textId="77777777" w:rsidTr="00421003">
        <w:tc>
          <w:tcPr>
            <w:tcW w:w="704" w:type="dxa"/>
          </w:tcPr>
          <w:p w14:paraId="49F7A93D" w14:textId="1A8152C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22</w:t>
            </w:r>
          </w:p>
        </w:tc>
        <w:tc>
          <w:tcPr>
            <w:tcW w:w="7790" w:type="dxa"/>
          </w:tcPr>
          <w:p w14:paraId="3D246758" w14:textId="77777777" w:rsidR="006F6932" w:rsidRPr="00E67E8A" w:rsidRDefault="006F6932" w:rsidP="001222F2">
            <w:pPr>
              <w:pStyle w:val="Default"/>
              <w:spacing w:after="13"/>
              <w:rPr>
                <w:rFonts w:ascii="Verdana" w:hAnsi="Verdana"/>
                <w:sz w:val="20"/>
                <w:szCs w:val="20"/>
              </w:rPr>
            </w:pPr>
            <w:r w:rsidRPr="00E67E8A">
              <w:rPr>
                <w:rFonts w:ascii="Verdana" w:hAnsi="Verdana"/>
                <w:sz w:val="20"/>
                <w:szCs w:val="20"/>
              </w:rPr>
              <w:t>De aanverwante dienstverlening omvat minimaal:</w:t>
            </w:r>
          </w:p>
          <w:p w14:paraId="389D812C" w14:textId="77777777" w:rsidR="006F6932" w:rsidRPr="00E67E8A" w:rsidRDefault="006F6932" w:rsidP="001222F2">
            <w:pPr>
              <w:pStyle w:val="Default"/>
              <w:numPr>
                <w:ilvl w:val="0"/>
                <w:numId w:val="12"/>
              </w:numPr>
              <w:spacing w:after="13"/>
              <w:rPr>
                <w:rFonts w:ascii="Verdana" w:hAnsi="Verdana"/>
                <w:sz w:val="20"/>
                <w:szCs w:val="20"/>
              </w:rPr>
            </w:pPr>
            <w:r w:rsidRPr="00E67E8A">
              <w:rPr>
                <w:rFonts w:ascii="Verdana" w:hAnsi="Verdana"/>
                <w:sz w:val="20"/>
                <w:szCs w:val="20"/>
              </w:rPr>
              <w:t>Het leveren en bedrijfsklaar installeren en implementeren van de geboden oplossing t.b.v. rittenregistratiesysteem dat</w:t>
            </w:r>
            <w:r w:rsidRPr="00E67E8A">
              <w:rPr>
                <w:rStyle w:val="fontstyle31"/>
                <w:rFonts w:ascii="Verdana" w:hAnsi="Verdana"/>
              </w:rPr>
              <w:t xml:space="preserve"> voorzien is van het Keurmerk Ritregistratiesystemen (KRRS) en voldoet aan alle eisen van de Belastingdienst omtrent elektronische rittenregistratie en rapportage.</w:t>
            </w:r>
          </w:p>
          <w:p w14:paraId="0D714589" w14:textId="4561FA3F" w:rsidR="006F6932" w:rsidRDefault="006F6932" w:rsidP="001222F2">
            <w:pPr>
              <w:pStyle w:val="Default"/>
              <w:numPr>
                <w:ilvl w:val="0"/>
                <w:numId w:val="12"/>
              </w:numPr>
              <w:rPr>
                <w:rStyle w:val="fontstyle31"/>
                <w:rFonts w:ascii="Verdana" w:hAnsi="Verdana"/>
              </w:rPr>
            </w:pPr>
            <w:r w:rsidRPr="00E67E8A">
              <w:rPr>
                <w:rStyle w:val="fontstyle31"/>
                <w:rFonts w:ascii="Verdana" w:hAnsi="Verdana"/>
              </w:rPr>
              <w:t xml:space="preserve">Het onderhouden van de hardware, software en de eventuele koppelingen (levering van updates, bug fixing, etc.). </w:t>
            </w:r>
          </w:p>
          <w:p w14:paraId="1E32FECB" w14:textId="7433FA1E" w:rsidR="00B12244" w:rsidRDefault="00DE5AE5" w:rsidP="001222F2">
            <w:pPr>
              <w:pStyle w:val="Default"/>
              <w:numPr>
                <w:ilvl w:val="0"/>
                <w:numId w:val="12"/>
              </w:numPr>
              <w:rPr>
                <w:rStyle w:val="fontstyle31"/>
                <w:rFonts w:ascii="Verdana" w:hAnsi="Verdana"/>
              </w:rPr>
            </w:pPr>
            <w:r>
              <w:rPr>
                <w:rStyle w:val="fontstyle31"/>
                <w:rFonts w:ascii="Verdana" w:hAnsi="Verdana"/>
              </w:rPr>
              <w:t>B</w:t>
            </w:r>
            <w:r w:rsidRPr="00DE5AE5">
              <w:rPr>
                <w:rStyle w:val="fontstyle31"/>
                <w:rFonts w:ascii="Verdana" w:hAnsi="Verdana"/>
              </w:rPr>
              <w:t>ij uitval van</w:t>
            </w:r>
            <w:r>
              <w:rPr>
                <w:rStyle w:val="fontstyle31"/>
                <w:rFonts w:ascii="Verdana" w:hAnsi="Verdana"/>
              </w:rPr>
              <w:t xml:space="preserve"> </w:t>
            </w:r>
            <w:r w:rsidR="00B12244">
              <w:rPr>
                <w:rStyle w:val="fontstyle31"/>
                <w:rFonts w:ascii="Verdana" w:hAnsi="Verdana"/>
              </w:rPr>
              <w:t>het rittenregistratiesysteem</w:t>
            </w:r>
            <w:r w:rsidRPr="00DE5AE5">
              <w:rPr>
                <w:rStyle w:val="fontstyle31"/>
                <w:rFonts w:ascii="Verdana" w:hAnsi="Verdana"/>
              </w:rPr>
              <w:t xml:space="preserve"> onderneemt </w:t>
            </w:r>
            <w:r w:rsidR="00B12244">
              <w:rPr>
                <w:rStyle w:val="fontstyle31"/>
                <w:rFonts w:ascii="Verdana" w:hAnsi="Verdana"/>
              </w:rPr>
              <w:t>Opdrachtnemer</w:t>
            </w:r>
            <w:r w:rsidRPr="00DE5AE5">
              <w:rPr>
                <w:rStyle w:val="fontstyle31"/>
                <w:rFonts w:ascii="Verdana" w:hAnsi="Verdana"/>
              </w:rPr>
              <w:t xml:space="preserve"> actie en is verantwoordelijk voor het weer werkzaam krijgen ervan</w:t>
            </w:r>
            <w:r w:rsidR="00C36874">
              <w:rPr>
                <w:rStyle w:val="fontstyle31"/>
                <w:rFonts w:ascii="Verdana" w:hAnsi="Verdana"/>
              </w:rPr>
              <w:t>.</w:t>
            </w:r>
          </w:p>
          <w:p w14:paraId="69888936" w14:textId="11AADC3C" w:rsidR="00B12244" w:rsidRDefault="00B12244" w:rsidP="001222F2">
            <w:pPr>
              <w:pStyle w:val="Default"/>
              <w:numPr>
                <w:ilvl w:val="0"/>
                <w:numId w:val="12"/>
              </w:numPr>
              <w:rPr>
                <w:rStyle w:val="fontstyle31"/>
                <w:rFonts w:ascii="Verdana" w:hAnsi="Verdana"/>
              </w:rPr>
            </w:pPr>
            <w:r>
              <w:rPr>
                <w:rStyle w:val="fontstyle31"/>
                <w:rFonts w:ascii="Verdana" w:hAnsi="Verdana"/>
              </w:rPr>
              <w:t xml:space="preserve">Het systeem wordt door Opdrachtnemer ingebouwd en ook weer uitgebouwd zonder tussenkomst van </w:t>
            </w:r>
            <w:r w:rsidR="00DE7622">
              <w:rPr>
                <w:rStyle w:val="fontstyle31"/>
                <w:rFonts w:ascii="Verdana" w:hAnsi="Verdana"/>
              </w:rPr>
              <w:t>Opdrachtgever</w:t>
            </w:r>
          </w:p>
          <w:p w14:paraId="5ACA2DBC" w14:textId="0D812343" w:rsidR="00DE5AE5" w:rsidRPr="00802FDE" w:rsidRDefault="00DE5AE5" w:rsidP="00802FDE">
            <w:pPr>
              <w:pStyle w:val="Default"/>
              <w:numPr>
                <w:ilvl w:val="0"/>
                <w:numId w:val="12"/>
              </w:numPr>
              <w:rPr>
                <w:rStyle w:val="fontstyle31"/>
                <w:rFonts w:ascii="Verdana" w:hAnsi="Verdana"/>
              </w:rPr>
            </w:pPr>
            <w:r w:rsidRPr="00DE5AE5">
              <w:rPr>
                <w:rStyle w:val="fontstyle31"/>
                <w:rFonts w:ascii="Verdana" w:hAnsi="Verdana"/>
              </w:rPr>
              <w:t>Bij vervanging door bijv</w:t>
            </w:r>
            <w:r w:rsidR="00DE7622">
              <w:rPr>
                <w:rStyle w:val="fontstyle31"/>
                <w:rFonts w:ascii="Verdana" w:hAnsi="Verdana"/>
              </w:rPr>
              <w:t>oorbeeld</w:t>
            </w:r>
            <w:r w:rsidRPr="00DE5AE5">
              <w:rPr>
                <w:rStyle w:val="fontstyle31"/>
                <w:rFonts w:ascii="Verdana" w:hAnsi="Verdana"/>
              </w:rPr>
              <w:t xml:space="preserve"> total loss levert </w:t>
            </w:r>
            <w:r w:rsidR="00802FDE">
              <w:rPr>
                <w:rStyle w:val="fontstyle31"/>
                <w:rFonts w:ascii="Verdana" w:hAnsi="Verdana"/>
              </w:rPr>
              <w:t xml:space="preserve">Opdrachtnemer </w:t>
            </w:r>
            <w:r w:rsidRPr="00802FDE">
              <w:rPr>
                <w:rStyle w:val="fontstyle31"/>
                <w:rFonts w:ascii="Verdana" w:hAnsi="Verdana"/>
              </w:rPr>
              <w:t xml:space="preserve">een </w:t>
            </w:r>
            <w:r w:rsidR="00802FDE">
              <w:rPr>
                <w:rStyle w:val="fontstyle31"/>
                <w:rFonts w:ascii="Verdana" w:hAnsi="Verdana"/>
              </w:rPr>
              <w:t>voertuig</w:t>
            </w:r>
            <w:r w:rsidRPr="00802FDE">
              <w:rPr>
                <w:rStyle w:val="fontstyle31"/>
                <w:rFonts w:ascii="Verdana" w:hAnsi="Verdana"/>
              </w:rPr>
              <w:t xml:space="preserve"> met </w:t>
            </w:r>
            <w:r w:rsidR="00DE7622">
              <w:rPr>
                <w:rStyle w:val="fontstyle31"/>
                <w:rFonts w:ascii="Verdana" w:hAnsi="Verdana"/>
              </w:rPr>
              <w:t>h</w:t>
            </w:r>
            <w:r w:rsidR="00802FDE">
              <w:rPr>
                <w:rStyle w:val="fontstyle31"/>
                <w:rFonts w:ascii="Verdana" w:hAnsi="Verdana"/>
              </w:rPr>
              <w:t>etzelfde</w:t>
            </w:r>
            <w:r w:rsidRPr="00802FDE">
              <w:rPr>
                <w:rStyle w:val="fontstyle31"/>
                <w:rFonts w:ascii="Verdana" w:hAnsi="Verdana"/>
              </w:rPr>
              <w:t xml:space="preserve"> kastje.</w:t>
            </w:r>
          </w:p>
          <w:p w14:paraId="4D85565C" w14:textId="66055A7F" w:rsidR="006F6932" w:rsidRPr="00E67E8A" w:rsidRDefault="006F6932" w:rsidP="001222F2">
            <w:pPr>
              <w:pStyle w:val="Default"/>
              <w:numPr>
                <w:ilvl w:val="0"/>
                <w:numId w:val="12"/>
              </w:numPr>
              <w:rPr>
                <w:rStyle w:val="fontstyle31"/>
                <w:rFonts w:ascii="Verdana" w:hAnsi="Verdana"/>
              </w:rPr>
            </w:pPr>
            <w:r w:rsidRPr="00E67E8A">
              <w:rPr>
                <w:rStyle w:val="fontstyle31"/>
                <w:rFonts w:ascii="Verdana" w:hAnsi="Verdana"/>
              </w:rPr>
              <w:t>Bij de rittenregistratie wordt gebruik gemaakt van de huidige personeelspas van</w:t>
            </w:r>
            <w:r w:rsidRPr="00E67E8A">
              <w:rPr>
                <w:rFonts w:ascii="Verdana" w:hAnsi="Verdana"/>
                <w:sz w:val="20"/>
                <w:szCs w:val="20"/>
              </w:rPr>
              <w:t xml:space="preserve"> </w:t>
            </w:r>
            <w:r w:rsidR="00DE7622">
              <w:rPr>
                <w:rFonts w:ascii="Verdana" w:hAnsi="Verdana"/>
                <w:sz w:val="20"/>
                <w:szCs w:val="20"/>
              </w:rPr>
              <w:t>Opdrachtgever</w:t>
            </w:r>
            <w:r w:rsidRPr="00E67E8A">
              <w:rPr>
                <w:rFonts w:ascii="Verdana" w:hAnsi="Verdana"/>
                <w:sz w:val="20"/>
                <w:szCs w:val="20"/>
              </w:rPr>
              <w:t xml:space="preserve"> </w:t>
            </w:r>
            <w:r w:rsidRPr="00E67E8A">
              <w:rPr>
                <w:rStyle w:val="fontstyle31"/>
                <w:rFonts w:ascii="Verdana" w:hAnsi="Verdana"/>
              </w:rPr>
              <w:t xml:space="preserve">(of eventueel een identificatiebutton) met </w:t>
            </w:r>
            <w:r w:rsidRPr="00E67E8A">
              <w:rPr>
                <w:rFonts w:ascii="Verdana" w:hAnsi="Verdana"/>
                <w:sz w:val="20"/>
                <w:szCs w:val="20"/>
              </w:rPr>
              <w:t>Mifare technologie</w:t>
            </w:r>
            <w:r w:rsidRPr="00E67E8A">
              <w:rPr>
                <w:rStyle w:val="fontstyle31"/>
                <w:rFonts w:ascii="Verdana" w:hAnsi="Verdana"/>
              </w:rPr>
              <w:t xml:space="preserve">, met een unieke gebruikerscode (personeelsnummer) die geen ‘intelligentie’ bevat. </w:t>
            </w:r>
          </w:p>
          <w:p w14:paraId="0F4EED1A" w14:textId="77777777" w:rsidR="006F6932" w:rsidRPr="00E67E8A" w:rsidRDefault="006F6932" w:rsidP="001222F2">
            <w:pPr>
              <w:pStyle w:val="Default"/>
              <w:ind w:left="360"/>
              <w:rPr>
                <w:rStyle w:val="fontstyle31"/>
                <w:rFonts w:ascii="Verdana" w:hAnsi="Verdana"/>
              </w:rPr>
            </w:pPr>
            <w:r w:rsidRPr="00E67E8A">
              <w:rPr>
                <w:rStyle w:val="fontstyle31"/>
                <w:rFonts w:ascii="Verdana" w:hAnsi="Verdana"/>
              </w:rPr>
              <w:t xml:space="preserve">De enige plaats waar deze unieke code aan een persoon en een afdeling of dienstonderdeel gekoppeld is, is in het fleetmanagementsysteem. </w:t>
            </w:r>
          </w:p>
          <w:p w14:paraId="61EAC494" w14:textId="48E58F4C" w:rsidR="006F6932" w:rsidRPr="00C36874" w:rsidRDefault="006F6932" w:rsidP="001222F2">
            <w:pPr>
              <w:pStyle w:val="Default"/>
              <w:ind w:left="324"/>
              <w:rPr>
                <w:rStyle w:val="fontstyle31"/>
                <w:rFonts w:ascii="Verdana" w:hAnsi="Verdana"/>
              </w:rPr>
            </w:pPr>
            <w:r w:rsidRPr="00E67E8A">
              <w:rPr>
                <w:rStyle w:val="fontstyle31"/>
                <w:rFonts w:ascii="Verdana" w:hAnsi="Verdana"/>
              </w:rPr>
              <w:t xml:space="preserve">De enige personen die toegang hebben tot deze gekoppelde gegevens zijn een aantal vooraf bepaalde </w:t>
            </w:r>
            <w:r w:rsidRPr="00C36874">
              <w:rPr>
                <w:rStyle w:val="fontstyle31"/>
                <w:rFonts w:ascii="Verdana" w:hAnsi="Verdana"/>
              </w:rPr>
              <w:t xml:space="preserve">functionarissen van </w:t>
            </w:r>
            <w:r w:rsidR="00DE7622" w:rsidRPr="00C36874">
              <w:rPr>
                <w:rFonts w:ascii="Verdana" w:hAnsi="Verdana"/>
                <w:sz w:val="20"/>
                <w:szCs w:val="20"/>
              </w:rPr>
              <w:t>Opdrachtgever</w:t>
            </w:r>
            <w:r w:rsidR="00C36874">
              <w:rPr>
                <w:rStyle w:val="fontstyle31"/>
              </w:rPr>
              <w:t>.</w:t>
            </w:r>
            <w:r w:rsidRPr="00C36874">
              <w:rPr>
                <w:rStyle w:val="fontstyle31"/>
                <w:rFonts w:ascii="Verdana" w:hAnsi="Verdana"/>
              </w:rPr>
              <w:t xml:space="preserve">  </w:t>
            </w:r>
          </w:p>
          <w:p w14:paraId="06843C35" w14:textId="77777777" w:rsidR="006F6932" w:rsidRPr="00E67E8A" w:rsidRDefault="006F6932" w:rsidP="001222F2">
            <w:pPr>
              <w:pStyle w:val="Lijstalinea"/>
              <w:numPr>
                <w:ilvl w:val="0"/>
                <w:numId w:val="12"/>
              </w:numPr>
              <w:spacing w:after="160" w:line="256" w:lineRule="auto"/>
              <w:rPr>
                <w:rStyle w:val="fontstyle31"/>
                <w:rFonts w:ascii="Verdana" w:hAnsi="Verdana"/>
              </w:rPr>
            </w:pPr>
            <w:r w:rsidRPr="00E67E8A">
              <w:rPr>
                <w:rStyle w:val="fontstyle31"/>
                <w:rFonts w:ascii="Verdana" w:hAnsi="Verdana"/>
              </w:rPr>
              <w:t>De data, afkomstig uit de blackboxen conform de wettelijke bewaartermijn fiscus (7 jaar) bewaren.</w:t>
            </w:r>
          </w:p>
          <w:p w14:paraId="1A0679F3" w14:textId="77777777" w:rsidR="006F6932" w:rsidRPr="00E67E8A" w:rsidRDefault="006F6932" w:rsidP="001222F2">
            <w:pPr>
              <w:pStyle w:val="Lijstalinea"/>
              <w:numPr>
                <w:ilvl w:val="0"/>
                <w:numId w:val="12"/>
              </w:numPr>
              <w:rPr>
                <w:rFonts w:ascii="Verdana" w:hAnsi="Verdana" w:cs="Verdana"/>
                <w:sz w:val="20"/>
                <w:szCs w:val="20"/>
              </w:rPr>
            </w:pPr>
            <w:r w:rsidRPr="00E67E8A">
              <w:rPr>
                <w:rStyle w:val="fontstyle31"/>
                <w:rFonts w:ascii="Verdana" w:hAnsi="Verdana"/>
              </w:rPr>
              <w:t>De blackbox zo in te bouwen dat normaal gebruik van zowel de auto als</w:t>
            </w:r>
            <w:r w:rsidRPr="00E67E8A">
              <w:rPr>
                <w:rFonts w:ascii="Verdana" w:hAnsi="Verdana" w:cs="Arial"/>
                <w:color w:val="000000"/>
                <w:sz w:val="20"/>
                <w:szCs w:val="20"/>
              </w:rPr>
              <w:t xml:space="preserve"> </w:t>
            </w:r>
            <w:r w:rsidRPr="00E67E8A">
              <w:rPr>
                <w:rStyle w:val="fontstyle31"/>
                <w:rFonts w:ascii="Verdana" w:hAnsi="Verdana"/>
              </w:rPr>
              <w:t>de blackbox niet kan worden belemmerd.</w:t>
            </w:r>
          </w:p>
          <w:p w14:paraId="058117B4" w14:textId="77777777" w:rsidR="006F6932" w:rsidRPr="00E67E8A" w:rsidRDefault="006F6932" w:rsidP="001222F2">
            <w:pPr>
              <w:pStyle w:val="Lijstalinea"/>
              <w:numPr>
                <w:ilvl w:val="0"/>
                <w:numId w:val="12"/>
              </w:numPr>
              <w:rPr>
                <w:rFonts w:ascii="Verdana" w:hAnsi="Verdana" w:cs="Verdana"/>
                <w:color w:val="000000"/>
                <w:sz w:val="20"/>
                <w:szCs w:val="20"/>
              </w:rPr>
            </w:pPr>
            <w:r w:rsidRPr="00E67E8A">
              <w:rPr>
                <w:rStyle w:val="fontstyle31"/>
                <w:rFonts w:ascii="Verdana" w:hAnsi="Verdana"/>
              </w:rPr>
              <w:t>Ervoor zorgen, dat na de installatie van de blackbox, de berijder een</w:t>
            </w:r>
            <w:r w:rsidRPr="00E67E8A">
              <w:rPr>
                <w:rFonts w:ascii="Verdana" w:hAnsi="Verdana" w:cs="Arial"/>
                <w:color w:val="000000"/>
                <w:sz w:val="20"/>
                <w:szCs w:val="20"/>
              </w:rPr>
              <w:t xml:space="preserve"> </w:t>
            </w:r>
            <w:r w:rsidRPr="00E67E8A">
              <w:rPr>
                <w:rStyle w:val="fontstyle31"/>
                <w:rFonts w:ascii="Verdana" w:hAnsi="Verdana"/>
              </w:rPr>
              <w:t>korte instructie krijgt over wat hij/zij moet doen bij een eventuele storing.</w:t>
            </w:r>
          </w:p>
          <w:p w14:paraId="4476FF40" w14:textId="57D1B403" w:rsidR="006F6932" w:rsidRPr="00E67E8A" w:rsidRDefault="006F6932" w:rsidP="001222F2">
            <w:pPr>
              <w:pStyle w:val="Lijstalinea"/>
              <w:numPr>
                <w:ilvl w:val="0"/>
                <w:numId w:val="12"/>
              </w:numPr>
              <w:rPr>
                <w:rStyle w:val="fontstyle31"/>
                <w:rFonts w:ascii="Verdana" w:hAnsi="Verdana"/>
              </w:rPr>
            </w:pPr>
            <w:r w:rsidRPr="00E67E8A">
              <w:rPr>
                <w:rStyle w:val="fontstyle31"/>
                <w:rFonts w:ascii="Verdana" w:hAnsi="Verdana"/>
              </w:rPr>
              <w:t xml:space="preserve">Blackbox geeft direct een melding aan berijder en </w:t>
            </w:r>
            <w:r w:rsidR="0046269B">
              <w:rPr>
                <w:rStyle w:val="fontstyle31"/>
                <w:rFonts w:ascii="Verdana" w:hAnsi="Verdana"/>
              </w:rPr>
              <w:t>Opdrachtnemer</w:t>
            </w:r>
            <w:r w:rsidRPr="00E67E8A">
              <w:rPr>
                <w:rStyle w:val="fontstyle31"/>
                <w:rFonts w:ascii="Verdana" w:hAnsi="Verdana"/>
              </w:rPr>
              <w:t xml:space="preserve"> bij een eventuele storing.</w:t>
            </w:r>
          </w:p>
          <w:p w14:paraId="242B1032" w14:textId="7E2CFA36" w:rsidR="006F6932" w:rsidRPr="00E67E8A" w:rsidRDefault="006F6932" w:rsidP="001222F2">
            <w:pPr>
              <w:pStyle w:val="Lijstalinea"/>
              <w:numPr>
                <w:ilvl w:val="0"/>
                <w:numId w:val="12"/>
              </w:numPr>
              <w:rPr>
                <w:rFonts w:ascii="Verdana" w:hAnsi="Verdana"/>
                <w:sz w:val="20"/>
                <w:szCs w:val="20"/>
              </w:rPr>
            </w:pPr>
            <w:r w:rsidRPr="00E67E8A">
              <w:rPr>
                <w:rStyle w:val="fontstyle31"/>
                <w:rFonts w:ascii="Verdana" w:hAnsi="Verdana"/>
              </w:rPr>
              <w:t xml:space="preserve">Storingen aan de werking van de blackbox worden binnen 48 uur kosteloos verholpen, waarbij de actie hierop wordt uitgevoerd door </w:t>
            </w:r>
            <w:r w:rsidR="0046269B">
              <w:rPr>
                <w:rStyle w:val="fontstyle31"/>
                <w:rFonts w:ascii="Verdana" w:hAnsi="Verdana"/>
              </w:rPr>
              <w:t>Opdrachtnemer</w:t>
            </w:r>
            <w:r w:rsidRPr="00E67E8A">
              <w:rPr>
                <w:rStyle w:val="fontstyle31"/>
                <w:rFonts w:ascii="Verdana" w:hAnsi="Verdana"/>
              </w:rPr>
              <w:t>.</w:t>
            </w:r>
          </w:p>
          <w:p w14:paraId="23190EC1" w14:textId="77777777" w:rsidR="006F6932" w:rsidRPr="00E67E8A" w:rsidRDefault="006F6932" w:rsidP="001222F2">
            <w:pPr>
              <w:pStyle w:val="Lijstalinea"/>
              <w:numPr>
                <w:ilvl w:val="0"/>
                <w:numId w:val="12"/>
              </w:numPr>
              <w:rPr>
                <w:rFonts w:ascii="Verdana" w:hAnsi="Verdana" w:cs="Arial"/>
                <w:color w:val="000000"/>
                <w:sz w:val="20"/>
                <w:szCs w:val="20"/>
              </w:rPr>
            </w:pPr>
            <w:r w:rsidRPr="00E67E8A">
              <w:rPr>
                <w:rStyle w:val="fontstyle31"/>
                <w:rFonts w:ascii="Verdana" w:hAnsi="Verdana"/>
              </w:rPr>
              <w:t>Een blackbox die niet gerepareerd kan worden, wordt kosteloos vervangen.</w:t>
            </w:r>
          </w:p>
          <w:p w14:paraId="1357CB9F" w14:textId="77777777" w:rsidR="006F6932" w:rsidRPr="00E67E8A" w:rsidRDefault="006F6932" w:rsidP="001222F2">
            <w:pPr>
              <w:pStyle w:val="Lijstalinea"/>
              <w:numPr>
                <w:ilvl w:val="0"/>
                <w:numId w:val="12"/>
              </w:numPr>
              <w:rPr>
                <w:rFonts w:ascii="Verdana" w:hAnsi="Verdana" w:cs="Arial"/>
                <w:color w:val="000000"/>
                <w:sz w:val="20"/>
                <w:szCs w:val="20"/>
              </w:rPr>
            </w:pPr>
            <w:r w:rsidRPr="00E67E8A">
              <w:rPr>
                <w:rStyle w:val="fontstyle31"/>
                <w:rFonts w:ascii="Verdana" w:hAnsi="Verdana"/>
              </w:rPr>
              <w:t>Blackbox is voorzien van een noodstroomvoorziening van minimaal 36 uur.</w:t>
            </w:r>
          </w:p>
          <w:p w14:paraId="2A2B4D82" w14:textId="77777777" w:rsidR="006F6932" w:rsidRPr="00E67E8A" w:rsidRDefault="006F6932" w:rsidP="001222F2">
            <w:pPr>
              <w:pStyle w:val="Lijstalinea"/>
              <w:numPr>
                <w:ilvl w:val="0"/>
                <w:numId w:val="12"/>
              </w:numPr>
              <w:rPr>
                <w:rStyle w:val="fontstyle31"/>
                <w:rFonts w:ascii="Verdana" w:hAnsi="Verdana"/>
              </w:rPr>
            </w:pPr>
            <w:r w:rsidRPr="00E67E8A">
              <w:rPr>
                <w:rStyle w:val="fontstyle31"/>
                <w:rFonts w:ascii="Verdana" w:hAnsi="Verdana"/>
              </w:rPr>
              <w:t>Blackbox/software biedt de mogelijkheid om groepen gebruikers en voertuigen aan te maken.</w:t>
            </w:r>
          </w:p>
          <w:p w14:paraId="5A493749" w14:textId="457FF6F0" w:rsidR="006F6932" w:rsidRPr="00E67E8A" w:rsidRDefault="006F6932" w:rsidP="001222F2">
            <w:pPr>
              <w:pStyle w:val="Lijstalinea"/>
              <w:numPr>
                <w:ilvl w:val="0"/>
                <w:numId w:val="12"/>
              </w:numPr>
              <w:spacing w:after="160" w:line="256" w:lineRule="auto"/>
              <w:rPr>
                <w:rStyle w:val="fontstyle31"/>
                <w:rFonts w:ascii="Verdana" w:hAnsi="Verdana" w:cs="Verdana"/>
              </w:rPr>
            </w:pPr>
            <w:r w:rsidRPr="00E67E8A">
              <w:rPr>
                <w:rStyle w:val="fontstyle31"/>
                <w:rFonts w:ascii="Verdana" w:hAnsi="Verdana"/>
              </w:rPr>
              <w:t xml:space="preserve">Blackbox/software biedt de mogelijkheid tot POI (Point of Interest): voor </w:t>
            </w:r>
            <w:r w:rsidR="00DE7622">
              <w:t>Opdrachtgever</w:t>
            </w:r>
            <w:r w:rsidR="00F5278B">
              <w:t xml:space="preserve"> </w:t>
            </w:r>
            <w:r w:rsidRPr="00E67E8A">
              <w:rPr>
                <w:rStyle w:val="fontstyle31"/>
                <w:rFonts w:ascii="Verdana" w:hAnsi="Verdana"/>
              </w:rPr>
              <w:t>belangrijke locaties (deze dienen handmatig in te</w:t>
            </w:r>
            <w:r w:rsidRPr="00E67E8A">
              <w:rPr>
                <w:rFonts w:ascii="Verdana" w:hAnsi="Verdana" w:cs="Arial"/>
                <w:color w:val="000000"/>
                <w:sz w:val="20"/>
                <w:szCs w:val="20"/>
              </w:rPr>
              <w:t xml:space="preserve"> </w:t>
            </w:r>
            <w:r w:rsidRPr="00E67E8A">
              <w:rPr>
                <w:rStyle w:val="fontstyle31"/>
                <w:rFonts w:ascii="Verdana" w:hAnsi="Verdana"/>
              </w:rPr>
              <w:t xml:space="preserve">stellen zijn). </w:t>
            </w:r>
          </w:p>
          <w:p w14:paraId="45DADB2A" w14:textId="42F48091" w:rsidR="006F6932" w:rsidRPr="002C2B11" w:rsidRDefault="006F6932" w:rsidP="001222F2">
            <w:pPr>
              <w:pStyle w:val="Lijstalinea"/>
              <w:numPr>
                <w:ilvl w:val="0"/>
                <w:numId w:val="12"/>
              </w:numPr>
              <w:spacing w:after="160" w:line="256" w:lineRule="auto"/>
              <w:rPr>
                <w:rStyle w:val="fontstyle31"/>
                <w:rFonts w:ascii="Verdana" w:hAnsi="Verdana" w:cs="Verdana"/>
              </w:rPr>
            </w:pPr>
            <w:r w:rsidRPr="00E67E8A">
              <w:rPr>
                <w:rStyle w:val="fontstyle31"/>
                <w:rFonts w:ascii="Verdana" w:hAnsi="Verdana"/>
              </w:rPr>
              <w:lastRenderedPageBreak/>
              <w:t xml:space="preserve">Blackbox/software biedt de mogelijkheid tot instellen van venstertijden waarbij </w:t>
            </w:r>
            <w:r w:rsidR="00DE7622">
              <w:rPr>
                <w:rFonts w:ascii="Verdana" w:hAnsi="Verdana"/>
                <w:sz w:val="20"/>
                <w:szCs w:val="20"/>
              </w:rPr>
              <w:t>Opdrachtgever</w:t>
            </w:r>
            <w:r w:rsidRPr="00E67E8A">
              <w:rPr>
                <w:rFonts w:ascii="Verdana" w:hAnsi="Verdana"/>
                <w:sz w:val="20"/>
                <w:szCs w:val="20"/>
              </w:rPr>
              <w:t xml:space="preserve"> </w:t>
            </w:r>
            <w:r w:rsidRPr="00E67E8A">
              <w:rPr>
                <w:rStyle w:val="fontstyle31"/>
                <w:rFonts w:ascii="Verdana" w:hAnsi="Verdana"/>
              </w:rPr>
              <w:t>in de gelegenheid is de werktijden te verruimen of</w:t>
            </w:r>
            <w:r w:rsidRPr="00E67E8A">
              <w:rPr>
                <w:rFonts w:ascii="Verdana" w:hAnsi="Verdana" w:cs="Arial"/>
                <w:color w:val="000000"/>
                <w:sz w:val="20"/>
                <w:szCs w:val="20"/>
              </w:rPr>
              <w:t xml:space="preserve"> </w:t>
            </w:r>
            <w:r w:rsidRPr="00E67E8A">
              <w:rPr>
                <w:rStyle w:val="fontstyle31"/>
                <w:rFonts w:ascii="Verdana" w:hAnsi="Verdana"/>
              </w:rPr>
              <w:t>te verkorten.</w:t>
            </w:r>
          </w:p>
          <w:p w14:paraId="7816A675" w14:textId="77777777" w:rsidR="006F6932" w:rsidRPr="00E67E8A" w:rsidRDefault="006F6932" w:rsidP="001222F2">
            <w:pPr>
              <w:pStyle w:val="Lijstalinea"/>
              <w:numPr>
                <w:ilvl w:val="0"/>
                <w:numId w:val="12"/>
              </w:numPr>
              <w:spacing w:after="160" w:line="256" w:lineRule="auto"/>
              <w:rPr>
                <w:rStyle w:val="fontstyle31"/>
                <w:rFonts w:ascii="Verdana" w:hAnsi="Verdana" w:cs="Verdana"/>
              </w:rPr>
            </w:pPr>
            <w:r w:rsidRPr="00E67E8A">
              <w:rPr>
                <w:rStyle w:val="fontstyle31"/>
                <w:rFonts w:ascii="Verdana" w:hAnsi="Verdana"/>
              </w:rPr>
              <w:t>Blackbox/software biedt de mogelijkheid tot Geo-fencing: melding indien de bedrijfsauto buiten een vooraf</w:t>
            </w:r>
            <w:r w:rsidRPr="00E67E8A">
              <w:rPr>
                <w:rFonts w:ascii="Verdana" w:hAnsi="Verdana" w:cs="Arial"/>
                <w:color w:val="000000"/>
                <w:sz w:val="20"/>
                <w:szCs w:val="20"/>
              </w:rPr>
              <w:t xml:space="preserve"> </w:t>
            </w:r>
            <w:r w:rsidRPr="00E67E8A">
              <w:rPr>
                <w:rStyle w:val="fontstyle31"/>
                <w:rFonts w:ascii="Verdana" w:hAnsi="Verdana"/>
              </w:rPr>
              <w:t>ingesteld</w:t>
            </w:r>
            <w:r w:rsidRPr="00E67E8A">
              <w:rPr>
                <w:rFonts w:ascii="Verdana" w:hAnsi="Verdana" w:cs="Arial"/>
                <w:color w:val="000000"/>
                <w:sz w:val="20"/>
                <w:szCs w:val="20"/>
              </w:rPr>
              <w:t xml:space="preserve"> </w:t>
            </w:r>
            <w:r w:rsidRPr="00E67E8A">
              <w:rPr>
                <w:rStyle w:val="fontstyle31"/>
                <w:rFonts w:ascii="Verdana" w:hAnsi="Verdana"/>
              </w:rPr>
              <w:t>gebied komt.</w:t>
            </w:r>
          </w:p>
          <w:p w14:paraId="17FCCC4B" w14:textId="4F63E78D" w:rsidR="006F6932" w:rsidRPr="00E67E8A" w:rsidRDefault="0046269B" w:rsidP="001222F2">
            <w:pPr>
              <w:pStyle w:val="Lijstalinea"/>
              <w:numPr>
                <w:ilvl w:val="0"/>
                <w:numId w:val="12"/>
              </w:numPr>
              <w:rPr>
                <w:rStyle w:val="fontstyle31"/>
                <w:rFonts w:ascii="Verdana" w:hAnsi="Verdana"/>
              </w:rPr>
            </w:pPr>
            <w:r>
              <w:rPr>
                <w:rStyle w:val="fontstyle31"/>
                <w:rFonts w:ascii="Verdana" w:hAnsi="Verdana"/>
              </w:rPr>
              <w:t>Opdrachtnemer</w:t>
            </w:r>
            <w:r w:rsidR="006F6932" w:rsidRPr="00E67E8A">
              <w:rPr>
                <w:rStyle w:val="fontstyle31"/>
                <w:rFonts w:ascii="Verdana" w:hAnsi="Verdana"/>
              </w:rPr>
              <w:t xml:space="preserve"> stelt een telefoonnummer beschikbaar waar </w:t>
            </w:r>
            <w:r w:rsidR="00DE7622">
              <w:rPr>
                <w:rStyle w:val="fontstyle31"/>
                <w:rFonts w:ascii="Verdana" w:hAnsi="Verdana"/>
              </w:rPr>
              <w:t>O</w:t>
            </w:r>
            <w:r w:rsidR="00B80D3B">
              <w:rPr>
                <w:rStyle w:val="fontstyle31"/>
                <w:rFonts w:ascii="Verdana" w:hAnsi="Verdana"/>
              </w:rPr>
              <w:t>pdrachtgever</w:t>
            </w:r>
            <w:r w:rsidR="006F6932" w:rsidRPr="00E67E8A">
              <w:rPr>
                <w:rStyle w:val="fontstyle31"/>
                <w:rFonts w:ascii="Verdana" w:hAnsi="Verdana"/>
              </w:rPr>
              <w:t xml:space="preserve"> tijdens</w:t>
            </w:r>
            <w:r w:rsidR="006F6932" w:rsidRPr="00E67E8A">
              <w:rPr>
                <w:rFonts w:ascii="Verdana" w:hAnsi="Verdana" w:cs="Arial"/>
                <w:color w:val="000000"/>
                <w:sz w:val="20"/>
                <w:szCs w:val="20"/>
              </w:rPr>
              <w:t xml:space="preserve"> </w:t>
            </w:r>
            <w:r w:rsidR="006F6932" w:rsidRPr="00E67E8A">
              <w:rPr>
                <w:rStyle w:val="fontstyle31"/>
                <w:rFonts w:ascii="Verdana" w:hAnsi="Verdana"/>
              </w:rPr>
              <w:t>werkdagen van 08:00 uur tot 17:30 uur voor vragen en eventuele storingsmeldingen terecht kan omtrent de SaaS-oplossing.</w:t>
            </w:r>
          </w:p>
          <w:p w14:paraId="58362167" w14:textId="32B56F88" w:rsidR="006F6932" w:rsidRPr="00E67E8A" w:rsidRDefault="006F6932" w:rsidP="001222F2">
            <w:pPr>
              <w:pStyle w:val="Lijstalinea"/>
              <w:numPr>
                <w:ilvl w:val="0"/>
                <w:numId w:val="12"/>
              </w:numPr>
              <w:rPr>
                <w:rFonts w:ascii="Verdana" w:hAnsi="Verdana" w:cs="Arial"/>
                <w:color w:val="000000"/>
                <w:sz w:val="20"/>
                <w:szCs w:val="20"/>
              </w:rPr>
            </w:pPr>
            <w:r w:rsidRPr="00E67E8A">
              <w:rPr>
                <w:rStyle w:val="fontstyle31"/>
                <w:rFonts w:ascii="Verdana" w:hAnsi="Verdana"/>
              </w:rPr>
              <w:t xml:space="preserve">Blackbox oplossing voor tijdelijk vervoer zoals huur en shortlease. Deze oplossing dient </w:t>
            </w:r>
            <w:r w:rsidR="008E0E87" w:rsidRPr="00E67E8A">
              <w:rPr>
                <w:rStyle w:val="fontstyle31"/>
                <w:rFonts w:ascii="Verdana" w:hAnsi="Verdana"/>
              </w:rPr>
              <w:t>identieke</w:t>
            </w:r>
            <w:r w:rsidRPr="00E67E8A">
              <w:rPr>
                <w:rStyle w:val="fontstyle31"/>
                <w:rFonts w:ascii="Verdana" w:hAnsi="Verdana"/>
              </w:rPr>
              <w:t xml:space="preserve"> registratie te kunnen aanbieden als de reguliere “vaste” blackbox.</w:t>
            </w:r>
          </w:p>
        </w:tc>
      </w:tr>
      <w:tr w:rsidR="006F6932" w:rsidRPr="006E6FA7" w14:paraId="44E2D39A" w14:textId="77777777" w:rsidTr="001222F2">
        <w:tc>
          <w:tcPr>
            <w:tcW w:w="8494" w:type="dxa"/>
            <w:gridSpan w:val="2"/>
          </w:tcPr>
          <w:p w14:paraId="4B9F99F9" w14:textId="77777777" w:rsidR="006F6932" w:rsidRPr="00E67E8A" w:rsidRDefault="006F6932" w:rsidP="001222F2">
            <w:pPr>
              <w:rPr>
                <w:rFonts w:ascii="Verdana" w:hAnsi="Verdana" w:cs="Arial"/>
                <w:color w:val="000000"/>
                <w:sz w:val="20"/>
                <w:szCs w:val="20"/>
                <w:lang w:eastAsia="en-US"/>
              </w:rPr>
            </w:pPr>
            <w:r w:rsidRPr="00E67E8A">
              <w:rPr>
                <w:rFonts w:ascii="Verdana" w:hAnsi="Verdana" w:cs="Arial"/>
                <w:b/>
                <w:bCs/>
                <w:color w:val="000000"/>
                <w:sz w:val="20"/>
                <w:szCs w:val="20"/>
                <w:lang w:eastAsia="en-US"/>
              </w:rPr>
              <w:lastRenderedPageBreak/>
              <w:t>4B.</w:t>
            </w:r>
            <w:r w:rsidRPr="00E67E8A">
              <w:rPr>
                <w:rFonts w:ascii="Verdana" w:hAnsi="Verdana" w:cs="Arial"/>
                <w:color w:val="000000"/>
                <w:sz w:val="20"/>
                <w:szCs w:val="20"/>
                <w:lang w:eastAsia="en-US"/>
              </w:rPr>
              <w:t xml:space="preserve"> </w:t>
            </w:r>
            <w:r w:rsidRPr="00E67E8A">
              <w:rPr>
                <w:rFonts w:ascii="Verdana" w:hAnsi="Verdana" w:cs="Arial"/>
                <w:b/>
                <w:bCs/>
                <w:color w:val="000000"/>
                <w:sz w:val="20"/>
                <w:szCs w:val="20"/>
                <w:lang w:eastAsia="en-US"/>
              </w:rPr>
              <w:t>Eisen ten aanzien van rapportage Rittenregistratie</w:t>
            </w:r>
          </w:p>
        </w:tc>
      </w:tr>
      <w:tr w:rsidR="006F6932" w:rsidRPr="006E6FA7" w14:paraId="3BAE64BD" w14:textId="77777777" w:rsidTr="00421003">
        <w:tc>
          <w:tcPr>
            <w:tcW w:w="704" w:type="dxa"/>
          </w:tcPr>
          <w:p w14:paraId="4CDC953C" w14:textId="0778FB5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23</w:t>
            </w:r>
          </w:p>
        </w:tc>
        <w:tc>
          <w:tcPr>
            <w:tcW w:w="7790" w:type="dxa"/>
          </w:tcPr>
          <w:p w14:paraId="4555F3EA" w14:textId="515C4D56" w:rsidR="006F6932" w:rsidRPr="00E67E8A" w:rsidRDefault="0046269B" w:rsidP="001222F2">
            <w:pPr>
              <w:spacing w:after="160" w:line="256" w:lineRule="auto"/>
              <w:rPr>
                <w:rStyle w:val="fontstyle31"/>
                <w:rFonts w:ascii="Verdana" w:hAnsi="Verdana"/>
              </w:rPr>
            </w:pPr>
            <w:r>
              <w:rPr>
                <w:rStyle w:val="fontstyle31"/>
                <w:rFonts w:ascii="Verdana" w:hAnsi="Verdana"/>
              </w:rPr>
              <w:t>Opdrachtnemer</w:t>
            </w:r>
            <w:r w:rsidR="006F6932" w:rsidRPr="00E67E8A">
              <w:rPr>
                <w:rStyle w:val="fontstyle31"/>
                <w:rFonts w:ascii="Verdana" w:hAnsi="Verdana"/>
              </w:rPr>
              <w:t xml:space="preserve"> is in staat de hieronder genoemde criteria in de rapportage te genereren, die </w:t>
            </w:r>
            <w:r w:rsidR="00DE7622">
              <w:rPr>
                <w:rStyle w:val="fontstyle31"/>
                <w:rFonts w:ascii="Verdana" w:hAnsi="Verdana"/>
              </w:rPr>
              <w:t>O</w:t>
            </w:r>
            <w:r w:rsidR="00B80D3B">
              <w:rPr>
                <w:rStyle w:val="fontstyle31"/>
                <w:rFonts w:ascii="Verdana" w:hAnsi="Verdana"/>
              </w:rPr>
              <w:t>pdrachtgever</w:t>
            </w:r>
            <w:r w:rsidR="006F6932" w:rsidRPr="00E67E8A">
              <w:rPr>
                <w:rStyle w:val="fontstyle31"/>
                <w:rFonts w:ascii="Verdana" w:hAnsi="Verdana"/>
              </w:rPr>
              <w:t xml:space="preserve"> tot haar beschikking krijgt:</w:t>
            </w:r>
          </w:p>
          <w:p w14:paraId="0D7B3F0A"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Personeelsnummer + Naam berijder en teamnaam</w:t>
            </w:r>
          </w:p>
          <w:p w14:paraId="4C2E0CBE"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Kenteken</w:t>
            </w:r>
          </w:p>
          <w:p w14:paraId="1DABB203"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Vertreklocatie</w:t>
            </w:r>
          </w:p>
          <w:p w14:paraId="5ED8E086"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Vertrektijd</w:t>
            </w:r>
          </w:p>
          <w:p w14:paraId="412A60CD"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Km-stand vertrek</w:t>
            </w:r>
          </w:p>
          <w:p w14:paraId="11D07670"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Stoptijden</w:t>
            </w:r>
          </w:p>
          <w:p w14:paraId="055C51A0"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Aankomstlocatie</w:t>
            </w:r>
          </w:p>
          <w:p w14:paraId="41B41DAC"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Aankomsttijden</w:t>
            </w:r>
          </w:p>
          <w:p w14:paraId="35E33251"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Km-stand aankomst</w:t>
            </w:r>
          </w:p>
          <w:p w14:paraId="680E174E"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Rijgedrag: onder rijgedrag wordt onder andere snelheden, acceleratie en remgedrag verstaan</w:t>
            </w:r>
          </w:p>
          <w:p w14:paraId="7FA0E8EB"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Samenvatting per dag per kenteken: is er gereden JA/NEE</w:t>
            </w:r>
          </w:p>
          <w:p w14:paraId="5B147A8D"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Effectief gebruik van voertuig (geen langdurige stilstand e.d</w:t>
            </w:r>
            <w:r>
              <w:rPr>
                <w:rStyle w:val="fontstyle31"/>
                <w:rFonts w:ascii="Verdana" w:hAnsi="Verdana"/>
              </w:rPr>
              <w:t>)</w:t>
            </w:r>
            <w:r w:rsidRPr="00E67E8A">
              <w:rPr>
                <w:rStyle w:val="fontstyle31"/>
                <w:rFonts w:ascii="Verdana" w:hAnsi="Verdana"/>
              </w:rPr>
              <w:t>.</w:t>
            </w:r>
          </w:p>
        </w:tc>
      </w:tr>
      <w:tr w:rsidR="006F6932" w:rsidRPr="006E6FA7" w14:paraId="4BD05BB7" w14:textId="77777777" w:rsidTr="00421003">
        <w:tc>
          <w:tcPr>
            <w:tcW w:w="704" w:type="dxa"/>
          </w:tcPr>
          <w:p w14:paraId="2C5B879E" w14:textId="00BE825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24</w:t>
            </w:r>
          </w:p>
        </w:tc>
        <w:tc>
          <w:tcPr>
            <w:tcW w:w="7790" w:type="dxa"/>
          </w:tcPr>
          <w:p w14:paraId="4E6E93E3" w14:textId="530C1FBD" w:rsidR="006F6932" w:rsidRPr="00E67E8A" w:rsidRDefault="00DE7622" w:rsidP="001222F2">
            <w:pPr>
              <w:pStyle w:val="Lijstalinea"/>
              <w:spacing w:after="160" w:line="256" w:lineRule="auto"/>
              <w:ind w:left="0"/>
              <w:rPr>
                <w:rStyle w:val="fontstyle31"/>
                <w:rFonts w:ascii="Verdana" w:hAnsi="Verdana"/>
              </w:rPr>
            </w:pPr>
            <w:r>
              <w:rPr>
                <w:rStyle w:val="fontstyle31"/>
                <w:rFonts w:ascii="Verdana" w:hAnsi="Verdana"/>
              </w:rPr>
              <w:t>O</w:t>
            </w:r>
            <w:r w:rsidR="00440255">
              <w:rPr>
                <w:rStyle w:val="fontstyle31"/>
                <w:rFonts w:ascii="Verdana" w:hAnsi="Verdana"/>
              </w:rPr>
              <w:t>pdrachtgever</w:t>
            </w:r>
            <w:r w:rsidR="006F6932" w:rsidRPr="00E67E8A">
              <w:rPr>
                <w:rStyle w:val="fontstyle31"/>
                <w:rFonts w:ascii="Verdana" w:hAnsi="Verdana"/>
              </w:rPr>
              <w:t xml:space="preserve"> is in staat maandelijks</w:t>
            </w:r>
            <w:r w:rsidR="00440255">
              <w:rPr>
                <w:rStyle w:val="fontstyle31"/>
                <w:rFonts w:ascii="Verdana" w:hAnsi="Verdana"/>
              </w:rPr>
              <w:t xml:space="preserve"> zelf</w:t>
            </w:r>
            <w:r w:rsidR="006F6932" w:rsidRPr="00E67E8A">
              <w:rPr>
                <w:rStyle w:val="fontstyle31"/>
                <w:rFonts w:ascii="Verdana" w:hAnsi="Verdana"/>
              </w:rPr>
              <w:t xml:space="preserve"> een rapportage te genereren op basis van de aangeleverde informatie van </w:t>
            </w:r>
            <w:r w:rsidR="0046269B">
              <w:rPr>
                <w:rStyle w:val="fontstyle31"/>
                <w:rFonts w:ascii="Verdana" w:hAnsi="Verdana"/>
              </w:rPr>
              <w:t>Opdrachtnemer</w:t>
            </w:r>
            <w:r w:rsidR="006F6932" w:rsidRPr="00E67E8A">
              <w:rPr>
                <w:rStyle w:val="fontstyle31"/>
                <w:rFonts w:ascii="Verdana" w:hAnsi="Verdana"/>
              </w:rPr>
              <w:t>, waarin de uitzonderingen vermeld staan. Onder uitzonderingen wordt o.a. verstaan:</w:t>
            </w:r>
          </w:p>
          <w:p w14:paraId="032C3CFE" w14:textId="77777777"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 xml:space="preserve">Rijden buiten werktijd: melding indien buiten werktijd (vooraf vastgesteld) gebruik wordt gemaakt van het bedrijfsvoertuig. </w:t>
            </w:r>
          </w:p>
          <w:p w14:paraId="532C815D" w14:textId="5D5035A4"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 xml:space="preserve">Uitzonderlijk rijgedrag: melding indien het rijgedrag dat buiten de vooraf ingestelde bandbreedte valt welke met advies van </w:t>
            </w:r>
            <w:r w:rsidR="0046269B">
              <w:rPr>
                <w:rStyle w:val="fontstyle31"/>
                <w:rFonts w:ascii="Verdana" w:hAnsi="Verdana"/>
              </w:rPr>
              <w:t>Opdrachtnemer</w:t>
            </w:r>
            <w:r w:rsidRPr="00E67E8A">
              <w:rPr>
                <w:rStyle w:val="fontstyle31"/>
                <w:rFonts w:ascii="Verdana" w:hAnsi="Verdana"/>
              </w:rPr>
              <w:t xml:space="preserve"> en na akkoord van </w:t>
            </w:r>
            <w:r w:rsidR="00DE7622">
              <w:rPr>
                <w:rStyle w:val="fontstyle31"/>
                <w:rFonts w:ascii="Verdana" w:hAnsi="Verdana"/>
              </w:rPr>
              <w:t>O</w:t>
            </w:r>
            <w:r w:rsidR="00D877DA">
              <w:rPr>
                <w:rStyle w:val="fontstyle31"/>
                <w:rFonts w:ascii="Verdana" w:hAnsi="Verdana"/>
              </w:rPr>
              <w:t>pdrachtgever</w:t>
            </w:r>
            <w:r w:rsidRPr="00E67E8A">
              <w:rPr>
                <w:rStyle w:val="fontstyle31"/>
                <w:rFonts w:ascii="Verdana" w:hAnsi="Verdana"/>
              </w:rPr>
              <w:t xml:space="preserve"> tot stand is gekomen. </w:t>
            </w:r>
          </w:p>
          <w:p w14:paraId="6D6BA341" w14:textId="111F516E"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 xml:space="preserve">Geo-fencing: </w:t>
            </w:r>
            <w:r w:rsidR="00440255">
              <w:rPr>
                <w:rStyle w:val="fontstyle31"/>
                <w:rFonts w:ascii="Verdana" w:hAnsi="Verdana"/>
              </w:rPr>
              <w:t>Opdrachtgever</w:t>
            </w:r>
            <w:r w:rsidRPr="00E67E8A">
              <w:rPr>
                <w:rStyle w:val="fontstyle31"/>
                <w:rFonts w:ascii="Verdana" w:hAnsi="Verdana"/>
              </w:rPr>
              <w:t xml:space="preserve"> is in staat gebieden in te stellen waarin de auto’s opereren. Indien een auto buiten dit gebied komt dient </w:t>
            </w:r>
            <w:r w:rsidR="00DE7622">
              <w:rPr>
                <w:rStyle w:val="fontstyle31"/>
                <w:rFonts w:ascii="Verdana" w:hAnsi="Verdana"/>
              </w:rPr>
              <w:t>O</w:t>
            </w:r>
            <w:r w:rsidR="00440255">
              <w:rPr>
                <w:rStyle w:val="fontstyle31"/>
                <w:rFonts w:ascii="Verdana" w:hAnsi="Verdana"/>
              </w:rPr>
              <w:t>pdrachtgever</w:t>
            </w:r>
            <w:r w:rsidRPr="00E67E8A">
              <w:rPr>
                <w:rStyle w:val="fontstyle31"/>
                <w:rFonts w:ascii="Verdana" w:hAnsi="Verdana"/>
              </w:rPr>
              <w:t xml:space="preserve"> dit in een rapportage te zien.</w:t>
            </w:r>
          </w:p>
          <w:p w14:paraId="5562D69E" w14:textId="77777777"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Langdurig stilstaand: melding indien een voertuig langer dan 3 dagen niet in gebruik is genomen.</w:t>
            </w:r>
          </w:p>
        </w:tc>
      </w:tr>
    </w:tbl>
    <w:p w14:paraId="135B600A" w14:textId="77777777" w:rsidR="006F6932" w:rsidRPr="006E6FA7" w:rsidRDefault="006F6932" w:rsidP="006F6932">
      <w:pPr>
        <w:rPr>
          <w:rFonts w:ascii="Verdana" w:hAnsi="Verdana" w:cs="Arial"/>
          <w:color w:val="000000"/>
          <w:lang w:eastAsia="en-US"/>
        </w:rPr>
      </w:pPr>
    </w:p>
    <w:p w14:paraId="0025A8C9" w14:textId="59DA651A" w:rsidR="00CC3964" w:rsidRDefault="00CC3964" w:rsidP="006F6932">
      <w:pPr>
        <w:rPr>
          <w:rFonts w:ascii="Verdana" w:hAnsi="Verdana"/>
          <w:b/>
          <w:bCs/>
          <w:sz w:val="32"/>
          <w:szCs w:val="32"/>
        </w:rPr>
      </w:pPr>
    </w:p>
    <w:p w14:paraId="2A6578FA" w14:textId="11DEE331" w:rsidR="005F12AE" w:rsidRDefault="005F12AE" w:rsidP="006F6932">
      <w:pPr>
        <w:rPr>
          <w:rFonts w:ascii="Verdana" w:hAnsi="Verdana"/>
          <w:b/>
          <w:bCs/>
          <w:sz w:val="32"/>
          <w:szCs w:val="32"/>
        </w:rPr>
      </w:pPr>
    </w:p>
    <w:p w14:paraId="2EBE9682" w14:textId="60A0CC8C" w:rsidR="005F12AE" w:rsidRDefault="005F12AE" w:rsidP="006F6932">
      <w:pPr>
        <w:rPr>
          <w:rFonts w:ascii="Verdana" w:hAnsi="Verdana"/>
          <w:b/>
          <w:bCs/>
          <w:sz w:val="32"/>
          <w:szCs w:val="32"/>
        </w:rPr>
      </w:pPr>
    </w:p>
    <w:p w14:paraId="6F9A0F08" w14:textId="77777777" w:rsidR="00BA7A20" w:rsidRDefault="00BA7A20" w:rsidP="006F6932">
      <w:pPr>
        <w:rPr>
          <w:rFonts w:ascii="Verdana" w:hAnsi="Verdana"/>
          <w:b/>
          <w:bCs/>
          <w:sz w:val="32"/>
          <w:szCs w:val="32"/>
        </w:rPr>
      </w:pPr>
    </w:p>
    <w:p w14:paraId="620DCEC5" w14:textId="2E4030BA" w:rsidR="006F6932" w:rsidRDefault="006F6932" w:rsidP="006F6932">
      <w:pPr>
        <w:rPr>
          <w:rFonts w:ascii="Verdana" w:hAnsi="Verdana"/>
          <w:b/>
          <w:bCs/>
          <w:sz w:val="32"/>
          <w:szCs w:val="32"/>
        </w:rPr>
      </w:pPr>
      <w:r w:rsidRPr="000D2D4F">
        <w:rPr>
          <w:rFonts w:ascii="Verdana" w:hAnsi="Verdana"/>
          <w:b/>
          <w:bCs/>
          <w:sz w:val="32"/>
          <w:szCs w:val="32"/>
        </w:rPr>
        <w:t>H</w:t>
      </w:r>
      <w:r>
        <w:rPr>
          <w:rFonts w:ascii="Verdana" w:hAnsi="Verdana"/>
          <w:b/>
          <w:bCs/>
          <w:sz w:val="32"/>
          <w:szCs w:val="32"/>
        </w:rPr>
        <w:t>oofdstuk</w:t>
      </w:r>
      <w:r w:rsidRPr="000D2D4F">
        <w:rPr>
          <w:rFonts w:ascii="Verdana" w:hAnsi="Verdana"/>
          <w:b/>
          <w:bCs/>
          <w:sz w:val="32"/>
          <w:szCs w:val="32"/>
        </w:rPr>
        <w:t xml:space="preserve"> </w:t>
      </w:r>
      <w:r>
        <w:rPr>
          <w:rFonts w:ascii="Verdana" w:hAnsi="Verdana"/>
          <w:b/>
          <w:bCs/>
          <w:sz w:val="32"/>
          <w:szCs w:val="32"/>
        </w:rPr>
        <w:t>5</w:t>
      </w:r>
      <w:r w:rsidRPr="000D2D4F">
        <w:rPr>
          <w:rFonts w:ascii="Verdana" w:hAnsi="Verdana"/>
          <w:b/>
          <w:bCs/>
          <w:sz w:val="32"/>
          <w:szCs w:val="32"/>
        </w:rPr>
        <w:t xml:space="preserve">: </w:t>
      </w:r>
      <w:r>
        <w:rPr>
          <w:rFonts w:ascii="Verdana" w:hAnsi="Verdana"/>
          <w:b/>
          <w:bCs/>
          <w:sz w:val="32"/>
          <w:szCs w:val="32"/>
        </w:rPr>
        <w:t>A</w:t>
      </w:r>
      <w:r w:rsidRPr="000D2D4F">
        <w:rPr>
          <w:rFonts w:ascii="Verdana" w:hAnsi="Verdana"/>
          <w:b/>
          <w:bCs/>
          <w:sz w:val="32"/>
          <w:szCs w:val="32"/>
        </w:rPr>
        <w:t>utodeelprogramma</w:t>
      </w:r>
    </w:p>
    <w:p w14:paraId="46C24D15" w14:textId="77777777" w:rsidR="006F6932" w:rsidRPr="000D2D4F" w:rsidRDefault="006F6932" w:rsidP="006F6932">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6F6932" w:rsidRPr="006E6FA7" w14:paraId="4540F8FB" w14:textId="77777777" w:rsidTr="001222F2">
        <w:tc>
          <w:tcPr>
            <w:tcW w:w="8494" w:type="dxa"/>
            <w:gridSpan w:val="2"/>
          </w:tcPr>
          <w:p w14:paraId="2713FF97" w14:textId="798531AB" w:rsidR="006F6932" w:rsidRPr="00CF41FA" w:rsidRDefault="000E6C4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5</w:t>
            </w:r>
            <w:r w:rsidR="006F6932" w:rsidRPr="00CF41FA">
              <w:rPr>
                <w:rFonts w:ascii="Verdana" w:hAnsi="Verdana" w:cs="Arial"/>
                <w:b/>
                <w:bCs/>
                <w:color w:val="000000"/>
                <w:sz w:val="20"/>
                <w:szCs w:val="20"/>
                <w:lang w:eastAsia="en-US"/>
              </w:rPr>
              <w:t>A. Algemene eisen Autodeelprogramma</w:t>
            </w:r>
          </w:p>
        </w:tc>
      </w:tr>
      <w:tr w:rsidR="006F6932" w:rsidRPr="006E6FA7" w14:paraId="114A5CB9" w14:textId="77777777" w:rsidTr="00421003">
        <w:tc>
          <w:tcPr>
            <w:tcW w:w="704" w:type="dxa"/>
          </w:tcPr>
          <w:p w14:paraId="689C86B4" w14:textId="667BC540"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25</w:t>
            </w:r>
          </w:p>
        </w:tc>
        <w:tc>
          <w:tcPr>
            <w:tcW w:w="7790" w:type="dxa"/>
          </w:tcPr>
          <w:p w14:paraId="57E89935" w14:textId="5FB43203"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Alle nieuw te leveren bedrijfsvoertuigen dienen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de benodigde hardware te bevatten zodat deze voertuigen aan het Autodeelprogramma gekoppeld kunnen worden.</w:t>
            </w:r>
          </w:p>
        </w:tc>
      </w:tr>
      <w:tr w:rsidR="006F6932" w:rsidRPr="006E6FA7" w14:paraId="0711C2F3" w14:textId="77777777" w:rsidTr="00421003">
        <w:tc>
          <w:tcPr>
            <w:tcW w:w="704" w:type="dxa"/>
          </w:tcPr>
          <w:p w14:paraId="6CD3F035" w14:textId="7D134315"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26</w:t>
            </w:r>
          </w:p>
        </w:tc>
        <w:tc>
          <w:tcPr>
            <w:tcW w:w="7790" w:type="dxa"/>
          </w:tcPr>
          <w:p w14:paraId="19B31AA4" w14:textId="1F4A29FE"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Alle</w:t>
            </w:r>
            <w:r>
              <w:rPr>
                <w:rFonts w:ascii="Verdana" w:hAnsi="Verdana" w:cs="Arial"/>
                <w:color w:val="000000"/>
                <w:sz w:val="20"/>
                <w:szCs w:val="20"/>
                <w:lang w:eastAsia="en-US"/>
              </w:rPr>
              <w:t>en</w:t>
            </w:r>
            <w:r w:rsidRPr="00CF41FA">
              <w:rPr>
                <w:rFonts w:ascii="Verdana" w:hAnsi="Verdana" w:cs="Arial"/>
                <w:color w:val="000000"/>
                <w:sz w:val="20"/>
                <w:szCs w:val="20"/>
                <w:lang w:eastAsia="en-US"/>
              </w:rPr>
              <w:t xml:space="preserve"> </w:t>
            </w:r>
            <w:r>
              <w:rPr>
                <w:rFonts w:ascii="Verdana" w:hAnsi="Verdana" w:cs="Arial"/>
                <w:color w:val="000000"/>
                <w:sz w:val="20"/>
                <w:szCs w:val="20"/>
                <w:lang w:eastAsia="en-US"/>
              </w:rPr>
              <w:t xml:space="preserve">voor alle </w:t>
            </w:r>
            <w:r w:rsidRPr="00CF41FA">
              <w:rPr>
                <w:rFonts w:ascii="Verdana" w:hAnsi="Verdana" w:cs="Arial"/>
                <w:color w:val="000000"/>
                <w:sz w:val="20"/>
                <w:szCs w:val="20"/>
                <w:lang w:eastAsia="en-US"/>
              </w:rPr>
              <w:t>huidige bedrijfsvoertuigen</w:t>
            </w:r>
            <w:r>
              <w:rPr>
                <w:rFonts w:ascii="Verdana" w:hAnsi="Verdana" w:cs="Arial"/>
                <w:color w:val="000000"/>
                <w:sz w:val="20"/>
                <w:szCs w:val="20"/>
                <w:lang w:eastAsia="en-US"/>
              </w:rPr>
              <w:t xml:space="preserve"> met een looptijd na 1 januari 2023</w:t>
            </w:r>
            <w:r w:rsidRPr="00CF41FA">
              <w:rPr>
                <w:rFonts w:ascii="Verdana" w:hAnsi="Verdana" w:cs="Arial"/>
                <w:color w:val="000000"/>
                <w:sz w:val="20"/>
                <w:szCs w:val="20"/>
                <w:lang w:eastAsia="en-US"/>
              </w:rPr>
              <w:t xml:space="preserve"> dienen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de benodigde hardware te bevatten zodat deze eveneens aan het Autodeelprogramma gekoppeld kunnen worden.</w:t>
            </w:r>
          </w:p>
        </w:tc>
      </w:tr>
      <w:tr w:rsidR="006F6932" w:rsidRPr="006E6FA7" w14:paraId="33FC23A4" w14:textId="77777777" w:rsidTr="00421003">
        <w:tc>
          <w:tcPr>
            <w:tcW w:w="704" w:type="dxa"/>
          </w:tcPr>
          <w:p w14:paraId="4F708EB0" w14:textId="50907DA6"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27</w:t>
            </w:r>
          </w:p>
        </w:tc>
        <w:tc>
          <w:tcPr>
            <w:tcW w:w="7790" w:type="dxa"/>
          </w:tcPr>
          <w:p w14:paraId="2C1EC86F"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De applicatie is zowel op elke computer, laptop of mobiele telefoon te gebruiken en wordt ondersteund door Android en IOS.</w:t>
            </w:r>
          </w:p>
        </w:tc>
      </w:tr>
      <w:tr w:rsidR="00CD2A9B" w:rsidRPr="006E6FA7" w14:paraId="05E28F28" w14:textId="77777777" w:rsidTr="00421003">
        <w:trPr>
          <w:trHeight w:val="2198"/>
        </w:trPr>
        <w:tc>
          <w:tcPr>
            <w:tcW w:w="704" w:type="dxa"/>
          </w:tcPr>
          <w:p w14:paraId="6B003E41" w14:textId="00CC0D52" w:rsidR="00CD2A9B" w:rsidRPr="001A254D" w:rsidRDefault="00CD2A9B" w:rsidP="001A254D">
            <w:pPr>
              <w:rPr>
                <w:rFonts w:ascii="Verdana" w:hAnsi="Verdana" w:cs="Arial"/>
                <w:color w:val="000000"/>
                <w:sz w:val="20"/>
                <w:szCs w:val="20"/>
                <w:lang w:eastAsia="en-US"/>
              </w:rPr>
            </w:pPr>
            <w:r>
              <w:rPr>
                <w:rFonts w:ascii="Verdana" w:hAnsi="Verdana" w:cs="Arial"/>
                <w:color w:val="000000"/>
                <w:sz w:val="20"/>
                <w:szCs w:val="20"/>
                <w:lang w:eastAsia="en-US"/>
              </w:rPr>
              <w:t>28</w:t>
            </w:r>
          </w:p>
        </w:tc>
        <w:tc>
          <w:tcPr>
            <w:tcW w:w="7790" w:type="dxa"/>
          </w:tcPr>
          <w:p w14:paraId="7C669D63" w14:textId="14D403F3" w:rsidR="00CD2A9B" w:rsidRPr="001A254D" w:rsidRDefault="0046269B" w:rsidP="001A254D">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CD2A9B" w:rsidRPr="001A254D">
              <w:rPr>
                <w:rFonts w:ascii="Verdana" w:hAnsi="Verdana" w:cs="Arial"/>
                <w:color w:val="000000"/>
                <w:sz w:val="20"/>
                <w:szCs w:val="20"/>
                <w:lang w:eastAsia="en-US"/>
              </w:rPr>
              <w:t xml:space="preserve"> is verantwoordelijk voor het beheer van de applicatie.</w:t>
            </w:r>
          </w:p>
          <w:p w14:paraId="07B0C745" w14:textId="77777777" w:rsidR="00CD2A9B" w:rsidRPr="001A254D" w:rsidRDefault="00CD2A9B" w:rsidP="001A254D">
            <w:pPr>
              <w:rPr>
                <w:rFonts w:ascii="Verdana" w:hAnsi="Verdana" w:cs="Arial"/>
                <w:color w:val="000000"/>
                <w:sz w:val="20"/>
                <w:szCs w:val="20"/>
                <w:lang w:eastAsia="en-US"/>
              </w:rPr>
            </w:pPr>
            <w:r w:rsidRPr="001A254D">
              <w:rPr>
                <w:rFonts w:ascii="Verdana" w:hAnsi="Verdana" w:cs="Arial"/>
                <w:color w:val="000000"/>
                <w:sz w:val="20"/>
                <w:szCs w:val="20"/>
                <w:lang w:eastAsia="en-US"/>
              </w:rPr>
              <w:t xml:space="preserve">De applicatie bevat minimaal de volgende functies: </w:t>
            </w:r>
          </w:p>
          <w:p w14:paraId="46120A3C" w14:textId="77777777" w:rsidR="001A254D" w:rsidRDefault="00CD2A9B" w:rsidP="00CD2A9B">
            <w:pPr>
              <w:pStyle w:val="Lijstalinea"/>
              <w:numPr>
                <w:ilvl w:val="0"/>
                <w:numId w:val="32"/>
              </w:numPr>
              <w:rPr>
                <w:rFonts w:ascii="Verdana" w:hAnsi="Verdana" w:cs="Arial"/>
                <w:color w:val="000000"/>
                <w:sz w:val="20"/>
                <w:szCs w:val="20"/>
                <w:lang w:eastAsia="en-US"/>
              </w:rPr>
            </w:pPr>
            <w:r w:rsidRPr="00CD2A9B">
              <w:rPr>
                <w:rFonts w:ascii="Verdana" w:hAnsi="Verdana" w:cs="Arial"/>
                <w:color w:val="000000"/>
                <w:sz w:val="20"/>
                <w:szCs w:val="20"/>
                <w:lang w:eastAsia="en-US"/>
              </w:rPr>
              <w:t>Beschikbaarheid van het type voertuig;</w:t>
            </w:r>
          </w:p>
          <w:p w14:paraId="2CBE597E" w14:textId="078CF7FB"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Locatie van de voertuigen;</w:t>
            </w:r>
          </w:p>
          <w:p w14:paraId="1D7C07A0" w14:textId="77777777"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Actieradius;</w:t>
            </w:r>
          </w:p>
          <w:p w14:paraId="3A3D383A" w14:textId="6926B95B"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Open/sluiten van voertuigen uitsluitend binnen maximaal 2 meter van het voertuig</w:t>
            </w:r>
            <w:r w:rsidR="00D877DA">
              <w:rPr>
                <w:rFonts w:ascii="Verdana" w:hAnsi="Verdana" w:cs="Arial"/>
                <w:color w:val="000000"/>
                <w:sz w:val="20"/>
                <w:szCs w:val="20"/>
                <w:lang w:eastAsia="en-US"/>
              </w:rPr>
              <w:t>;</w:t>
            </w:r>
          </w:p>
          <w:p w14:paraId="16E90E9E" w14:textId="59A2DE43"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Algemene gebruikersinstructie m.b.t bediening van het voertuig en applicatie.</w:t>
            </w:r>
          </w:p>
        </w:tc>
      </w:tr>
      <w:tr w:rsidR="006F6932" w:rsidRPr="006E6FA7" w14:paraId="776A43D5" w14:textId="77777777" w:rsidTr="00421003">
        <w:tc>
          <w:tcPr>
            <w:tcW w:w="704" w:type="dxa"/>
          </w:tcPr>
          <w:p w14:paraId="785C93F9" w14:textId="3B70D6BC"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29</w:t>
            </w:r>
          </w:p>
        </w:tc>
        <w:tc>
          <w:tcPr>
            <w:tcW w:w="7790" w:type="dxa"/>
          </w:tcPr>
          <w:p w14:paraId="12A5A2FB"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In de applicatie gelden geen restricties voor het toekennen van gebruikersrechten. Hierbij kan onderscheid worden aangebracht in groepen op basis van rol (verantwoordelijkheid) of functie. Tevens is het mogelijk om bepaalde, nader te benoemen functionarissen, additionele toegang te bieden om bijvoorbeeld het gebruik van het autodeelprogramma van zijn of haar afdeling danwel de gehele organisatie in te zien. </w:t>
            </w:r>
          </w:p>
        </w:tc>
      </w:tr>
      <w:tr w:rsidR="006F6932" w:rsidRPr="006E6FA7" w14:paraId="5730CBFA" w14:textId="77777777" w:rsidTr="001222F2">
        <w:tc>
          <w:tcPr>
            <w:tcW w:w="8494" w:type="dxa"/>
            <w:gridSpan w:val="2"/>
          </w:tcPr>
          <w:p w14:paraId="42B93B9D" w14:textId="3398A2B5" w:rsidR="006F6932" w:rsidRPr="00CF41F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5</w:t>
            </w:r>
            <w:r w:rsidR="006F6932" w:rsidRPr="00CF41FA">
              <w:rPr>
                <w:rFonts w:ascii="Verdana" w:hAnsi="Verdana" w:cs="Arial"/>
                <w:b/>
                <w:bCs/>
                <w:color w:val="000000"/>
                <w:sz w:val="20"/>
                <w:szCs w:val="20"/>
                <w:lang w:eastAsia="en-US"/>
              </w:rPr>
              <w:t>B. Eisen aan Autodelen</w:t>
            </w:r>
          </w:p>
        </w:tc>
      </w:tr>
      <w:tr w:rsidR="006F6932" w:rsidRPr="006E6FA7" w14:paraId="63AF503E" w14:textId="77777777" w:rsidTr="00421003">
        <w:tc>
          <w:tcPr>
            <w:tcW w:w="704" w:type="dxa"/>
          </w:tcPr>
          <w:p w14:paraId="060E1CC7" w14:textId="0C04FF03"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30</w:t>
            </w:r>
          </w:p>
        </w:tc>
        <w:tc>
          <w:tcPr>
            <w:tcW w:w="7790" w:type="dxa"/>
          </w:tcPr>
          <w:p w14:paraId="06256564" w14:textId="043FA058"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Het systeem biedt de mogelijkheid om bij elke reservering standaard een kwartier extra tijd te blokken. Dit geeft de berijder van de auto de tijd om te kunnen snelladen indien noodzakelijk.</w:t>
            </w:r>
          </w:p>
        </w:tc>
      </w:tr>
      <w:tr w:rsidR="006F6932" w:rsidRPr="006E6FA7" w14:paraId="2A5B4C55" w14:textId="77777777" w:rsidTr="00421003">
        <w:tc>
          <w:tcPr>
            <w:tcW w:w="704" w:type="dxa"/>
          </w:tcPr>
          <w:p w14:paraId="57A64D16" w14:textId="430D393D"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31</w:t>
            </w:r>
          </w:p>
        </w:tc>
        <w:tc>
          <w:tcPr>
            <w:tcW w:w="7790" w:type="dxa"/>
          </w:tcPr>
          <w:p w14:paraId="6523D2CF" w14:textId="79BA0468"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C56084" w:rsidRPr="00C56084">
              <w:rPr>
                <w:rFonts w:ascii="Verdana" w:hAnsi="Verdana" w:cs="Arial"/>
                <w:color w:val="000000"/>
                <w:sz w:val="20"/>
                <w:szCs w:val="20"/>
                <w:lang w:eastAsia="en-US"/>
              </w:rPr>
              <w:t xml:space="preserve"> adviseert </w:t>
            </w:r>
            <w:r w:rsidR="00DE7622">
              <w:rPr>
                <w:rFonts w:ascii="Verdana" w:hAnsi="Verdana" w:cs="Arial"/>
                <w:color w:val="000000"/>
                <w:sz w:val="20"/>
                <w:szCs w:val="20"/>
                <w:lang w:eastAsia="en-US"/>
              </w:rPr>
              <w:t>O</w:t>
            </w:r>
            <w:r w:rsidR="00902DDB">
              <w:rPr>
                <w:rFonts w:ascii="Verdana" w:hAnsi="Verdana" w:cs="Arial"/>
                <w:color w:val="000000"/>
                <w:sz w:val="20"/>
                <w:szCs w:val="20"/>
                <w:lang w:eastAsia="en-US"/>
              </w:rPr>
              <w:t>pdrachtgever</w:t>
            </w:r>
            <w:r w:rsidR="00C56084" w:rsidRPr="00C56084">
              <w:rPr>
                <w:rFonts w:ascii="Verdana" w:hAnsi="Verdana" w:cs="Arial"/>
                <w:color w:val="000000"/>
                <w:sz w:val="20"/>
                <w:szCs w:val="20"/>
                <w:lang w:eastAsia="en-US"/>
              </w:rPr>
              <w:t xml:space="preserve"> over hoe om te gaan met autodelen, waarbij een berijder niet in een auto stapt waarvan de accu bijna leeg is. </w:t>
            </w:r>
            <w:r w:rsidR="006F6932" w:rsidRPr="00CF41FA">
              <w:rPr>
                <w:rFonts w:ascii="Verdana" w:hAnsi="Verdana" w:cs="Arial"/>
                <w:color w:val="000000"/>
                <w:sz w:val="20"/>
                <w:szCs w:val="20"/>
                <w:lang w:eastAsia="en-US"/>
              </w:rPr>
              <w:t>We hebben hierbij te maken met opeenvolgende gebruikers die vaak ruim vooraf reserveren en waarbij men niet zeker is of er laadmogelijkheden op de bestemming zijn</w:t>
            </w:r>
            <w:r w:rsidR="00104CDD">
              <w:rPr>
                <w:rFonts w:ascii="Verdana" w:hAnsi="Verdana" w:cs="Arial"/>
                <w:color w:val="000000"/>
                <w:sz w:val="20"/>
                <w:szCs w:val="20"/>
                <w:lang w:eastAsia="en-US"/>
              </w:rPr>
              <w:t>.</w:t>
            </w:r>
          </w:p>
        </w:tc>
      </w:tr>
      <w:tr w:rsidR="006F6932" w:rsidRPr="006E6FA7" w14:paraId="3EAA684D" w14:textId="77777777" w:rsidTr="00421003">
        <w:tc>
          <w:tcPr>
            <w:tcW w:w="704" w:type="dxa"/>
          </w:tcPr>
          <w:p w14:paraId="0B8C1965" w14:textId="0EBAFAD3"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32</w:t>
            </w:r>
          </w:p>
        </w:tc>
        <w:tc>
          <w:tcPr>
            <w:tcW w:w="7790" w:type="dxa"/>
          </w:tcPr>
          <w:p w14:paraId="18B6FA3B" w14:textId="77777777" w:rsidR="006F6932" w:rsidRPr="00CF41FA" w:rsidDel="007B6F3E" w:rsidRDefault="006F6932" w:rsidP="001222F2">
            <w:pPr>
              <w:rPr>
                <w:rFonts w:ascii="Verdana" w:hAnsi="Verdana" w:cs="Calibri"/>
                <w:color w:val="000000"/>
                <w:sz w:val="20"/>
                <w:szCs w:val="20"/>
              </w:rPr>
            </w:pPr>
            <w:r w:rsidRPr="00CF41FA">
              <w:rPr>
                <w:rFonts w:ascii="Verdana" w:hAnsi="Verdana" w:cs="Calibri"/>
                <w:color w:val="000000"/>
                <w:sz w:val="20"/>
                <w:szCs w:val="20"/>
              </w:rPr>
              <w:t>Als een berijder de auto afsluit, dient hij te kunnen aangeven of de volledige rit is afgerond en de auto vrij mag worden gegeven in het reserveringssysteem.</w:t>
            </w:r>
          </w:p>
        </w:tc>
      </w:tr>
      <w:tr w:rsidR="006F6932" w:rsidRPr="006E6FA7" w14:paraId="1D71B2F9" w14:textId="77777777" w:rsidTr="00421003">
        <w:tc>
          <w:tcPr>
            <w:tcW w:w="704" w:type="dxa"/>
          </w:tcPr>
          <w:p w14:paraId="2A7014A9" w14:textId="618B6262"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33</w:t>
            </w:r>
          </w:p>
        </w:tc>
        <w:tc>
          <w:tcPr>
            <w:tcW w:w="7790" w:type="dxa"/>
          </w:tcPr>
          <w:p w14:paraId="28D56433" w14:textId="77777777" w:rsidR="006F6932" w:rsidRPr="00CF41FA" w:rsidRDefault="006F6932" w:rsidP="001222F2">
            <w:pPr>
              <w:rPr>
                <w:rFonts w:ascii="Verdana" w:hAnsi="Verdana" w:cs="Arial"/>
                <w:color w:val="000000"/>
                <w:sz w:val="20"/>
                <w:szCs w:val="20"/>
                <w:lang w:eastAsia="en-US"/>
              </w:rPr>
            </w:pPr>
            <w:r w:rsidRPr="00CF41FA">
              <w:rPr>
                <w:rFonts w:ascii="Verdana" w:hAnsi="Verdana" w:cs="Calibri"/>
                <w:color w:val="000000"/>
                <w:sz w:val="20"/>
                <w:szCs w:val="20"/>
              </w:rPr>
              <w:t>De mogelijkheid bestaat om bij voertuigdelen categorieën voertuigen (functioneel) aan te maken waar alleen geselecteerde medewerkers gebruik van kunnen maken.</w:t>
            </w:r>
          </w:p>
        </w:tc>
      </w:tr>
      <w:tr w:rsidR="006F6932" w:rsidRPr="006E6FA7" w14:paraId="3B52827A" w14:textId="77777777" w:rsidTr="00421003">
        <w:tc>
          <w:tcPr>
            <w:tcW w:w="704" w:type="dxa"/>
          </w:tcPr>
          <w:p w14:paraId="2DEBC802" w14:textId="35021945"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34</w:t>
            </w:r>
          </w:p>
        </w:tc>
        <w:tc>
          <w:tcPr>
            <w:tcW w:w="7790" w:type="dxa"/>
          </w:tcPr>
          <w:p w14:paraId="4964CE7E" w14:textId="41412DC2"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Er bestaat de mogelijkheid voor het delen van voertuigen per afdeling. Hiervoor dienen kentekens gekoppeld te worden. In overleg met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zal besproken worden welke kentekens het betreffen.</w:t>
            </w:r>
          </w:p>
        </w:tc>
      </w:tr>
    </w:tbl>
    <w:p w14:paraId="67645FD4" w14:textId="77777777" w:rsidR="006F6932" w:rsidRPr="00CF41FA" w:rsidRDefault="006F6932" w:rsidP="006F6932">
      <w:pPr>
        <w:rPr>
          <w:rFonts w:ascii="Verdana" w:hAnsi="Verdana"/>
          <w:b/>
          <w:bCs/>
          <w:sz w:val="20"/>
          <w:szCs w:val="20"/>
        </w:rPr>
      </w:pPr>
    </w:p>
    <w:p w14:paraId="6194B5AE" w14:textId="77777777" w:rsidR="008E0E87" w:rsidRDefault="008E0E87" w:rsidP="006F6932">
      <w:pPr>
        <w:rPr>
          <w:rFonts w:ascii="Verdana" w:hAnsi="Verdana"/>
          <w:b/>
          <w:bCs/>
          <w:sz w:val="32"/>
          <w:szCs w:val="32"/>
        </w:rPr>
      </w:pPr>
    </w:p>
    <w:p w14:paraId="17C2016A" w14:textId="720FC20F" w:rsidR="006F6932" w:rsidRPr="000D2D4F" w:rsidRDefault="006F6932" w:rsidP="006F6932">
      <w:pPr>
        <w:rPr>
          <w:rFonts w:ascii="Verdana" w:hAnsi="Verdana"/>
          <w:b/>
          <w:bCs/>
          <w:sz w:val="32"/>
          <w:szCs w:val="32"/>
        </w:rPr>
      </w:pPr>
      <w:r>
        <w:rPr>
          <w:rFonts w:ascii="Verdana" w:hAnsi="Verdana"/>
          <w:b/>
          <w:bCs/>
          <w:sz w:val="32"/>
          <w:szCs w:val="32"/>
        </w:rPr>
        <w:t>Hoofdstuk 6</w:t>
      </w:r>
      <w:r w:rsidRPr="000D2D4F">
        <w:rPr>
          <w:rFonts w:ascii="Verdana" w:hAnsi="Verdana"/>
          <w:b/>
          <w:bCs/>
          <w:sz w:val="32"/>
          <w:szCs w:val="32"/>
        </w:rPr>
        <w:t xml:space="preserve">: Laad- en brandstofpassen </w:t>
      </w:r>
    </w:p>
    <w:p w14:paraId="08BCFC81" w14:textId="77777777" w:rsidR="006F6932" w:rsidRDefault="006F6932" w:rsidP="006F6932">
      <w:pPr>
        <w:rPr>
          <w:rFonts w:ascii="Verdana" w:hAnsi="Verdana" w:cs="Arial"/>
          <w:b/>
          <w:bCs/>
          <w:color w:val="000000"/>
          <w:lang w:eastAsia="en-US"/>
        </w:rPr>
      </w:pPr>
    </w:p>
    <w:tbl>
      <w:tblPr>
        <w:tblStyle w:val="Tabelraster"/>
        <w:tblW w:w="0" w:type="auto"/>
        <w:tblLook w:val="04A0" w:firstRow="1" w:lastRow="0" w:firstColumn="1" w:lastColumn="0" w:noHBand="0" w:noVBand="1"/>
      </w:tblPr>
      <w:tblGrid>
        <w:gridCol w:w="704"/>
        <w:gridCol w:w="7790"/>
      </w:tblGrid>
      <w:tr w:rsidR="006F6932" w:rsidRPr="006E6FA7" w14:paraId="1C85E8DA" w14:textId="77777777" w:rsidTr="001222F2">
        <w:tc>
          <w:tcPr>
            <w:tcW w:w="8494" w:type="dxa"/>
            <w:gridSpan w:val="2"/>
          </w:tcPr>
          <w:p w14:paraId="552F8ECB" w14:textId="339D8090" w:rsidR="006F6932" w:rsidRPr="00CF41F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6</w:t>
            </w:r>
            <w:r w:rsidR="006F6932" w:rsidRPr="00CF41FA">
              <w:rPr>
                <w:rFonts w:ascii="Verdana" w:hAnsi="Verdana" w:cs="Arial"/>
                <w:b/>
                <w:bCs/>
                <w:color w:val="000000"/>
                <w:sz w:val="20"/>
                <w:szCs w:val="20"/>
                <w:lang w:eastAsia="en-US"/>
              </w:rPr>
              <w:t>A. Laad- tankpassen</w:t>
            </w:r>
          </w:p>
        </w:tc>
      </w:tr>
      <w:tr w:rsidR="006F6932" w:rsidRPr="006E6FA7" w14:paraId="44BD296B" w14:textId="77777777" w:rsidTr="00421003">
        <w:tc>
          <w:tcPr>
            <w:tcW w:w="704" w:type="dxa"/>
          </w:tcPr>
          <w:p w14:paraId="5842A446" w14:textId="7EDB4D4F" w:rsidR="006F6932" w:rsidRPr="006E6FA7" w:rsidRDefault="001A254D" w:rsidP="001222F2">
            <w:pPr>
              <w:rPr>
                <w:rFonts w:ascii="Verdana" w:hAnsi="Verdana" w:cs="Arial"/>
                <w:color w:val="000000"/>
                <w:lang w:eastAsia="en-US"/>
              </w:rPr>
            </w:pPr>
            <w:r>
              <w:rPr>
                <w:rFonts w:ascii="Verdana" w:hAnsi="Verdana" w:cs="Arial"/>
                <w:color w:val="000000"/>
                <w:lang w:eastAsia="en-US"/>
              </w:rPr>
              <w:t>35</w:t>
            </w:r>
          </w:p>
        </w:tc>
        <w:tc>
          <w:tcPr>
            <w:tcW w:w="7790" w:type="dxa"/>
          </w:tcPr>
          <w:p w14:paraId="0FA4EA4C" w14:textId="1C938AB3"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De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zal standaard alle voertuigen bij inzet voorzien van een laadpas (elektrische voertuigen) of tankpas. </w:t>
            </w:r>
          </w:p>
        </w:tc>
      </w:tr>
      <w:tr w:rsidR="006F6932" w:rsidRPr="006E6FA7" w14:paraId="4C5C056A" w14:textId="77777777" w:rsidTr="00421003">
        <w:tc>
          <w:tcPr>
            <w:tcW w:w="704" w:type="dxa"/>
          </w:tcPr>
          <w:p w14:paraId="27EAD679" w14:textId="63507AB7" w:rsidR="006F6932" w:rsidRPr="006E6FA7" w:rsidRDefault="001A254D" w:rsidP="001222F2">
            <w:pPr>
              <w:rPr>
                <w:rFonts w:ascii="Verdana" w:hAnsi="Verdana" w:cs="Arial"/>
                <w:color w:val="000000"/>
                <w:lang w:eastAsia="en-US"/>
              </w:rPr>
            </w:pPr>
            <w:r>
              <w:rPr>
                <w:rFonts w:ascii="Verdana" w:hAnsi="Verdana" w:cs="Arial"/>
                <w:color w:val="000000"/>
                <w:lang w:eastAsia="en-US"/>
              </w:rPr>
              <w:t>36</w:t>
            </w:r>
          </w:p>
        </w:tc>
        <w:tc>
          <w:tcPr>
            <w:tcW w:w="7790" w:type="dxa"/>
          </w:tcPr>
          <w:p w14:paraId="7732A94F"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De passen zijn te gebruiken:</w:t>
            </w:r>
          </w:p>
          <w:p w14:paraId="6D96353B"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Openbare tankstations;</w:t>
            </w:r>
          </w:p>
          <w:p w14:paraId="36850A40"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Openbare laadpalen (inclusief snelladers);</w:t>
            </w:r>
          </w:p>
          <w:p w14:paraId="28E70FCB" w14:textId="6431EAC1" w:rsidR="006F6932" w:rsidRPr="00CF41FA" w:rsidRDefault="004E4318" w:rsidP="001222F2">
            <w:pPr>
              <w:pStyle w:val="Lijstalinea"/>
              <w:numPr>
                <w:ilvl w:val="0"/>
                <w:numId w:val="27"/>
              </w:numPr>
              <w:rPr>
                <w:rFonts w:ascii="Verdana" w:hAnsi="Verdana" w:cs="Arial"/>
                <w:color w:val="000000"/>
                <w:sz w:val="20"/>
                <w:szCs w:val="20"/>
                <w:lang w:eastAsia="en-US"/>
              </w:rPr>
            </w:pPr>
            <w:r>
              <w:rPr>
                <w:rFonts w:ascii="Verdana" w:hAnsi="Verdana" w:cs="Arial"/>
                <w:color w:val="000000"/>
                <w:sz w:val="20"/>
                <w:szCs w:val="20"/>
                <w:lang w:eastAsia="en-US"/>
              </w:rPr>
              <w:t>L</w:t>
            </w:r>
            <w:r w:rsidR="006F6932" w:rsidRPr="00CF41FA">
              <w:rPr>
                <w:rFonts w:ascii="Verdana" w:hAnsi="Verdana" w:cs="Arial"/>
                <w:color w:val="000000"/>
                <w:sz w:val="20"/>
                <w:szCs w:val="20"/>
                <w:lang w:eastAsia="en-US"/>
              </w:rPr>
              <w:t>aadpalen</w:t>
            </w:r>
            <w:r>
              <w:rPr>
                <w:rFonts w:ascii="Verdana" w:hAnsi="Verdana" w:cs="Arial"/>
                <w:color w:val="000000"/>
                <w:sz w:val="20"/>
                <w:szCs w:val="20"/>
                <w:lang w:eastAsia="en-US"/>
              </w:rPr>
              <w:t xml:space="preserve"> van Opdrachtgever</w:t>
            </w:r>
            <w:r w:rsidR="006F6932" w:rsidRPr="00CF41FA">
              <w:rPr>
                <w:rFonts w:ascii="Verdana" w:hAnsi="Verdana" w:cs="Arial"/>
                <w:color w:val="000000"/>
                <w:sz w:val="20"/>
                <w:szCs w:val="20"/>
                <w:lang w:eastAsia="en-US"/>
              </w:rPr>
              <w:t>;</w:t>
            </w:r>
          </w:p>
          <w:p w14:paraId="4355B0B8"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Aanschaf onderhoudsmiddelen;</w:t>
            </w:r>
          </w:p>
          <w:p w14:paraId="496951BE"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Autowasstraat;</w:t>
            </w:r>
          </w:p>
          <w:p w14:paraId="6871CA20"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Binnen de Europese Unie.</w:t>
            </w:r>
          </w:p>
          <w:p w14:paraId="7064213D" w14:textId="2697B21E" w:rsidR="006F6932" w:rsidRPr="00CF41FA" w:rsidRDefault="00DE7622" w:rsidP="001222F2">
            <w:pPr>
              <w:rPr>
                <w:rFonts w:ascii="Verdana" w:hAnsi="Verdana" w:cs="Arial"/>
                <w:color w:val="000000"/>
                <w:sz w:val="20"/>
                <w:szCs w:val="20"/>
                <w:lang w:eastAsia="en-US"/>
              </w:rPr>
            </w:pPr>
            <w:r>
              <w:rPr>
                <w:rFonts w:ascii="Verdana" w:hAnsi="Verdana" w:cs="Arial"/>
                <w:color w:val="000000"/>
                <w:sz w:val="20"/>
                <w:szCs w:val="20"/>
                <w:lang w:eastAsia="en-US"/>
              </w:rPr>
              <w:t>O</w:t>
            </w:r>
            <w:r w:rsidR="004E4318">
              <w:rPr>
                <w:rFonts w:ascii="Verdana" w:hAnsi="Verdana" w:cs="Arial"/>
                <w:color w:val="000000"/>
                <w:sz w:val="20"/>
                <w:szCs w:val="20"/>
                <w:lang w:eastAsia="en-US"/>
              </w:rPr>
              <w:t>pdrachtgever</w:t>
            </w:r>
            <w:r w:rsidR="006F6932" w:rsidRPr="00CF41FA">
              <w:rPr>
                <w:rFonts w:ascii="Verdana" w:hAnsi="Verdana" w:cs="Arial"/>
                <w:color w:val="000000"/>
                <w:sz w:val="20"/>
                <w:szCs w:val="20"/>
                <w:lang w:eastAsia="en-US"/>
              </w:rPr>
              <w:t xml:space="preserve"> dient de mogelijkheid te hebben bovenstaande functionaliteit te blokkeren/activeren.</w:t>
            </w:r>
          </w:p>
        </w:tc>
      </w:tr>
      <w:tr w:rsidR="006F6932" w:rsidRPr="006E6FA7" w14:paraId="380D8291" w14:textId="77777777" w:rsidTr="00421003">
        <w:tc>
          <w:tcPr>
            <w:tcW w:w="704" w:type="dxa"/>
          </w:tcPr>
          <w:p w14:paraId="01488ED9" w14:textId="0993BF95" w:rsidR="006F6932" w:rsidRDefault="001A254D" w:rsidP="001222F2">
            <w:pPr>
              <w:rPr>
                <w:rFonts w:ascii="Verdana" w:hAnsi="Verdana" w:cs="Arial"/>
                <w:color w:val="000000"/>
                <w:lang w:eastAsia="en-US"/>
              </w:rPr>
            </w:pPr>
            <w:r>
              <w:rPr>
                <w:rFonts w:ascii="Verdana" w:hAnsi="Verdana" w:cs="Arial"/>
                <w:color w:val="000000"/>
                <w:lang w:eastAsia="en-US"/>
              </w:rPr>
              <w:t>37</w:t>
            </w:r>
          </w:p>
        </w:tc>
        <w:tc>
          <w:tcPr>
            <w:tcW w:w="7790" w:type="dxa"/>
          </w:tcPr>
          <w:p w14:paraId="579CDE6B" w14:textId="4EEE0FC7" w:rsidR="006F6932" w:rsidRPr="00CF41FA" w:rsidRDefault="00DE7622" w:rsidP="001222F2">
            <w:pPr>
              <w:rPr>
                <w:rFonts w:ascii="Verdana" w:hAnsi="Verdana" w:cs="Arial"/>
                <w:color w:val="000000"/>
                <w:sz w:val="20"/>
                <w:szCs w:val="20"/>
                <w:lang w:eastAsia="en-US"/>
              </w:rPr>
            </w:pPr>
            <w:r>
              <w:rPr>
                <w:rFonts w:ascii="Verdana" w:hAnsi="Verdana" w:cs="Arial"/>
                <w:color w:val="000000"/>
                <w:sz w:val="20"/>
                <w:szCs w:val="20"/>
                <w:lang w:eastAsia="en-US"/>
              </w:rPr>
              <w:t>O</w:t>
            </w:r>
            <w:r w:rsidR="004E4318">
              <w:rPr>
                <w:rFonts w:ascii="Verdana" w:hAnsi="Verdana" w:cs="Arial"/>
                <w:color w:val="000000"/>
                <w:sz w:val="20"/>
                <w:szCs w:val="20"/>
                <w:lang w:eastAsia="en-US"/>
              </w:rPr>
              <w:t>pdrachtgever</w:t>
            </w:r>
            <w:r w:rsidR="006F6932" w:rsidRPr="00CF41FA">
              <w:rPr>
                <w:rFonts w:ascii="Verdana" w:hAnsi="Verdana" w:cs="Arial"/>
                <w:color w:val="000000"/>
                <w:sz w:val="20"/>
                <w:szCs w:val="20"/>
                <w:lang w:eastAsia="en-US"/>
              </w:rPr>
              <w:t xml:space="preserve"> dient de mogelijkheid te hebben passen te blokkeren/activeren</w:t>
            </w:r>
            <w:r w:rsidR="00DA187E">
              <w:rPr>
                <w:rFonts w:ascii="Verdana" w:hAnsi="Verdana" w:cs="Arial"/>
                <w:color w:val="000000"/>
                <w:sz w:val="20"/>
                <w:szCs w:val="20"/>
                <w:lang w:eastAsia="en-US"/>
              </w:rPr>
              <w:t>.</w:t>
            </w:r>
          </w:p>
        </w:tc>
      </w:tr>
      <w:tr w:rsidR="006F6932" w:rsidRPr="006E6FA7" w14:paraId="10E4AFCD" w14:textId="77777777" w:rsidTr="00421003">
        <w:tc>
          <w:tcPr>
            <w:tcW w:w="704" w:type="dxa"/>
          </w:tcPr>
          <w:p w14:paraId="7956D5DB" w14:textId="5B4A270F" w:rsidR="006F6932" w:rsidRDefault="001A254D" w:rsidP="001222F2">
            <w:pPr>
              <w:rPr>
                <w:rFonts w:ascii="Verdana" w:hAnsi="Verdana" w:cs="Arial"/>
                <w:color w:val="000000"/>
                <w:lang w:eastAsia="en-US"/>
              </w:rPr>
            </w:pPr>
            <w:r>
              <w:rPr>
                <w:rFonts w:ascii="Verdana" w:hAnsi="Verdana" w:cs="Arial"/>
                <w:color w:val="000000"/>
                <w:lang w:eastAsia="en-US"/>
              </w:rPr>
              <w:t>38</w:t>
            </w:r>
          </w:p>
        </w:tc>
        <w:tc>
          <w:tcPr>
            <w:tcW w:w="7790" w:type="dxa"/>
          </w:tcPr>
          <w:p w14:paraId="135722F4" w14:textId="1DE02E0C"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6F6932" w:rsidRPr="00CF41FA">
              <w:rPr>
                <w:rFonts w:ascii="Verdana" w:hAnsi="Verdana" w:cs="Arial"/>
                <w:color w:val="000000"/>
                <w:sz w:val="20"/>
                <w:szCs w:val="20"/>
                <w:lang w:eastAsia="en-US"/>
              </w:rPr>
              <w:t xml:space="preserve"> factureert maandelijks de werkelijke kosten</w:t>
            </w:r>
            <w:r w:rsidR="00DA187E">
              <w:rPr>
                <w:rFonts w:ascii="Verdana" w:hAnsi="Verdana" w:cs="Arial"/>
                <w:color w:val="000000"/>
                <w:sz w:val="20"/>
                <w:szCs w:val="20"/>
                <w:lang w:eastAsia="en-US"/>
              </w:rPr>
              <w:t>.</w:t>
            </w:r>
          </w:p>
        </w:tc>
      </w:tr>
    </w:tbl>
    <w:p w14:paraId="79B0B336" w14:textId="77777777" w:rsidR="0082396A" w:rsidRDefault="0082396A" w:rsidP="007C5B9B">
      <w:pPr>
        <w:rPr>
          <w:rFonts w:ascii="Verdana" w:hAnsi="Verdana"/>
          <w:b/>
          <w:bCs/>
          <w:sz w:val="32"/>
          <w:szCs w:val="32"/>
        </w:rPr>
      </w:pPr>
    </w:p>
    <w:p w14:paraId="621D3C78" w14:textId="424C06E1" w:rsidR="007C5B9B" w:rsidRDefault="007C5B9B" w:rsidP="007C5B9B">
      <w:pPr>
        <w:rPr>
          <w:rFonts w:ascii="Verdana" w:hAnsi="Verdana"/>
          <w:b/>
          <w:bCs/>
          <w:sz w:val="32"/>
          <w:szCs w:val="32"/>
        </w:rPr>
      </w:pPr>
      <w:r>
        <w:rPr>
          <w:rFonts w:ascii="Verdana" w:hAnsi="Verdana"/>
          <w:b/>
          <w:bCs/>
          <w:sz w:val="32"/>
          <w:szCs w:val="32"/>
        </w:rPr>
        <w:t>Hoofdstuk 7</w:t>
      </w:r>
      <w:r w:rsidRPr="000D2D4F">
        <w:rPr>
          <w:rFonts w:ascii="Verdana" w:hAnsi="Verdana"/>
          <w:b/>
          <w:bCs/>
          <w:sz w:val="32"/>
          <w:szCs w:val="32"/>
        </w:rPr>
        <w:t xml:space="preserve">: </w:t>
      </w:r>
      <w:r>
        <w:rPr>
          <w:rFonts w:ascii="Verdana" w:hAnsi="Verdana"/>
          <w:b/>
          <w:bCs/>
          <w:sz w:val="32"/>
          <w:szCs w:val="32"/>
        </w:rPr>
        <w:t>Wagenparkbeheer</w:t>
      </w:r>
    </w:p>
    <w:p w14:paraId="02093CF1" w14:textId="77777777" w:rsidR="0082396A" w:rsidRPr="00E67E8A" w:rsidRDefault="0082396A" w:rsidP="0082396A">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82396A" w:rsidRPr="006E6FA7" w14:paraId="692B096A" w14:textId="77777777" w:rsidTr="001222F2">
        <w:tc>
          <w:tcPr>
            <w:tcW w:w="8494" w:type="dxa"/>
            <w:gridSpan w:val="2"/>
          </w:tcPr>
          <w:p w14:paraId="37739BC1" w14:textId="35D15414" w:rsidR="0082396A" w:rsidRPr="00E67E8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7</w:t>
            </w:r>
            <w:r w:rsidR="0082396A" w:rsidRPr="00E67E8A">
              <w:rPr>
                <w:rFonts w:ascii="Verdana" w:hAnsi="Verdana" w:cs="Arial"/>
                <w:b/>
                <w:bCs/>
                <w:color w:val="000000"/>
                <w:sz w:val="20"/>
                <w:szCs w:val="20"/>
                <w:lang w:eastAsia="en-US"/>
              </w:rPr>
              <w:t>A. Eisen aan dienstverlening, bestelling &amp; beheer</w:t>
            </w:r>
          </w:p>
        </w:tc>
      </w:tr>
      <w:tr w:rsidR="0082396A" w:rsidRPr="006E6FA7" w14:paraId="04080194" w14:textId="77777777" w:rsidTr="00421003">
        <w:tc>
          <w:tcPr>
            <w:tcW w:w="704" w:type="dxa"/>
          </w:tcPr>
          <w:p w14:paraId="3315113C" w14:textId="6D2A533A"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39</w:t>
            </w:r>
          </w:p>
        </w:tc>
        <w:tc>
          <w:tcPr>
            <w:tcW w:w="7790" w:type="dxa"/>
          </w:tcPr>
          <w:p w14:paraId="4A42E996" w14:textId="5C9D78CC" w:rsidR="0082396A" w:rsidRPr="00E67E8A" w:rsidRDefault="0082396A" w:rsidP="001222F2">
            <w:pPr>
              <w:rPr>
                <w:rFonts w:ascii="Verdana" w:hAnsi="Verdana" w:cs="Arial"/>
                <w:color w:val="000000"/>
                <w:sz w:val="20"/>
                <w:szCs w:val="20"/>
                <w:lang w:eastAsia="en-US"/>
              </w:rPr>
            </w:pPr>
            <w:r w:rsidRPr="00E67E8A">
              <w:rPr>
                <w:rFonts w:ascii="Verdana" w:hAnsi="Verdana"/>
                <w:color w:val="000000"/>
                <w:sz w:val="20"/>
                <w:szCs w:val="20"/>
              </w:rPr>
              <w:t xml:space="preserve">Bij het leasen van een voertuig verstrekt de </w:t>
            </w:r>
            <w:r w:rsidR="0046269B">
              <w:rPr>
                <w:rFonts w:ascii="Verdana" w:hAnsi="Verdana"/>
                <w:color w:val="000000"/>
                <w:sz w:val="20"/>
                <w:szCs w:val="20"/>
              </w:rPr>
              <w:t>Opdrachtnemer</w:t>
            </w:r>
            <w:r w:rsidRPr="00E67E8A">
              <w:rPr>
                <w:rFonts w:ascii="Verdana" w:hAnsi="Verdana"/>
                <w:color w:val="000000"/>
                <w:sz w:val="20"/>
                <w:szCs w:val="20"/>
              </w:rPr>
              <w:t xml:space="preserve"> aan </w:t>
            </w:r>
            <w:r w:rsidR="004E4318">
              <w:rPr>
                <w:rFonts w:ascii="Verdana" w:hAnsi="Verdana"/>
                <w:color w:val="000000"/>
                <w:sz w:val="20"/>
                <w:szCs w:val="20"/>
              </w:rPr>
              <w:t>Opdrac</w:t>
            </w:r>
            <w:r w:rsidR="00AB390C">
              <w:rPr>
                <w:rFonts w:ascii="Verdana" w:hAnsi="Verdana"/>
                <w:color w:val="000000"/>
                <w:sz w:val="20"/>
                <w:szCs w:val="20"/>
              </w:rPr>
              <w:t xml:space="preserve">htgever </w:t>
            </w:r>
            <w:r w:rsidRPr="00E67E8A">
              <w:rPr>
                <w:rFonts w:ascii="Verdana" w:hAnsi="Verdana"/>
                <w:color w:val="000000"/>
                <w:sz w:val="20"/>
                <w:szCs w:val="20"/>
              </w:rPr>
              <w:t>een orderbevestiging met minimaal de volgende gegevens:</w:t>
            </w:r>
            <w:r w:rsidRPr="00E67E8A">
              <w:rPr>
                <w:rFonts w:ascii="Verdana" w:hAnsi="Verdana"/>
                <w:color w:val="000000"/>
                <w:sz w:val="20"/>
                <w:szCs w:val="20"/>
              </w:rPr>
              <w:br/>
              <w:t>- Contractnummer Raamovereenkomst;</w:t>
            </w:r>
            <w:r w:rsidRPr="00E67E8A">
              <w:rPr>
                <w:rFonts w:ascii="Verdana" w:hAnsi="Verdana"/>
                <w:color w:val="000000"/>
                <w:sz w:val="20"/>
                <w:szCs w:val="20"/>
              </w:rPr>
              <w:br/>
              <w:t xml:space="preserve">- Contractnummer van de </w:t>
            </w:r>
            <w:r w:rsidRPr="00E67E8A">
              <w:rPr>
                <w:rFonts w:ascii="Verdana" w:hAnsi="Verdana"/>
                <w:sz w:val="20"/>
                <w:szCs w:val="20"/>
              </w:rPr>
              <w:t>Nadere leaseovereenkomst per voertuig;</w:t>
            </w:r>
            <w:r w:rsidRPr="00E67E8A">
              <w:rPr>
                <w:rFonts w:ascii="Verdana" w:hAnsi="Verdana"/>
                <w:color w:val="000000"/>
                <w:sz w:val="20"/>
                <w:szCs w:val="20"/>
              </w:rPr>
              <w:br/>
              <w:t>- Naam berijder (indien bekend);</w:t>
            </w:r>
            <w:r w:rsidRPr="00E67E8A">
              <w:rPr>
                <w:rFonts w:ascii="Verdana" w:hAnsi="Verdana"/>
                <w:color w:val="000000"/>
                <w:sz w:val="20"/>
                <w:szCs w:val="20"/>
              </w:rPr>
              <w:br/>
              <w:t>- Merk, type, model en brandstofsoort van het voertuig;</w:t>
            </w:r>
            <w:r w:rsidRPr="00E67E8A">
              <w:rPr>
                <w:rFonts w:ascii="Verdana" w:hAnsi="Verdana"/>
                <w:color w:val="000000"/>
                <w:sz w:val="20"/>
                <w:szCs w:val="20"/>
              </w:rPr>
              <w:br/>
              <w:t>- Aanwezige opties en accessoires;</w:t>
            </w:r>
            <w:r w:rsidRPr="00E67E8A">
              <w:rPr>
                <w:rFonts w:ascii="Verdana" w:hAnsi="Verdana"/>
                <w:color w:val="000000"/>
                <w:sz w:val="20"/>
                <w:szCs w:val="20"/>
              </w:rPr>
              <w:br/>
              <w:t>- (Verwachte) ingangsdatum voertuigcontract;</w:t>
            </w:r>
            <w:r w:rsidRPr="00E67E8A">
              <w:rPr>
                <w:rFonts w:ascii="Verdana" w:hAnsi="Verdana"/>
                <w:color w:val="000000"/>
                <w:sz w:val="20"/>
                <w:szCs w:val="20"/>
              </w:rPr>
              <w:br/>
              <w:t>- (Verwachte) einddatum voertuigcontract;</w:t>
            </w:r>
            <w:r w:rsidRPr="00E67E8A">
              <w:rPr>
                <w:rFonts w:ascii="Verdana" w:hAnsi="Verdana"/>
                <w:color w:val="000000"/>
                <w:sz w:val="20"/>
                <w:szCs w:val="20"/>
              </w:rPr>
              <w:br/>
              <w:t>- Looptijd;</w:t>
            </w:r>
            <w:r w:rsidRPr="00E67E8A">
              <w:rPr>
                <w:rFonts w:ascii="Verdana" w:hAnsi="Verdana"/>
                <w:color w:val="000000"/>
                <w:sz w:val="20"/>
                <w:szCs w:val="20"/>
              </w:rPr>
              <w:br/>
              <w:t>- Jaarkilometrage;</w:t>
            </w:r>
            <w:r w:rsidRPr="00E67E8A">
              <w:rPr>
                <w:rFonts w:ascii="Verdana" w:hAnsi="Verdana"/>
                <w:color w:val="000000"/>
                <w:sz w:val="20"/>
                <w:szCs w:val="20"/>
              </w:rPr>
              <w:br/>
              <w:t>- Leasetarief per maand;</w:t>
            </w:r>
            <w:r w:rsidRPr="00E67E8A">
              <w:rPr>
                <w:rFonts w:ascii="Verdana" w:hAnsi="Verdana"/>
                <w:color w:val="000000"/>
                <w:sz w:val="20"/>
                <w:szCs w:val="20"/>
              </w:rPr>
              <w:br/>
              <w:t>- Brandstof/elektraverbruik prognose per maand;</w:t>
            </w:r>
            <w:r w:rsidRPr="00E67E8A">
              <w:rPr>
                <w:rFonts w:ascii="Verdana" w:hAnsi="Verdana"/>
                <w:color w:val="000000"/>
                <w:sz w:val="20"/>
                <w:szCs w:val="20"/>
              </w:rPr>
              <w:br/>
              <w:t>- Fiscale waarde.</w:t>
            </w:r>
          </w:p>
        </w:tc>
      </w:tr>
      <w:tr w:rsidR="0082396A" w:rsidRPr="006E6FA7" w14:paraId="0CF8F891" w14:textId="77777777" w:rsidTr="00421003">
        <w:tc>
          <w:tcPr>
            <w:tcW w:w="704" w:type="dxa"/>
          </w:tcPr>
          <w:p w14:paraId="42313553" w14:textId="13E87165"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40</w:t>
            </w:r>
          </w:p>
        </w:tc>
        <w:tc>
          <w:tcPr>
            <w:tcW w:w="7790" w:type="dxa"/>
          </w:tcPr>
          <w:p w14:paraId="74D79195" w14:textId="17BF1754"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862433">
              <w:rPr>
                <w:rFonts w:ascii="Verdana" w:hAnsi="Verdana" w:cs="Verdana"/>
                <w:color w:val="000000"/>
                <w:sz w:val="20"/>
                <w:szCs w:val="20"/>
              </w:rPr>
              <w:t xml:space="preserve"> is in staat om minimaal de voertuigen te kunnen leveren die gespecificeerd staan in</w:t>
            </w:r>
            <w:r w:rsidR="0082396A">
              <w:rPr>
                <w:rFonts w:ascii="Verdana" w:hAnsi="Verdana" w:cs="Verdana"/>
                <w:color w:val="000000"/>
                <w:sz w:val="20"/>
                <w:szCs w:val="20"/>
              </w:rPr>
              <w:t xml:space="preserve"> Bijlage 2</w:t>
            </w:r>
            <w:r w:rsidR="0082396A" w:rsidRPr="00862433">
              <w:rPr>
                <w:rFonts w:ascii="Verdana" w:hAnsi="Verdana" w:cs="Verdana"/>
                <w:color w:val="000000"/>
                <w:sz w:val="20"/>
                <w:szCs w:val="20"/>
              </w:rPr>
              <w:t xml:space="preserve"> het automandje van het </w:t>
            </w:r>
            <w:r w:rsidR="00E31922">
              <w:rPr>
                <w:rFonts w:ascii="Verdana" w:hAnsi="Verdana" w:cs="Verdana"/>
                <w:color w:val="000000"/>
                <w:sz w:val="20"/>
                <w:szCs w:val="20"/>
              </w:rPr>
              <w:t>Tarieven</w:t>
            </w:r>
            <w:r w:rsidR="0082396A" w:rsidRPr="00862433">
              <w:rPr>
                <w:rFonts w:ascii="Verdana" w:hAnsi="Verdana" w:cs="Verdana"/>
                <w:color w:val="000000"/>
                <w:sz w:val="20"/>
                <w:szCs w:val="20"/>
              </w:rPr>
              <w:t>blad.</w:t>
            </w:r>
            <w:r w:rsidR="00AB390C">
              <w:rPr>
                <w:rFonts w:ascii="Verdana" w:hAnsi="Verdana" w:cs="Verdana"/>
                <w:color w:val="000000"/>
                <w:sz w:val="20"/>
                <w:szCs w:val="20"/>
              </w:rPr>
              <w:t xml:space="preserve"> </w:t>
            </w:r>
          </w:p>
        </w:tc>
      </w:tr>
      <w:tr w:rsidR="0082396A" w:rsidRPr="006E6FA7" w14:paraId="66777C38" w14:textId="77777777" w:rsidTr="00421003">
        <w:tc>
          <w:tcPr>
            <w:tcW w:w="704" w:type="dxa"/>
          </w:tcPr>
          <w:p w14:paraId="46649AD5" w14:textId="40849D73"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41</w:t>
            </w:r>
          </w:p>
        </w:tc>
        <w:tc>
          <w:tcPr>
            <w:tcW w:w="7790" w:type="dxa"/>
          </w:tcPr>
          <w:p w14:paraId="1C94B426" w14:textId="77777777" w:rsidR="0082396A" w:rsidRPr="00E67E8A" w:rsidRDefault="0082396A" w:rsidP="001222F2">
            <w:pPr>
              <w:autoSpaceDE w:val="0"/>
              <w:autoSpaceDN w:val="0"/>
              <w:adjustRightInd w:val="0"/>
              <w:rPr>
                <w:rFonts w:ascii="Verdana" w:hAnsi="Verdana" w:cs="Verdana"/>
                <w:b/>
                <w:color w:val="000000"/>
                <w:sz w:val="20"/>
                <w:szCs w:val="20"/>
              </w:rPr>
            </w:pPr>
            <w:r w:rsidRPr="00E67E8A">
              <w:rPr>
                <w:rFonts w:ascii="Verdana" w:hAnsi="Verdana" w:cs="Verdana"/>
                <w:b/>
                <w:color w:val="000000"/>
                <w:sz w:val="20"/>
                <w:szCs w:val="20"/>
              </w:rPr>
              <w:t>Componenten</w:t>
            </w:r>
          </w:p>
          <w:p w14:paraId="0FCFD652" w14:textId="18EEB52E" w:rsidR="0082396A" w:rsidRPr="00E67E8A" w:rsidRDefault="0082396A" w:rsidP="001222F2">
            <w:pPr>
              <w:autoSpaceDE w:val="0"/>
              <w:autoSpaceDN w:val="0"/>
              <w:adjustRightInd w:val="0"/>
              <w:rPr>
                <w:rFonts w:ascii="Verdana" w:hAnsi="Verdana"/>
                <w:sz w:val="20"/>
                <w:szCs w:val="20"/>
              </w:rPr>
            </w:pPr>
            <w:r w:rsidRPr="00E67E8A">
              <w:rPr>
                <w:rFonts w:ascii="Verdana" w:hAnsi="Verdana" w:cs="Verdana"/>
                <w:color w:val="000000"/>
                <w:sz w:val="20"/>
                <w:szCs w:val="20"/>
              </w:rPr>
              <w:t xml:space="preserve">In alle individuele calculaties behorende bij de leasecontracten onder de </w:t>
            </w:r>
            <w:r>
              <w:rPr>
                <w:rFonts w:ascii="Verdana" w:hAnsi="Verdana" w:cs="Verdana"/>
                <w:color w:val="000000"/>
                <w:sz w:val="20"/>
                <w:szCs w:val="20"/>
              </w:rPr>
              <w:t>Raamo</w:t>
            </w:r>
            <w:r w:rsidRPr="00E67E8A">
              <w:rPr>
                <w:rFonts w:ascii="Verdana" w:hAnsi="Verdana" w:cs="Verdana"/>
                <w:color w:val="000000"/>
                <w:sz w:val="20"/>
                <w:szCs w:val="20"/>
              </w:rPr>
              <w:t xml:space="preserve">vereenkomst, dienen onderstaande kostencomponenten minimaal te zijn opgenomen en te allen tijde gedurende het leasecontract volledig inzichtelijk te zijn voor </w:t>
            </w:r>
            <w:r w:rsidR="00DE7622">
              <w:rPr>
                <w:rFonts w:ascii="Verdana" w:hAnsi="Verdana"/>
                <w:sz w:val="20"/>
                <w:szCs w:val="20"/>
              </w:rPr>
              <w:t>O</w:t>
            </w:r>
            <w:r w:rsidR="00AB390C">
              <w:rPr>
                <w:rFonts w:ascii="Verdana" w:hAnsi="Verdana"/>
                <w:sz w:val="20"/>
                <w:szCs w:val="20"/>
              </w:rPr>
              <w:t>pdrachtgever</w:t>
            </w:r>
            <w:r w:rsidRPr="00E67E8A">
              <w:rPr>
                <w:rFonts w:ascii="Verdana" w:hAnsi="Verdana"/>
                <w:sz w:val="20"/>
                <w:szCs w:val="20"/>
              </w:rPr>
              <w:t>.</w:t>
            </w:r>
          </w:p>
          <w:p w14:paraId="335DCA54"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sz w:val="20"/>
                <w:szCs w:val="20"/>
              </w:rPr>
              <w:t xml:space="preserve"> </w:t>
            </w:r>
          </w:p>
          <w:p w14:paraId="3027B762"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Risicocomponenten</w:t>
            </w:r>
          </w:p>
          <w:p w14:paraId="7EB2ED49" w14:textId="77777777" w:rsidR="0082396A" w:rsidRPr="00763FF3" w:rsidRDefault="0082396A" w:rsidP="001222F2">
            <w:pPr>
              <w:pStyle w:val="Lijstalinea"/>
              <w:numPr>
                <w:ilvl w:val="0"/>
                <w:numId w:val="16"/>
              </w:numPr>
              <w:autoSpaceDE w:val="0"/>
              <w:autoSpaceDN w:val="0"/>
              <w:adjustRightInd w:val="0"/>
              <w:rPr>
                <w:rFonts w:ascii="Verdana" w:hAnsi="Verdana" w:cs="Verdana"/>
                <w:strike/>
                <w:color w:val="FF0000"/>
                <w:sz w:val="20"/>
                <w:szCs w:val="20"/>
              </w:rPr>
            </w:pPr>
            <w:r w:rsidRPr="00763FF3">
              <w:rPr>
                <w:rFonts w:ascii="Verdana" w:hAnsi="Verdana" w:cs="Verdana"/>
                <w:strike/>
                <w:color w:val="FF0000"/>
                <w:sz w:val="20"/>
                <w:szCs w:val="20"/>
              </w:rPr>
              <w:t>Rentekosten</w:t>
            </w:r>
          </w:p>
          <w:p w14:paraId="3145FCAF" w14:textId="77777777" w:rsidR="0082396A" w:rsidRPr="00763FF3" w:rsidRDefault="0082396A" w:rsidP="001222F2">
            <w:pPr>
              <w:pStyle w:val="Lijstalinea"/>
              <w:numPr>
                <w:ilvl w:val="0"/>
                <w:numId w:val="16"/>
              </w:numPr>
              <w:autoSpaceDE w:val="0"/>
              <w:autoSpaceDN w:val="0"/>
              <w:adjustRightInd w:val="0"/>
              <w:rPr>
                <w:rFonts w:ascii="Verdana" w:hAnsi="Verdana" w:cs="Verdana"/>
                <w:strike/>
                <w:color w:val="FF0000"/>
                <w:sz w:val="20"/>
                <w:szCs w:val="20"/>
              </w:rPr>
            </w:pPr>
            <w:r w:rsidRPr="00763FF3">
              <w:rPr>
                <w:rFonts w:ascii="Verdana" w:hAnsi="Verdana" w:cs="Verdana"/>
                <w:strike/>
                <w:color w:val="FF0000"/>
                <w:sz w:val="20"/>
                <w:szCs w:val="20"/>
              </w:rPr>
              <w:t>Afschrijving</w:t>
            </w:r>
          </w:p>
          <w:p w14:paraId="64FBA674"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lastRenderedPageBreak/>
              <w:t>Reparatie onderhoud en banden</w:t>
            </w:r>
          </w:p>
          <w:p w14:paraId="252DAB06" w14:textId="383441C2"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All Season banden </w:t>
            </w:r>
            <w:r w:rsidR="009F30C5" w:rsidRPr="00763FF3">
              <w:rPr>
                <w:rFonts w:ascii="Verdana" w:hAnsi="Verdana" w:cs="Verdana"/>
                <w:strike/>
                <w:color w:val="FF0000"/>
                <w:sz w:val="20"/>
                <w:szCs w:val="20"/>
              </w:rPr>
              <w:t>Opdrachtgever</w:t>
            </w:r>
          </w:p>
          <w:p w14:paraId="6406DAD2" w14:textId="6E9682F6" w:rsidR="0082396A" w:rsidRPr="00E67E8A" w:rsidRDefault="00087CC3" w:rsidP="001222F2">
            <w:pPr>
              <w:pStyle w:val="Lijstalinea"/>
              <w:numPr>
                <w:ilvl w:val="0"/>
                <w:numId w:val="16"/>
              </w:numPr>
              <w:autoSpaceDE w:val="0"/>
              <w:autoSpaceDN w:val="0"/>
              <w:adjustRightInd w:val="0"/>
              <w:rPr>
                <w:rFonts w:ascii="Verdana" w:hAnsi="Verdana" w:cs="Verdana"/>
                <w:color w:val="000000"/>
                <w:sz w:val="20"/>
                <w:szCs w:val="20"/>
              </w:rPr>
            </w:pPr>
            <w:r>
              <w:rPr>
                <w:rFonts w:ascii="Verdana" w:hAnsi="Verdana" w:cs="Verdana"/>
                <w:color w:val="000000"/>
                <w:sz w:val="20"/>
                <w:szCs w:val="20"/>
              </w:rPr>
              <w:t>Direct v</w:t>
            </w:r>
            <w:r w:rsidR="0082396A" w:rsidRPr="00E67E8A">
              <w:rPr>
                <w:rFonts w:ascii="Verdana" w:hAnsi="Verdana" w:cs="Verdana"/>
                <w:color w:val="000000"/>
                <w:sz w:val="20"/>
                <w:szCs w:val="20"/>
              </w:rPr>
              <w:t xml:space="preserve">ervangend vervoer bij schade, reparatie en onderhoud </w:t>
            </w:r>
          </w:p>
          <w:p w14:paraId="76059BBA"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Hulpverlening (24-uurs hulpdienst)</w:t>
            </w:r>
          </w:p>
          <w:p w14:paraId="50342EE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Administratiekosten en/of beheerfee</w:t>
            </w:r>
          </w:p>
          <w:p w14:paraId="7CF8F36A"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Motorrijtuigenbelasting</w:t>
            </w:r>
          </w:p>
          <w:p w14:paraId="759F27F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Houderschapsbelasting</w:t>
            </w:r>
          </w:p>
          <w:p w14:paraId="75CDDFC3"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Nationale Laad/brandstofpas (universee</w:t>
            </w:r>
            <w:r>
              <w:rPr>
                <w:rFonts w:ascii="Verdana" w:hAnsi="Verdana" w:cs="Verdana"/>
                <w:color w:val="000000"/>
                <w:sz w:val="20"/>
                <w:szCs w:val="20"/>
              </w:rPr>
              <w:t>l</w:t>
            </w:r>
            <w:r w:rsidRPr="00E67E8A">
              <w:rPr>
                <w:rFonts w:ascii="Verdana" w:hAnsi="Verdana" w:cs="Verdana"/>
                <w:color w:val="000000"/>
                <w:sz w:val="20"/>
                <w:szCs w:val="20"/>
              </w:rPr>
              <w:t>) administratiekosten</w:t>
            </w:r>
          </w:p>
          <w:p w14:paraId="760E275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Belettering</w:t>
            </w:r>
          </w:p>
          <w:p w14:paraId="1808E771"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Rittenregistratie</w:t>
            </w:r>
          </w:p>
          <w:p w14:paraId="28A386A3"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Autodeelprogramma</w:t>
            </w:r>
          </w:p>
          <w:p w14:paraId="2470D19D"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Verzekering</w:t>
            </w:r>
          </w:p>
          <w:p w14:paraId="172648EF" w14:textId="77777777" w:rsidR="0082396A" w:rsidRPr="00E67E8A" w:rsidRDefault="0082396A" w:rsidP="001222F2">
            <w:pPr>
              <w:pStyle w:val="Lijstalinea"/>
              <w:numPr>
                <w:ilvl w:val="0"/>
                <w:numId w:val="17"/>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All-risk verzekering</w:t>
            </w:r>
          </w:p>
          <w:p w14:paraId="32C8A495" w14:textId="77777777" w:rsidR="0082396A" w:rsidRPr="00E67E8A" w:rsidRDefault="0082396A" w:rsidP="001222F2">
            <w:pPr>
              <w:pStyle w:val="Lijstalinea"/>
              <w:numPr>
                <w:ilvl w:val="0"/>
                <w:numId w:val="17"/>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SVI</w:t>
            </w:r>
          </w:p>
          <w:p w14:paraId="565EC4F7" w14:textId="77777777" w:rsidR="0082396A" w:rsidRPr="00E67E8A" w:rsidRDefault="0082396A" w:rsidP="001222F2">
            <w:pPr>
              <w:autoSpaceDE w:val="0"/>
              <w:autoSpaceDN w:val="0"/>
              <w:adjustRightInd w:val="0"/>
              <w:rPr>
                <w:rFonts w:ascii="Verdana" w:hAnsi="Verdana" w:cs="Verdana"/>
                <w:color w:val="000000"/>
                <w:sz w:val="20"/>
                <w:szCs w:val="20"/>
              </w:rPr>
            </w:pPr>
          </w:p>
          <w:p w14:paraId="0CB71399"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Alle bovengenoemde componenten zullen worden gecalculeerd naar een bedrag per maand. Het totale individuele leasetarief bestaat uit een optelling van de maandelijkse componenten.</w:t>
            </w:r>
          </w:p>
        </w:tc>
      </w:tr>
      <w:tr w:rsidR="0082396A" w:rsidRPr="006E6FA7" w14:paraId="4F5F5328" w14:textId="77777777" w:rsidTr="00421003">
        <w:tc>
          <w:tcPr>
            <w:tcW w:w="704" w:type="dxa"/>
          </w:tcPr>
          <w:p w14:paraId="10E54D8F" w14:textId="15B0A1DE"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42</w:t>
            </w:r>
          </w:p>
        </w:tc>
        <w:tc>
          <w:tcPr>
            <w:tcW w:w="7790" w:type="dxa"/>
          </w:tcPr>
          <w:p w14:paraId="47DD18ED"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Verzekering</w:t>
            </w:r>
          </w:p>
          <w:p w14:paraId="08121BDC" w14:textId="01CBF2C0"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zorgt voor een adequate verzekering van de leaseauto's. De verzekering betreft ten minste de componenten:</w:t>
            </w:r>
          </w:p>
          <w:p w14:paraId="39C37FA5"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Allrisk</w:t>
            </w:r>
          </w:p>
          <w:p w14:paraId="1C04A3AD"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Specificatie van het eigen risico (per niet verhaalbare schade):</w:t>
            </w:r>
          </w:p>
          <w:p w14:paraId="7907E94E" w14:textId="77777777" w:rsidR="0082396A" w:rsidRPr="00E67E8A" w:rsidRDefault="0082396A" w:rsidP="001222F2">
            <w:pPr>
              <w:pStyle w:val="Lijstalinea"/>
              <w:numPr>
                <w:ilvl w:val="0"/>
                <w:numId w:val="2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Eigen risico bij Personenvoertuigen bedraagt €135</w:t>
            </w:r>
          </w:p>
          <w:p w14:paraId="3F8E3DC9" w14:textId="6E8265E7" w:rsidR="0082396A" w:rsidRDefault="0082396A" w:rsidP="001222F2">
            <w:pPr>
              <w:pStyle w:val="Lijstalinea"/>
              <w:numPr>
                <w:ilvl w:val="0"/>
                <w:numId w:val="2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Eigen risico bij Bedrijfsvoertuigen bedraagt €225</w:t>
            </w:r>
          </w:p>
          <w:p w14:paraId="1B8C4DED" w14:textId="643714BC" w:rsidR="00557742" w:rsidRPr="00557742" w:rsidRDefault="00557742" w:rsidP="001222F2">
            <w:pPr>
              <w:pStyle w:val="Lijstalinea"/>
              <w:numPr>
                <w:ilvl w:val="0"/>
                <w:numId w:val="28"/>
              </w:numPr>
              <w:autoSpaceDE w:val="0"/>
              <w:autoSpaceDN w:val="0"/>
              <w:adjustRightInd w:val="0"/>
              <w:rPr>
                <w:rFonts w:ascii="Verdana" w:hAnsi="Verdana" w:cs="Verdana"/>
                <w:color w:val="000000"/>
                <w:sz w:val="20"/>
                <w:szCs w:val="20"/>
              </w:rPr>
            </w:pPr>
            <w:r>
              <w:rPr>
                <w:rFonts w:ascii="Verdana" w:hAnsi="Verdana" w:cs="Verdana"/>
                <w:color w:val="00B050"/>
                <w:sz w:val="20"/>
                <w:szCs w:val="20"/>
              </w:rPr>
              <w:t>Eigen risico bij niet herstelbare ruitschade Personenvoertuigen bedraagt € 75,-</w:t>
            </w:r>
          </w:p>
          <w:p w14:paraId="3350D3C5" w14:textId="648B4AE8" w:rsidR="00557742" w:rsidRPr="008F2CE1" w:rsidRDefault="00557742" w:rsidP="008F2CE1">
            <w:pPr>
              <w:pStyle w:val="Lijstalinea"/>
              <w:numPr>
                <w:ilvl w:val="0"/>
                <w:numId w:val="28"/>
              </w:numPr>
              <w:autoSpaceDE w:val="0"/>
              <w:autoSpaceDN w:val="0"/>
              <w:adjustRightInd w:val="0"/>
              <w:rPr>
                <w:rFonts w:ascii="Verdana" w:hAnsi="Verdana" w:cs="Verdana"/>
                <w:color w:val="000000"/>
                <w:sz w:val="20"/>
                <w:szCs w:val="20"/>
              </w:rPr>
            </w:pPr>
            <w:r>
              <w:rPr>
                <w:rFonts w:ascii="Verdana" w:hAnsi="Verdana" w:cs="Verdana"/>
                <w:color w:val="00B050"/>
                <w:sz w:val="20"/>
                <w:szCs w:val="20"/>
              </w:rPr>
              <w:t xml:space="preserve">Eigen risico bij niet herstelbare ruitschade Bedrijfsvoertuigen bedraagt € </w:t>
            </w:r>
            <w:r w:rsidR="008F2CE1">
              <w:rPr>
                <w:rFonts w:ascii="Verdana" w:hAnsi="Verdana" w:cs="Verdana"/>
                <w:color w:val="00B050"/>
                <w:sz w:val="20"/>
                <w:szCs w:val="20"/>
              </w:rPr>
              <w:t>125</w:t>
            </w:r>
            <w:r>
              <w:rPr>
                <w:rFonts w:ascii="Verdana" w:hAnsi="Verdana" w:cs="Verdana"/>
                <w:color w:val="00B050"/>
                <w:sz w:val="20"/>
                <w:szCs w:val="20"/>
              </w:rPr>
              <w:t>,-</w:t>
            </w:r>
          </w:p>
          <w:p w14:paraId="4EE529F3"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SVI</w:t>
            </w:r>
          </w:p>
          <w:p w14:paraId="7FA09ACB" w14:textId="18A95A03" w:rsidR="0082396A" w:rsidRPr="00E67E8A" w:rsidRDefault="0082396A" w:rsidP="001222F2">
            <w:pPr>
              <w:autoSpaceDE w:val="0"/>
              <w:autoSpaceDN w:val="0"/>
              <w:adjustRightInd w:val="0"/>
              <w:rPr>
                <w:rFonts w:ascii="Verdana" w:hAnsi="Verdana" w:cs="Verdana"/>
                <w:color w:val="000000"/>
                <w:sz w:val="20"/>
                <w:szCs w:val="20"/>
              </w:rPr>
            </w:pPr>
            <w:r w:rsidRPr="009F30C5">
              <w:rPr>
                <w:rFonts w:ascii="Verdana" w:hAnsi="Verdana" w:cs="Verdana"/>
                <w:color w:val="000000"/>
                <w:sz w:val="20"/>
                <w:szCs w:val="20"/>
              </w:rPr>
              <w:t>24 uurs Hulpdienst welke kan bestaan uit onder andere telefonische hulp, repatriëring en vervangend vervoer.</w:t>
            </w:r>
          </w:p>
        </w:tc>
      </w:tr>
      <w:tr w:rsidR="0082396A" w:rsidRPr="006E6FA7" w14:paraId="4B12360A" w14:textId="77777777" w:rsidTr="00421003">
        <w:tc>
          <w:tcPr>
            <w:tcW w:w="704" w:type="dxa"/>
          </w:tcPr>
          <w:p w14:paraId="170617A6" w14:textId="0A93C15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43</w:t>
            </w:r>
          </w:p>
        </w:tc>
        <w:tc>
          <w:tcPr>
            <w:tcW w:w="7790" w:type="dxa"/>
          </w:tcPr>
          <w:p w14:paraId="5FC60748" w14:textId="23B5EFBC"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 xml:space="preserve">Leaseoffertes dienen op werkdagen binnen 48 uur na aanvraag in het bezit te zijn van </w:t>
            </w:r>
            <w:r w:rsidR="00267A95">
              <w:rPr>
                <w:rFonts w:ascii="Verdana" w:hAnsi="Verdana" w:cs="Verdana"/>
                <w:color w:val="000000"/>
                <w:sz w:val="20"/>
                <w:szCs w:val="20"/>
              </w:rPr>
              <w:t>Opdrachtgever</w:t>
            </w:r>
            <w:r w:rsidRPr="00E67E8A">
              <w:rPr>
                <w:rFonts w:ascii="Verdana" w:hAnsi="Verdana" w:cs="Verdana"/>
                <w:color w:val="000000"/>
                <w:sz w:val="20"/>
                <w:szCs w:val="20"/>
              </w:rPr>
              <w:t xml:space="preserve"> en dienen te worden aangeleverd per e-mail. Hierbij behoren alle kosten en componenten die verbonden zijn aan het leasecontract inzichtelijk te zijn.</w:t>
            </w:r>
          </w:p>
        </w:tc>
      </w:tr>
      <w:tr w:rsidR="0082396A" w:rsidRPr="006E6FA7" w14:paraId="6871D1A3" w14:textId="77777777" w:rsidTr="00421003">
        <w:tc>
          <w:tcPr>
            <w:tcW w:w="704" w:type="dxa"/>
          </w:tcPr>
          <w:p w14:paraId="14AFF228" w14:textId="456D61B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44</w:t>
            </w:r>
          </w:p>
        </w:tc>
        <w:tc>
          <w:tcPr>
            <w:tcW w:w="7790" w:type="dxa"/>
          </w:tcPr>
          <w:p w14:paraId="3CE997D0" w14:textId="77777777" w:rsidR="0082396A" w:rsidRPr="00E67E8A" w:rsidRDefault="0082396A" w:rsidP="001222F2">
            <w:pPr>
              <w:rPr>
                <w:rFonts w:ascii="Verdana" w:hAnsi="Verdana" w:cs="Arial"/>
                <w:color w:val="000000"/>
                <w:sz w:val="20"/>
                <w:szCs w:val="20"/>
                <w:lang w:eastAsia="en-US"/>
              </w:rPr>
            </w:pPr>
            <w:r w:rsidRPr="00E67E8A">
              <w:rPr>
                <w:rFonts w:ascii="Verdana" w:hAnsi="Verdana" w:cs="Verdana"/>
                <w:color w:val="000000"/>
                <w:sz w:val="20"/>
                <w:szCs w:val="20"/>
              </w:rPr>
              <w:t>Zonder opdrachtbevestiging met (digitale) handtekening van de budgetverantwoordelijke komt er geen voertuigcontract tot stand.</w:t>
            </w:r>
          </w:p>
        </w:tc>
      </w:tr>
      <w:tr w:rsidR="0082396A" w:rsidRPr="006E6FA7" w14:paraId="16E25DAB" w14:textId="77777777" w:rsidTr="00421003">
        <w:tc>
          <w:tcPr>
            <w:tcW w:w="704" w:type="dxa"/>
          </w:tcPr>
          <w:p w14:paraId="71845A90" w14:textId="07FDF395"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45</w:t>
            </w:r>
          </w:p>
        </w:tc>
        <w:tc>
          <w:tcPr>
            <w:tcW w:w="7790" w:type="dxa"/>
          </w:tcPr>
          <w:p w14:paraId="7D934C48" w14:textId="1064CE49" w:rsidR="0082396A" w:rsidRPr="00E67E8A" w:rsidRDefault="0082396A" w:rsidP="001222F2">
            <w:pPr>
              <w:rPr>
                <w:rFonts w:ascii="Verdana" w:hAnsi="Verdana" w:cs="Arial"/>
                <w:color w:val="000000"/>
                <w:sz w:val="20"/>
                <w:szCs w:val="20"/>
                <w:lang w:eastAsia="en-US"/>
              </w:rPr>
            </w:pPr>
            <w:r w:rsidRPr="00E67E8A">
              <w:rPr>
                <w:rFonts w:ascii="Verdana" w:hAnsi="Verdana"/>
                <w:color w:val="000000"/>
                <w:sz w:val="20"/>
                <w:szCs w:val="20"/>
              </w:rPr>
              <w:t xml:space="preserve">Het voertuig wordt, zonder aanvullende kosten, ter beschikking gesteld aan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xml:space="preserve"> binnen Rijnlands </w:t>
            </w:r>
            <w:r w:rsidRPr="00F4601F">
              <w:rPr>
                <w:rFonts w:ascii="Verdana" w:hAnsi="Verdana"/>
                <w:color w:val="000000"/>
                <w:sz w:val="20"/>
                <w:szCs w:val="20"/>
              </w:rPr>
              <w:t>gebied (bijlage A) en</w:t>
            </w:r>
            <w:r w:rsidRPr="00E67E8A">
              <w:rPr>
                <w:rFonts w:ascii="Verdana" w:hAnsi="Verdana"/>
                <w:color w:val="000000"/>
                <w:sz w:val="20"/>
                <w:szCs w:val="20"/>
              </w:rPr>
              <w:t xml:space="preserve"> op het gezamenlijk afgesproken dag en tijdstip.</w:t>
            </w:r>
          </w:p>
        </w:tc>
      </w:tr>
      <w:tr w:rsidR="0082396A" w:rsidRPr="006E6FA7" w14:paraId="46172DC4" w14:textId="77777777" w:rsidTr="00421003">
        <w:tc>
          <w:tcPr>
            <w:tcW w:w="704" w:type="dxa"/>
          </w:tcPr>
          <w:p w14:paraId="0530382D" w14:textId="3293F9D4"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46</w:t>
            </w:r>
          </w:p>
        </w:tc>
        <w:tc>
          <w:tcPr>
            <w:tcW w:w="7790" w:type="dxa"/>
          </w:tcPr>
          <w:p w14:paraId="25E7BBAA" w14:textId="38A1E829"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De </w:t>
            </w:r>
            <w:r w:rsidR="0046269B">
              <w:rPr>
                <w:rFonts w:ascii="Verdana" w:hAnsi="Verdana"/>
                <w:color w:val="000000"/>
                <w:sz w:val="20"/>
                <w:szCs w:val="20"/>
              </w:rPr>
              <w:t>Opdrachtnemer</w:t>
            </w:r>
            <w:r w:rsidRPr="00E67E8A">
              <w:rPr>
                <w:rFonts w:ascii="Verdana" w:hAnsi="Verdana"/>
                <w:color w:val="000000"/>
                <w:sz w:val="20"/>
                <w:szCs w:val="20"/>
              </w:rPr>
              <w:t xml:space="preserve"> verzorgt de APK en het onderhoud van de voertuigen (vervanging van bijvoorbeeld olie, remmen en lichten). Hierbij verzorgt </w:t>
            </w:r>
            <w:r w:rsidR="0046269B">
              <w:rPr>
                <w:rFonts w:ascii="Verdana" w:hAnsi="Verdana"/>
                <w:color w:val="000000"/>
                <w:sz w:val="20"/>
                <w:szCs w:val="20"/>
              </w:rPr>
              <w:t>Opdrachtnemer</w:t>
            </w:r>
            <w:r w:rsidRPr="00E67E8A">
              <w:rPr>
                <w:rFonts w:ascii="Verdana" w:hAnsi="Verdana"/>
                <w:color w:val="000000"/>
                <w:sz w:val="20"/>
                <w:szCs w:val="20"/>
              </w:rPr>
              <w:t xml:space="preserve"> eveneens de afhaal en het retourneren van de voertuigen inclusief vervangend vervoer indien van toepassing</w:t>
            </w:r>
          </w:p>
        </w:tc>
      </w:tr>
      <w:tr w:rsidR="0082396A" w:rsidRPr="006E6FA7" w14:paraId="5BE4F838" w14:textId="77777777" w:rsidTr="00421003">
        <w:tc>
          <w:tcPr>
            <w:tcW w:w="704" w:type="dxa"/>
          </w:tcPr>
          <w:p w14:paraId="02439D36" w14:textId="033D79C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47</w:t>
            </w:r>
          </w:p>
        </w:tc>
        <w:tc>
          <w:tcPr>
            <w:tcW w:w="7790" w:type="dxa"/>
          </w:tcPr>
          <w:p w14:paraId="76F2CE65" w14:textId="27ADB573" w:rsidR="0082396A" w:rsidRPr="00E67E8A" w:rsidRDefault="0046269B" w:rsidP="001222F2">
            <w:pPr>
              <w:rPr>
                <w:rFonts w:ascii="Verdana" w:hAnsi="Verdana"/>
                <w:color w:val="000000"/>
                <w:sz w:val="20"/>
                <w:szCs w:val="20"/>
              </w:rPr>
            </w:pPr>
            <w:r>
              <w:rPr>
                <w:rFonts w:ascii="Verdana" w:hAnsi="Verdana"/>
                <w:color w:val="000000"/>
                <w:sz w:val="20"/>
                <w:szCs w:val="20"/>
              </w:rPr>
              <w:t>Opdrachtnemer</w:t>
            </w:r>
            <w:r w:rsidR="0082396A" w:rsidRPr="00E67E8A">
              <w:rPr>
                <w:rFonts w:ascii="Verdana" w:hAnsi="Verdana"/>
                <w:color w:val="000000"/>
                <w:sz w:val="20"/>
                <w:szCs w:val="20"/>
              </w:rPr>
              <w:t xml:space="preserve"> geeft aan </w:t>
            </w:r>
            <w:r w:rsidR="00DE7622">
              <w:rPr>
                <w:rFonts w:ascii="Verdana" w:hAnsi="Verdana"/>
                <w:color w:val="000000"/>
                <w:sz w:val="20"/>
                <w:szCs w:val="20"/>
              </w:rPr>
              <w:t>O</w:t>
            </w:r>
            <w:r w:rsidR="00267A95">
              <w:rPr>
                <w:rFonts w:ascii="Verdana" w:hAnsi="Verdana"/>
                <w:color w:val="000000"/>
                <w:sz w:val="20"/>
                <w:szCs w:val="20"/>
              </w:rPr>
              <w:t>pdrachtgever</w:t>
            </w:r>
            <w:r w:rsidR="0082396A" w:rsidRPr="00E67E8A">
              <w:rPr>
                <w:rFonts w:ascii="Verdana" w:hAnsi="Verdana"/>
                <w:color w:val="000000"/>
                <w:sz w:val="20"/>
                <w:szCs w:val="20"/>
              </w:rPr>
              <w:t xml:space="preserve"> een tijdige melding van de APK-service, onder tijdig verstaan wij minimaal 3 maanden voor het verstrijken van de APK-onderhoudstermijn. Tijdens de APK-service zal </w:t>
            </w:r>
            <w:r>
              <w:rPr>
                <w:rFonts w:ascii="Verdana" w:hAnsi="Verdana"/>
                <w:color w:val="000000"/>
                <w:sz w:val="20"/>
                <w:szCs w:val="20"/>
              </w:rPr>
              <w:t>Opdrachtnemer</w:t>
            </w:r>
            <w:r w:rsidR="0082396A" w:rsidRPr="00E67E8A">
              <w:rPr>
                <w:rFonts w:ascii="Verdana" w:hAnsi="Verdana"/>
                <w:color w:val="000000"/>
                <w:sz w:val="20"/>
                <w:szCs w:val="20"/>
              </w:rPr>
              <w:t xml:space="preserve"> het voertuig tijdelijk onzichtbaar maken in het autodeelprogramma. Na de APK-service zal de </w:t>
            </w:r>
            <w:r>
              <w:rPr>
                <w:rFonts w:ascii="Verdana" w:hAnsi="Verdana"/>
                <w:color w:val="000000"/>
                <w:sz w:val="20"/>
                <w:szCs w:val="20"/>
              </w:rPr>
              <w:t>Opdrachtnemer</w:t>
            </w:r>
            <w:r w:rsidR="0082396A" w:rsidRPr="00E67E8A">
              <w:rPr>
                <w:rFonts w:ascii="Verdana" w:hAnsi="Verdana"/>
                <w:color w:val="000000"/>
                <w:sz w:val="20"/>
                <w:szCs w:val="20"/>
              </w:rPr>
              <w:t xml:space="preserve"> het voertuig weer zichtbaar maken in het autodeelprogramma.</w:t>
            </w:r>
          </w:p>
        </w:tc>
      </w:tr>
      <w:tr w:rsidR="0082396A" w:rsidRPr="006E6FA7" w14:paraId="79FE323C" w14:textId="77777777" w:rsidTr="00421003">
        <w:tc>
          <w:tcPr>
            <w:tcW w:w="704" w:type="dxa"/>
          </w:tcPr>
          <w:p w14:paraId="7A13731A" w14:textId="4A7BBA1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48</w:t>
            </w:r>
          </w:p>
        </w:tc>
        <w:tc>
          <w:tcPr>
            <w:tcW w:w="7790" w:type="dxa"/>
          </w:tcPr>
          <w:p w14:paraId="68D8ADDD" w14:textId="17F6FBF4" w:rsidR="005E19C3"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In de individuele calculaties is de kostencomponent reparatie &amp; onderhoud en banden (inclusief APK) opgenomen voor de gehele looptijd van het leasecontract.</w:t>
            </w:r>
            <w:r w:rsidR="0046269B">
              <w:rPr>
                <w:rFonts w:ascii="Verdana" w:hAnsi="Verdana" w:cs="Verdana"/>
                <w:color w:val="000000"/>
                <w:sz w:val="20"/>
                <w:szCs w:val="20"/>
              </w:rPr>
              <w:t xml:space="preserve"> </w:t>
            </w:r>
            <w:r w:rsidR="005E19C3">
              <w:rPr>
                <w:rFonts w:ascii="Verdana" w:hAnsi="Verdana" w:cs="Verdana"/>
                <w:color w:val="000000"/>
                <w:sz w:val="20"/>
                <w:szCs w:val="20"/>
              </w:rPr>
              <w:t xml:space="preserve">Hierbij wordt standaard uitgegaan van 72 maanden. </w:t>
            </w:r>
            <w:r w:rsidR="00DE7622">
              <w:rPr>
                <w:rFonts w:ascii="Verdana" w:hAnsi="Verdana" w:cs="Verdana"/>
                <w:color w:val="000000"/>
                <w:sz w:val="20"/>
                <w:szCs w:val="20"/>
              </w:rPr>
              <w:t>Opdrachtgever</w:t>
            </w:r>
            <w:r w:rsidR="005E19C3">
              <w:rPr>
                <w:rFonts w:ascii="Verdana" w:hAnsi="Verdana" w:cs="Verdana"/>
                <w:color w:val="000000"/>
                <w:sz w:val="20"/>
                <w:szCs w:val="20"/>
              </w:rPr>
              <w:t xml:space="preserve"> heeft het recht de </w:t>
            </w:r>
            <w:r w:rsidR="005E19C3" w:rsidRPr="005E19C3">
              <w:rPr>
                <w:rFonts w:ascii="Verdana" w:hAnsi="Verdana" w:cs="Verdana"/>
                <w:color w:val="000000"/>
                <w:sz w:val="20"/>
                <w:szCs w:val="20"/>
              </w:rPr>
              <w:t xml:space="preserve">looptijd </w:t>
            </w:r>
            <w:r w:rsidR="005E19C3">
              <w:rPr>
                <w:rFonts w:ascii="Verdana" w:hAnsi="Verdana" w:cs="Verdana"/>
                <w:color w:val="000000"/>
                <w:sz w:val="20"/>
                <w:szCs w:val="20"/>
              </w:rPr>
              <w:t>van 72 maanden te verlengen tegen de prijs als in de Nadere Overeenkomst is afgesproken.</w:t>
            </w:r>
          </w:p>
          <w:p w14:paraId="73E09492"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Onderhoud is minimaal gegarandeerd voor de periodieke onderhoudscontrole/interval zoals die is voorgeschreven bij fabrikant en/of importeur. Uitgangspunt is dat de leaseauto te allen tijde voldoet aan de minimale veiligheidseisen conform de richtlijnen van de constructeur.</w:t>
            </w:r>
          </w:p>
          <w:p w14:paraId="09B090CA"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Onderhoud, controle en noodzakelijk uit te voeren reparaties dienen uitgevoerd te worden bij officiële dealerbedrijven van het betreffende merk, dit met uitzondering voor bandenservicebedrijven.</w:t>
            </w:r>
          </w:p>
          <w:p w14:paraId="55AF50A6" w14:textId="61DEF73D"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Middelen, zoals koelvloeistof en smeerolie (indien van toepassing) die noodzakelijk zijn tussen de reguliere onderhoudsintervallen worden geacht te zijn opgenomen in het onderhoudsbedrag in het Leasecontract. </w:t>
            </w:r>
            <w:r w:rsidR="00DE7622">
              <w:rPr>
                <w:rFonts w:ascii="Verdana" w:hAnsi="Verdana" w:cs="Verdana"/>
                <w:color w:val="000000"/>
                <w:sz w:val="20"/>
                <w:szCs w:val="20"/>
              </w:rPr>
              <w:t>O</w:t>
            </w:r>
            <w:r w:rsidR="00267A95">
              <w:rPr>
                <w:rFonts w:ascii="Verdana" w:hAnsi="Verdana" w:cs="Verdana"/>
                <w:color w:val="000000"/>
                <w:sz w:val="20"/>
                <w:szCs w:val="20"/>
              </w:rPr>
              <w:t>pdrachtgever</w:t>
            </w:r>
            <w:r w:rsidRPr="00E67E8A">
              <w:rPr>
                <w:rFonts w:ascii="Verdana" w:hAnsi="Verdana" w:cs="Verdana"/>
                <w:color w:val="000000"/>
                <w:sz w:val="20"/>
                <w:szCs w:val="20"/>
              </w:rPr>
              <w:t xml:space="preserve"> accepteert geen facturen waarin deze kosten aan haar worden doorbelast.</w:t>
            </w:r>
          </w:p>
          <w:p w14:paraId="41B5E425" w14:textId="5417D83B"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Ook wat onderhoud betreft</w:t>
            </w:r>
            <w:r w:rsidRPr="00E67E8A">
              <w:rPr>
                <w:rFonts w:ascii="Verdana" w:hAnsi="Verdana"/>
                <w:color w:val="000000"/>
                <w:sz w:val="20"/>
                <w:szCs w:val="20"/>
              </w:rPr>
              <w:t xml:space="preserve"> verzorgt </w:t>
            </w:r>
            <w:r w:rsidR="0046269B">
              <w:rPr>
                <w:rFonts w:ascii="Verdana" w:hAnsi="Verdana"/>
                <w:color w:val="000000"/>
                <w:sz w:val="20"/>
                <w:szCs w:val="20"/>
              </w:rPr>
              <w:t>Opdrachtnemer</w:t>
            </w:r>
            <w:r w:rsidRPr="00E67E8A">
              <w:rPr>
                <w:rFonts w:ascii="Verdana" w:hAnsi="Verdana"/>
                <w:color w:val="000000"/>
                <w:sz w:val="20"/>
                <w:szCs w:val="20"/>
              </w:rPr>
              <w:t xml:space="preserve"> eveneens de afhaal en retourneren van de voertuigen bij </w:t>
            </w:r>
            <w:r w:rsidR="00DE7622">
              <w:rPr>
                <w:rFonts w:ascii="Verdana" w:hAnsi="Verdana"/>
                <w:color w:val="000000"/>
                <w:sz w:val="20"/>
                <w:szCs w:val="20"/>
              </w:rPr>
              <w:t>O</w:t>
            </w:r>
            <w:r w:rsidR="00267A95">
              <w:rPr>
                <w:rFonts w:ascii="Verdana" w:hAnsi="Verdana"/>
                <w:color w:val="000000"/>
                <w:sz w:val="20"/>
                <w:szCs w:val="20"/>
              </w:rPr>
              <w:t>pdrachtgever.</w:t>
            </w:r>
          </w:p>
        </w:tc>
      </w:tr>
      <w:tr w:rsidR="0082396A" w:rsidRPr="006E6FA7" w14:paraId="353726F3" w14:textId="77777777" w:rsidTr="00421003">
        <w:tc>
          <w:tcPr>
            <w:tcW w:w="704" w:type="dxa"/>
          </w:tcPr>
          <w:p w14:paraId="27DA1CFD" w14:textId="4486ADA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49</w:t>
            </w:r>
          </w:p>
        </w:tc>
        <w:tc>
          <w:tcPr>
            <w:tcW w:w="7790" w:type="dxa"/>
          </w:tcPr>
          <w:p w14:paraId="7596CCAE" w14:textId="72E4BDCD"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Bij einde contract kan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xml:space="preserve">, na gemaakte afspraak met </w:t>
            </w:r>
            <w:r w:rsidR="0046269B">
              <w:rPr>
                <w:rFonts w:ascii="Verdana" w:hAnsi="Verdana"/>
                <w:color w:val="000000"/>
                <w:sz w:val="20"/>
                <w:szCs w:val="20"/>
              </w:rPr>
              <w:t>Opdrachtnemer</w:t>
            </w:r>
            <w:r w:rsidRPr="00E67E8A">
              <w:rPr>
                <w:rFonts w:ascii="Verdana" w:hAnsi="Verdana"/>
                <w:color w:val="000000"/>
                <w:sz w:val="20"/>
                <w:szCs w:val="20"/>
              </w:rPr>
              <w:t xml:space="preserve"> (datum/tijd/ophaallocatie van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of bij de leverancier van het opvolgende voertuig het voertuig zonder aanvullende kosten inleveren. Op de inleverlocatie wordt de auto gecontroleerd op schades en of alle spullen die bij het voertuig horen zijn ingeleverd.</w:t>
            </w:r>
          </w:p>
        </w:tc>
      </w:tr>
      <w:tr w:rsidR="0082396A" w:rsidRPr="006E6FA7" w14:paraId="71876589" w14:textId="77777777" w:rsidTr="00421003">
        <w:tc>
          <w:tcPr>
            <w:tcW w:w="704" w:type="dxa"/>
          </w:tcPr>
          <w:p w14:paraId="1FDDF5F2" w14:textId="18045C4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50</w:t>
            </w:r>
          </w:p>
        </w:tc>
        <w:tc>
          <w:tcPr>
            <w:tcW w:w="7790" w:type="dxa"/>
          </w:tcPr>
          <w:p w14:paraId="21310B33" w14:textId="16BAFA79" w:rsidR="0082396A" w:rsidRPr="00E67E8A" w:rsidRDefault="0082396A" w:rsidP="001222F2">
            <w:pPr>
              <w:rPr>
                <w:rFonts w:ascii="Verdana" w:hAnsi="Verdana" w:cs="Verdana"/>
                <w:color w:val="FF0000"/>
                <w:sz w:val="20"/>
                <w:szCs w:val="20"/>
              </w:rPr>
            </w:pPr>
            <w:r w:rsidRPr="00E67E8A">
              <w:rPr>
                <w:rFonts w:ascii="Verdana" w:hAnsi="Verdana" w:cs="Verdana"/>
                <w:color w:val="000000" w:themeColor="text1"/>
                <w:sz w:val="20"/>
                <w:szCs w:val="20"/>
              </w:rPr>
              <w:t xml:space="preserve">Bij inlevering van het voertuig dient door </w:t>
            </w:r>
            <w:r w:rsidR="0046269B">
              <w:rPr>
                <w:rFonts w:ascii="Verdana" w:hAnsi="Verdana" w:cs="Verdana"/>
                <w:color w:val="000000" w:themeColor="text1"/>
                <w:sz w:val="20"/>
                <w:szCs w:val="20"/>
              </w:rPr>
              <w:t>Opdrachtnemer</w:t>
            </w:r>
            <w:r w:rsidRPr="00E67E8A">
              <w:rPr>
                <w:rFonts w:ascii="Verdana" w:hAnsi="Verdana" w:cs="Verdana"/>
                <w:color w:val="000000" w:themeColor="text1"/>
                <w:sz w:val="20"/>
                <w:szCs w:val="20"/>
              </w:rPr>
              <w:t xml:space="preserve"> een innameformulier te worden opgemaakt samen met </w:t>
            </w:r>
            <w:r w:rsidR="00DE7622">
              <w:rPr>
                <w:rFonts w:ascii="Verdana" w:hAnsi="Verdana" w:cs="Verdana"/>
                <w:color w:val="000000" w:themeColor="text1"/>
                <w:sz w:val="20"/>
                <w:szCs w:val="20"/>
              </w:rPr>
              <w:t>O</w:t>
            </w:r>
            <w:r w:rsidR="00267A95">
              <w:rPr>
                <w:rFonts w:ascii="Verdana" w:hAnsi="Verdana" w:cs="Verdana"/>
                <w:color w:val="000000" w:themeColor="text1"/>
                <w:sz w:val="20"/>
                <w:szCs w:val="20"/>
              </w:rPr>
              <w:t>pdrachtgever</w:t>
            </w:r>
            <w:r w:rsidRPr="00E67E8A">
              <w:rPr>
                <w:rFonts w:ascii="Verdana" w:hAnsi="Verdana" w:cs="Verdana"/>
                <w:color w:val="000000" w:themeColor="text1"/>
                <w:sz w:val="20"/>
                <w:szCs w:val="20"/>
              </w:rPr>
              <w:t xml:space="preserve">. Dit (door </w:t>
            </w:r>
            <w:r w:rsidR="00DE7622">
              <w:rPr>
                <w:rFonts w:ascii="Verdana" w:hAnsi="Verdana" w:cs="Verdana"/>
                <w:color w:val="000000" w:themeColor="text1"/>
                <w:sz w:val="20"/>
                <w:szCs w:val="20"/>
              </w:rPr>
              <w:t>O</w:t>
            </w:r>
            <w:r w:rsidR="00267A95">
              <w:rPr>
                <w:rFonts w:ascii="Verdana" w:hAnsi="Verdana" w:cs="Verdana"/>
                <w:color w:val="000000" w:themeColor="text1"/>
                <w:sz w:val="20"/>
                <w:szCs w:val="20"/>
              </w:rPr>
              <w:t xml:space="preserve">pdrachtgever </w:t>
            </w:r>
            <w:r w:rsidRPr="00E67E8A">
              <w:rPr>
                <w:rFonts w:ascii="Verdana" w:hAnsi="Verdana" w:cs="Verdana"/>
                <w:color w:val="000000" w:themeColor="text1"/>
                <w:sz w:val="20"/>
                <w:szCs w:val="20"/>
              </w:rPr>
              <w:t xml:space="preserve">ondertekende) innamedocument zal als uitgangspunt dienen voor eventuele reparatiekosten van geconstateerde beschadigingen bij inname. </w:t>
            </w:r>
            <w:r w:rsidR="00267A95">
              <w:rPr>
                <w:rFonts w:ascii="Verdana" w:hAnsi="Verdana" w:cs="Verdana"/>
                <w:color w:val="000000" w:themeColor="text1"/>
                <w:sz w:val="20"/>
                <w:szCs w:val="20"/>
              </w:rPr>
              <w:t>Opdrachtgever</w:t>
            </w:r>
            <w:r w:rsidRPr="00E67E8A">
              <w:rPr>
                <w:rFonts w:ascii="Verdana" w:hAnsi="Verdana" w:cs="Verdana"/>
                <w:color w:val="000000" w:themeColor="text1"/>
                <w:sz w:val="20"/>
                <w:szCs w:val="20"/>
              </w:rPr>
              <w:t xml:space="preserve"> eist dat digitale foto’s van constateringen altijd beschikbaar zijn.</w:t>
            </w:r>
          </w:p>
        </w:tc>
      </w:tr>
      <w:tr w:rsidR="0082396A" w:rsidRPr="006E6FA7" w14:paraId="0AFF5AAD" w14:textId="77777777" w:rsidTr="00421003">
        <w:tc>
          <w:tcPr>
            <w:tcW w:w="704" w:type="dxa"/>
          </w:tcPr>
          <w:p w14:paraId="724F39F1" w14:textId="1FB67F16"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51</w:t>
            </w:r>
          </w:p>
        </w:tc>
        <w:tc>
          <w:tcPr>
            <w:tcW w:w="7790" w:type="dxa"/>
          </w:tcPr>
          <w:p w14:paraId="4259D2F8" w14:textId="77777777"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Geconstateerde schades, ontbrekende zaken en/of gebreken aan het voertuig bij inname worden gebaseerd op de uitgangspunten in het </w:t>
            </w:r>
            <w:r w:rsidRPr="00F4601F">
              <w:rPr>
                <w:rFonts w:ascii="Verdana" w:hAnsi="Verdana"/>
                <w:color w:val="000000"/>
                <w:sz w:val="20"/>
                <w:szCs w:val="20"/>
              </w:rPr>
              <w:t>innameprotocol (bijlage B).</w:t>
            </w:r>
          </w:p>
        </w:tc>
      </w:tr>
      <w:tr w:rsidR="0082396A" w:rsidRPr="006E6FA7" w14:paraId="22B6BBBE" w14:textId="77777777" w:rsidTr="00421003">
        <w:tc>
          <w:tcPr>
            <w:tcW w:w="704" w:type="dxa"/>
          </w:tcPr>
          <w:p w14:paraId="01464584" w14:textId="1F97658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52</w:t>
            </w:r>
          </w:p>
        </w:tc>
        <w:tc>
          <w:tcPr>
            <w:tcW w:w="7790" w:type="dxa"/>
          </w:tcPr>
          <w:p w14:paraId="7FE581EF" w14:textId="2A260F81"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zal standaard alle voertuigen bij inzet voorzien van All Season banden. Tenzij anders wordt aangegeven door </w:t>
            </w:r>
            <w:r w:rsidR="00DE7622">
              <w:rPr>
                <w:rFonts w:ascii="Verdana" w:hAnsi="Verdana" w:cs="Verdana"/>
                <w:color w:val="000000"/>
                <w:sz w:val="20"/>
                <w:szCs w:val="20"/>
              </w:rPr>
              <w:t>O</w:t>
            </w:r>
            <w:r w:rsidR="00267A95">
              <w:rPr>
                <w:rFonts w:ascii="Verdana" w:hAnsi="Verdana" w:cs="Verdana"/>
                <w:color w:val="000000"/>
                <w:sz w:val="20"/>
                <w:szCs w:val="20"/>
              </w:rPr>
              <w:t>pdrachtgever</w:t>
            </w:r>
            <w:r w:rsidRPr="00E67E8A">
              <w:rPr>
                <w:rFonts w:ascii="Verdana" w:hAnsi="Verdana" w:cs="Verdana"/>
                <w:color w:val="000000"/>
                <w:sz w:val="20"/>
                <w:szCs w:val="20"/>
              </w:rPr>
              <w:t>.</w:t>
            </w:r>
            <w:r w:rsidRPr="00E67E8A">
              <w:rPr>
                <w:rFonts w:ascii="Verdana" w:hAnsi="Verdana"/>
                <w:sz w:val="20"/>
                <w:szCs w:val="20"/>
              </w:rPr>
              <w:t xml:space="preserve"> Deze worden aangeboden als </w:t>
            </w:r>
            <w:r w:rsidRPr="00E67E8A">
              <w:rPr>
                <w:rFonts w:ascii="Verdana" w:hAnsi="Verdana" w:cs="Verdana"/>
                <w:color w:val="000000"/>
                <w:sz w:val="20"/>
                <w:szCs w:val="20"/>
              </w:rPr>
              <w:t xml:space="preserve">een vaste prijs per maand. </w:t>
            </w:r>
          </w:p>
        </w:tc>
      </w:tr>
      <w:tr w:rsidR="0082396A" w:rsidRPr="006E6FA7" w14:paraId="31622202" w14:textId="77777777" w:rsidTr="00421003">
        <w:tc>
          <w:tcPr>
            <w:tcW w:w="704" w:type="dxa"/>
          </w:tcPr>
          <w:p w14:paraId="574D2816" w14:textId="58F4A81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53</w:t>
            </w:r>
          </w:p>
        </w:tc>
        <w:tc>
          <w:tcPr>
            <w:tcW w:w="7790" w:type="dxa"/>
          </w:tcPr>
          <w:p w14:paraId="4607B972" w14:textId="2E9C59B8"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Rijnland stelt dat banden die vervangen moeten worden als gevolg van niet normale slijtage slechts voor het resterende deel tot een minimum van 2 millimeter kunnen worden doorberekend. </w:t>
            </w:r>
            <w:r w:rsidR="00DE7622">
              <w:rPr>
                <w:rFonts w:ascii="Verdana" w:hAnsi="Verdana" w:cs="Verdana"/>
                <w:color w:val="000000"/>
                <w:sz w:val="20"/>
                <w:szCs w:val="20"/>
              </w:rPr>
              <w:t>O</w:t>
            </w:r>
            <w:r w:rsidR="00457A5B">
              <w:rPr>
                <w:rFonts w:ascii="Verdana" w:hAnsi="Verdana" w:cs="Verdana"/>
                <w:color w:val="000000"/>
                <w:sz w:val="20"/>
                <w:szCs w:val="20"/>
              </w:rPr>
              <w:t>pdrachtgever</w:t>
            </w:r>
            <w:r w:rsidRPr="00E67E8A">
              <w:rPr>
                <w:rFonts w:ascii="Verdana" w:hAnsi="Verdana" w:cs="Verdana"/>
                <w:color w:val="000000"/>
                <w:sz w:val="20"/>
                <w:szCs w:val="20"/>
              </w:rPr>
              <w:t xml:space="preserve"> stelt dat bandenvervanging plaatsvindt bij de wettelijk minimale profieldiepte.</w:t>
            </w:r>
          </w:p>
        </w:tc>
      </w:tr>
      <w:tr w:rsidR="0082396A" w:rsidRPr="006E6FA7" w14:paraId="75E59830" w14:textId="77777777" w:rsidTr="001222F2">
        <w:tc>
          <w:tcPr>
            <w:tcW w:w="8494" w:type="dxa"/>
            <w:gridSpan w:val="2"/>
          </w:tcPr>
          <w:p w14:paraId="1CBF672B" w14:textId="36CD7092" w:rsidR="0082396A" w:rsidRPr="00E67E8A" w:rsidRDefault="00D51625" w:rsidP="001222F2">
            <w:pPr>
              <w:autoSpaceDE w:val="0"/>
              <w:autoSpaceDN w:val="0"/>
              <w:adjustRightInd w:val="0"/>
              <w:rPr>
                <w:rFonts w:ascii="Verdana" w:hAnsi="Verdana" w:cs="Verdana,Bold"/>
                <w:b/>
                <w:bCs/>
                <w:color w:val="000000"/>
                <w:sz w:val="20"/>
                <w:szCs w:val="20"/>
              </w:rPr>
            </w:pPr>
            <w:r>
              <w:rPr>
                <w:rFonts w:ascii="Verdana" w:hAnsi="Verdana" w:cs="Verdana,Bold"/>
                <w:b/>
                <w:bCs/>
                <w:color w:val="000000"/>
                <w:sz w:val="20"/>
                <w:szCs w:val="20"/>
              </w:rPr>
              <w:t>7</w:t>
            </w:r>
            <w:r w:rsidR="0082396A" w:rsidRPr="00E67E8A">
              <w:rPr>
                <w:rFonts w:ascii="Verdana" w:hAnsi="Verdana" w:cs="Verdana,Bold"/>
                <w:b/>
                <w:bCs/>
                <w:color w:val="000000"/>
                <w:sz w:val="20"/>
                <w:szCs w:val="20"/>
              </w:rPr>
              <w:t>B. Schademanagement, boetes en bekeuringen</w:t>
            </w:r>
          </w:p>
        </w:tc>
      </w:tr>
      <w:tr w:rsidR="0082396A" w:rsidRPr="006E6FA7" w14:paraId="746F9273" w14:textId="77777777" w:rsidTr="00421003">
        <w:tc>
          <w:tcPr>
            <w:tcW w:w="704" w:type="dxa"/>
          </w:tcPr>
          <w:p w14:paraId="040C52CA" w14:textId="2D3AFC56"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54</w:t>
            </w:r>
          </w:p>
        </w:tc>
        <w:tc>
          <w:tcPr>
            <w:tcW w:w="7790" w:type="dxa"/>
          </w:tcPr>
          <w:p w14:paraId="67D0D1D8" w14:textId="7FA3121D" w:rsidR="0082396A" w:rsidRPr="00E67E8A" w:rsidRDefault="0046269B" w:rsidP="001222F2">
            <w:pPr>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verzorgt het schademanagement. Dat wil zeggen het managen en afhandelen van de administratie van schades aan voertuigen, de afhandeling van alle verzekeringsadministratie, het claimen van alle mogelijke schades bij externe partijen en verzorgen van managementrapportage van schadekosten</w:t>
            </w:r>
            <w:r w:rsidR="0082396A" w:rsidRPr="008750D2">
              <w:rPr>
                <w:rFonts w:ascii="Verdana" w:hAnsi="Verdana" w:cs="Verdana"/>
                <w:strike/>
                <w:color w:val="FF0000"/>
                <w:sz w:val="20"/>
                <w:szCs w:val="20"/>
              </w:rPr>
              <w:t>, opbrengsten en resultaat</w:t>
            </w:r>
            <w:r w:rsidR="0082396A" w:rsidRPr="00E67E8A">
              <w:rPr>
                <w:rFonts w:ascii="Verdana" w:hAnsi="Verdana" w:cs="Verdana"/>
                <w:color w:val="000000"/>
                <w:sz w:val="20"/>
                <w:szCs w:val="20"/>
              </w:rPr>
              <w:t>. De kosten voor schademanagement zijn opgenomen in het leasetarief.</w:t>
            </w:r>
          </w:p>
          <w:p w14:paraId="510F29BA" w14:textId="77777777" w:rsidR="0082396A" w:rsidRPr="00E67E8A" w:rsidRDefault="0082396A" w:rsidP="001222F2">
            <w:pPr>
              <w:rPr>
                <w:rFonts w:ascii="Verdana" w:hAnsi="Verdana" w:cs="Verdana"/>
                <w:color w:val="000000"/>
                <w:sz w:val="20"/>
                <w:szCs w:val="20"/>
              </w:rPr>
            </w:pPr>
          </w:p>
          <w:p w14:paraId="4DC0B1BE" w14:textId="77777777"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 xml:space="preserve">De schadehistorie is als bijlage </w:t>
            </w:r>
            <w:r w:rsidRPr="00F4601F">
              <w:rPr>
                <w:rFonts w:ascii="Verdana" w:hAnsi="Verdana" w:cs="Verdana"/>
                <w:color w:val="000000"/>
                <w:sz w:val="20"/>
                <w:szCs w:val="20"/>
              </w:rPr>
              <w:t>bijgevoegd (bijlage C).</w:t>
            </w:r>
          </w:p>
        </w:tc>
      </w:tr>
      <w:tr w:rsidR="0082396A" w:rsidRPr="006E6FA7" w14:paraId="7FFEAE92" w14:textId="77777777" w:rsidTr="00421003">
        <w:tc>
          <w:tcPr>
            <w:tcW w:w="704" w:type="dxa"/>
          </w:tcPr>
          <w:p w14:paraId="77522A1A" w14:textId="37221DEA"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55</w:t>
            </w:r>
          </w:p>
        </w:tc>
        <w:tc>
          <w:tcPr>
            <w:tcW w:w="7790" w:type="dxa"/>
          </w:tcPr>
          <w:p w14:paraId="2626300B" w14:textId="5EAB9E3E" w:rsidR="0082396A" w:rsidRPr="00E67E8A" w:rsidRDefault="0046269B" w:rsidP="001222F2">
            <w:pPr>
              <w:rPr>
                <w:rFonts w:ascii="Verdana" w:hAnsi="Verdana"/>
                <w:color w:val="000000"/>
                <w:sz w:val="20"/>
                <w:szCs w:val="20"/>
              </w:rPr>
            </w:pPr>
            <w:r>
              <w:rPr>
                <w:rFonts w:ascii="Verdana" w:hAnsi="Verdana"/>
                <w:sz w:val="20"/>
                <w:szCs w:val="20"/>
              </w:rPr>
              <w:t>Opdrachtnemer</w:t>
            </w:r>
            <w:r w:rsidR="0082396A" w:rsidRPr="00E67E8A">
              <w:rPr>
                <w:rFonts w:ascii="Verdana" w:hAnsi="Verdana"/>
                <w:color w:val="000000"/>
                <w:sz w:val="20"/>
                <w:szCs w:val="20"/>
              </w:rPr>
              <w:t xml:space="preserve"> verzorgt binnen 14 dagen na binnenkomst digitaal een kopie (Pdf) van de bekeuringen en boetes aan </w:t>
            </w:r>
            <w:r w:rsidR="00DE7622">
              <w:rPr>
                <w:rFonts w:ascii="Verdana" w:hAnsi="Verdana"/>
                <w:color w:val="000000"/>
                <w:sz w:val="20"/>
                <w:szCs w:val="20"/>
              </w:rPr>
              <w:t>O</w:t>
            </w:r>
            <w:r w:rsidR="00267A95">
              <w:rPr>
                <w:rFonts w:ascii="Verdana" w:hAnsi="Verdana"/>
                <w:color w:val="000000"/>
                <w:sz w:val="20"/>
                <w:szCs w:val="20"/>
              </w:rPr>
              <w:t>pdrachtgever</w:t>
            </w:r>
            <w:r w:rsidR="0082396A" w:rsidRPr="00E67E8A">
              <w:rPr>
                <w:rFonts w:ascii="Verdana" w:hAnsi="Verdana"/>
                <w:color w:val="000000"/>
                <w:sz w:val="20"/>
                <w:szCs w:val="20"/>
              </w:rPr>
              <w:t xml:space="preserve">. </w:t>
            </w:r>
          </w:p>
          <w:p w14:paraId="220DCE92" w14:textId="77777777" w:rsidR="0082396A" w:rsidRPr="00E67E8A" w:rsidRDefault="0082396A" w:rsidP="001222F2">
            <w:pPr>
              <w:rPr>
                <w:rFonts w:ascii="Verdana" w:hAnsi="Verdana" w:cs="Verdana"/>
                <w:color w:val="000000"/>
                <w:sz w:val="20"/>
                <w:szCs w:val="20"/>
              </w:rPr>
            </w:pPr>
          </w:p>
          <w:p w14:paraId="39613272" w14:textId="792C8B04" w:rsidR="0082396A" w:rsidRPr="00E67E8A" w:rsidRDefault="00267A95" w:rsidP="001222F2">
            <w:pPr>
              <w:rPr>
                <w:rFonts w:ascii="Verdana" w:hAnsi="Verdana" w:cs="Verdana"/>
                <w:color w:val="000000"/>
                <w:sz w:val="20"/>
                <w:szCs w:val="20"/>
              </w:rPr>
            </w:pPr>
            <w:r>
              <w:rPr>
                <w:rFonts w:ascii="Verdana" w:hAnsi="Verdana"/>
                <w:sz w:val="20"/>
                <w:szCs w:val="20"/>
              </w:rPr>
              <w:t>Opdrachtgever</w:t>
            </w:r>
            <w:r w:rsidR="0082396A" w:rsidRPr="00E67E8A">
              <w:rPr>
                <w:rFonts w:ascii="Verdana" w:hAnsi="Verdana"/>
                <w:sz w:val="20"/>
                <w:szCs w:val="20"/>
              </w:rPr>
              <w:t xml:space="preserve"> </w:t>
            </w:r>
            <w:r w:rsidR="0082396A" w:rsidRPr="00E67E8A">
              <w:rPr>
                <w:rFonts w:ascii="Verdana" w:hAnsi="Verdana" w:cs="Verdana"/>
                <w:color w:val="000000"/>
                <w:sz w:val="20"/>
                <w:szCs w:val="20"/>
              </w:rPr>
              <w:t xml:space="preserve">ontvangt </w:t>
            </w:r>
            <w:r w:rsidR="005A1FB2">
              <w:rPr>
                <w:rFonts w:ascii="Verdana" w:hAnsi="Verdana" w:cs="Verdana"/>
                <w:color w:val="000000"/>
                <w:sz w:val="20"/>
                <w:szCs w:val="20"/>
              </w:rPr>
              <w:t xml:space="preserve">halfjaarlijks </w:t>
            </w:r>
            <w:r w:rsidR="0082396A" w:rsidRPr="00E67E8A">
              <w:rPr>
                <w:rFonts w:ascii="Verdana" w:hAnsi="Verdana" w:cs="Verdana"/>
                <w:color w:val="000000"/>
                <w:sz w:val="20"/>
                <w:szCs w:val="20"/>
              </w:rPr>
              <w:t>een overzicht van de bekeuringen en boetes met vermelding van datum, kenteken en omstandigheden.</w:t>
            </w:r>
          </w:p>
          <w:p w14:paraId="60D900C0" w14:textId="63ACD71D"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 xml:space="preserve">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factureert de kosten van bekeuringen en boetes aan </w:t>
            </w:r>
            <w:r w:rsidR="00267A95">
              <w:rPr>
                <w:rFonts w:ascii="Verdana" w:hAnsi="Verdana" w:cs="Verdana"/>
                <w:color w:val="000000"/>
                <w:sz w:val="20"/>
                <w:szCs w:val="20"/>
              </w:rPr>
              <w:t>Opdrachtgever</w:t>
            </w:r>
            <w:r w:rsidRPr="00E67E8A">
              <w:rPr>
                <w:rFonts w:ascii="Verdana" w:hAnsi="Verdana" w:cs="Verdana"/>
                <w:color w:val="000000"/>
                <w:sz w:val="20"/>
                <w:szCs w:val="20"/>
              </w:rPr>
              <w:t>, zonder aanvullende (administratie-)kosten.</w:t>
            </w:r>
          </w:p>
        </w:tc>
      </w:tr>
      <w:tr w:rsidR="0082396A" w:rsidRPr="006E6FA7" w14:paraId="1B110981" w14:textId="77777777" w:rsidTr="00421003">
        <w:tc>
          <w:tcPr>
            <w:tcW w:w="704" w:type="dxa"/>
          </w:tcPr>
          <w:p w14:paraId="687C1BA9" w14:textId="5B306E81"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56</w:t>
            </w:r>
          </w:p>
        </w:tc>
        <w:tc>
          <w:tcPr>
            <w:tcW w:w="7790" w:type="dxa"/>
          </w:tcPr>
          <w:p w14:paraId="7C3E0FB6" w14:textId="17359308" w:rsidR="0082396A" w:rsidRPr="00E67E8A" w:rsidRDefault="0082396A" w:rsidP="001222F2">
            <w:pPr>
              <w:rPr>
                <w:rFonts w:ascii="Verdana" w:hAnsi="Verdana"/>
                <w:sz w:val="20"/>
                <w:szCs w:val="20"/>
              </w:rPr>
            </w:pPr>
            <w:r w:rsidRPr="00E67E8A">
              <w:rPr>
                <w:rFonts w:ascii="Verdana" w:hAnsi="Verdana"/>
                <w:sz w:val="20"/>
                <w:szCs w:val="20"/>
              </w:rPr>
              <w:t xml:space="preserve">Van de </w:t>
            </w:r>
            <w:r w:rsidR="0046269B">
              <w:rPr>
                <w:rFonts w:ascii="Verdana" w:hAnsi="Verdana"/>
                <w:sz w:val="20"/>
                <w:szCs w:val="20"/>
              </w:rPr>
              <w:t>Opdrachtnemer</w:t>
            </w:r>
            <w:r w:rsidRPr="00E67E8A">
              <w:rPr>
                <w:rFonts w:ascii="Verdana" w:hAnsi="Verdana"/>
                <w:sz w:val="20"/>
                <w:szCs w:val="20"/>
              </w:rPr>
              <w:t xml:space="preserve"> wordt bij de uitvoering van de opdracht verwacht </w:t>
            </w:r>
            <w:r w:rsidRPr="00E67E8A">
              <w:rPr>
                <w:rFonts w:ascii="Verdana" w:hAnsi="Verdana" w:cs="Verdana,Italic"/>
                <w:color w:val="000000"/>
                <w:sz w:val="20"/>
                <w:szCs w:val="20"/>
              </w:rPr>
              <w:t>h</w:t>
            </w:r>
            <w:r w:rsidRPr="00E67E8A">
              <w:rPr>
                <w:rFonts w:ascii="Verdana" w:hAnsi="Verdana" w:cs="Verdana"/>
                <w:color w:val="000000"/>
                <w:sz w:val="20"/>
                <w:szCs w:val="20"/>
              </w:rPr>
              <w:t xml:space="preserve">et beheer van </w:t>
            </w:r>
            <w:r w:rsidR="0035792D">
              <w:rPr>
                <w:rFonts w:ascii="Verdana" w:hAnsi="Verdana" w:cs="Verdana"/>
                <w:color w:val="000000"/>
                <w:sz w:val="20"/>
                <w:szCs w:val="20"/>
              </w:rPr>
              <w:t>het</w:t>
            </w:r>
            <w:r w:rsidRPr="00E67E8A">
              <w:rPr>
                <w:rFonts w:ascii="Verdana" w:hAnsi="Verdana" w:cs="Verdana"/>
                <w:color w:val="000000"/>
                <w:sz w:val="20"/>
                <w:szCs w:val="20"/>
              </w:rPr>
              <w:t xml:space="preserve"> wagenpark</w:t>
            </w:r>
            <w:r w:rsidR="0035792D">
              <w:rPr>
                <w:rFonts w:ascii="Verdana" w:hAnsi="Verdana" w:cs="Verdana"/>
                <w:color w:val="000000"/>
                <w:sz w:val="20"/>
                <w:szCs w:val="20"/>
              </w:rPr>
              <w:t xml:space="preserve"> van Opdrachtgever</w:t>
            </w:r>
            <w:r w:rsidRPr="00E67E8A">
              <w:rPr>
                <w:rFonts w:ascii="Verdana" w:hAnsi="Verdana" w:cs="Verdana"/>
                <w:color w:val="000000"/>
                <w:sz w:val="20"/>
                <w:szCs w:val="20"/>
              </w:rPr>
              <w:t xml:space="preserve"> efficiënt en effectief te organiseren, met maximale inbreng van expertise en operationele kennis, op basis van een kritisch-gezonde samenwerking tussen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en </w:t>
            </w:r>
            <w:r w:rsidR="00DE7622">
              <w:rPr>
                <w:rFonts w:ascii="Verdana" w:hAnsi="Verdana"/>
                <w:sz w:val="20"/>
                <w:szCs w:val="20"/>
              </w:rPr>
              <w:t>O</w:t>
            </w:r>
            <w:r w:rsidR="0035792D">
              <w:rPr>
                <w:rFonts w:ascii="Verdana" w:hAnsi="Verdana"/>
                <w:sz w:val="20"/>
                <w:szCs w:val="20"/>
              </w:rPr>
              <w:t>pdrachtgever</w:t>
            </w:r>
            <w:r w:rsidRPr="00E67E8A">
              <w:rPr>
                <w:rFonts w:ascii="Verdana" w:hAnsi="Verdana" w:cs="Verdana"/>
                <w:color w:val="000000"/>
                <w:sz w:val="20"/>
                <w:szCs w:val="20"/>
              </w:rPr>
              <w:t>.</w:t>
            </w:r>
          </w:p>
          <w:p w14:paraId="73EDB9D7"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Uitgangspunten bij de beheerfunctie zijn:</w:t>
            </w:r>
          </w:p>
          <w:p w14:paraId="01FF6FB6" w14:textId="77777777"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correcte managementinformatie als basis voor beheer;</w:t>
            </w:r>
          </w:p>
          <w:p w14:paraId="3F6D3D4F" w14:textId="77777777"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efficiënt(er) beheer in een combinatie van beoordeling in de praktijk, optimale benutting en kostenbewust handelen;</w:t>
            </w:r>
          </w:p>
          <w:p w14:paraId="5CD5CF46" w14:textId="0EE3231E"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 xml:space="preserve">merkbare verbeteringen realiseren als resultaat van samenwerking tussen </w:t>
            </w:r>
            <w:r w:rsidR="00DE7622">
              <w:rPr>
                <w:rFonts w:ascii="Verdana" w:hAnsi="Verdana" w:cs="Verdana"/>
                <w:color w:val="000000"/>
                <w:sz w:val="20"/>
                <w:szCs w:val="20"/>
              </w:rPr>
              <w:t>O</w:t>
            </w:r>
            <w:r w:rsidR="0035792D">
              <w:rPr>
                <w:rFonts w:ascii="Verdana" w:hAnsi="Verdana" w:cs="Verdana"/>
                <w:color w:val="000000"/>
                <w:sz w:val="20"/>
                <w:szCs w:val="20"/>
              </w:rPr>
              <w:t>pdrachtgever</w:t>
            </w:r>
            <w:r w:rsidRPr="00E67E8A">
              <w:rPr>
                <w:rFonts w:ascii="Verdana" w:hAnsi="Verdana" w:cs="Verdana"/>
                <w:color w:val="000000"/>
                <w:sz w:val="20"/>
                <w:szCs w:val="20"/>
              </w:rPr>
              <w:t xml:space="preserve"> en </w:t>
            </w:r>
            <w:r w:rsidR="0046269B">
              <w:rPr>
                <w:rFonts w:ascii="Verdana" w:hAnsi="Verdana" w:cs="Verdana"/>
                <w:color w:val="000000"/>
                <w:sz w:val="20"/>
                <w:szCs w:val="20"/>
              </w:rPr>
              <w:t>Opdrachtnemer</w:t>
            </w:r>
            <w:r w:rsidRPr="00E67E8A">
              <w:rPr>
                <w:rFonts w:ascii="Verdana" w:hAnsi="Verdana" w:cs="Verdana"/>
                <w:color w:val="000000"/>
                <w:sz w:val="20"/>
                <w:szCs w:val="20"/>
              </w:rPr>
              <w:t>;</w:t>
            </w:r>
          </w:p>
          <w:p w14:paraId="117D9D87" w14:textId="77777777" w:rsidR="0082396A" w:rsidRPr="00E67E8A" w:rsidRDefault="0082396A" w:rsidP="001222F2">
            <w:pPr>
              <w:rPr>
                <w:rFonts w:ascii="Verdana" w:hAnsi="Verdana"/>
                <w:sz w:val="20"/>
                <w:szCs w:val="20"/>
              </w:rPr>
            </w:pPr>
            <w:r w:rsidRPr="00E67E8A">
              <w:rPr>
                <w:rFonts w:ascii="Verdana" w:hAnsi="Verdana" w:cs="Verdana"/>
                <w:color w:val="000000"/>
                <w:sz w:val="20"/>
                <w:szCs w:val="20"/>
              </w:rPr>
              <w:t>heldere processen en rollen, zowel in- als extern; efficiënte maar vooral ook effectieve communicatie- en overlegstructuur.</w:t>
            </w:r>
          </w:p>
        </w:tc>
      </w:tr>
      <w:tr w:rsidR="0082396A" w:rsidRPr="006E6FA7" w14:paraId="438C5B1A" w14:textId="77777777" w:rsidTr="001222F2">
        <w:tc>
          <w:tcPr>
            <w:tcW w:w="8494" w:type="dxa"/>
            <w:gridSpan w:val="2"/>
          </w:tcPr>
          <w:p w14:paraId="1470B996" w14:textId="2CA33421" w:rsidR="0082396A" w:rsidRPr="00E67E8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7</w:t>
            </w:r>
            <w:r w:rsidR="0082396A" w:rsidRPr="00E67E8A">
              <w:rPr>
                <w:rFonts w:ascii="Verdana" w:hAnsi="Verdana" w:cs="Arial"/>
                <w:b/>
                <w:bCs/>
                <w:color w:val="000000"/>
                <w:sz w:val="20"/>
                <w:szCs w:val="20"/>
                <w:lang w:eastAsia="en-US"/>
              </w:rPr>
              <w:t>C. Eisen aan dienstverlener</w:t>
            </w:r>
          </w:p>
        </w:tc>
      </w:tr>
      <w:tr w:rsidR="0082396A" w:rsidRPr="006E6FA7" w14:paraId="2D580528" w14:textId="77777777" w:rsidTr="00421003">
        <w:tc>
          <w:tcPr>
            <w:tcW w:w="704" w:type="dxa"/>
          </w:tcPr>
          <w:p w14:paraId="7A8FC357" w14:textId="6670562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57</w:t>
            </w:r>
          </w:p>
        </w:tc>
        <w:tc>
          <w:tcPr>
            <w:tcW w:w="7790" w:type="dxa"/>
          </w:tcPr>
          <w:p w14:paraId="7845EB12" w14:textId="33EEF6B0" w:rsidR="0082396A" w:rsidRPr="00F4601F" w:rsidRDefault="0082396A" w:rsidP="001222F2">
            <w:pPr>
              <w:autoSpaceDE w:val="0"/>
              <w:autoSpaceDN w:val="0"/>
              <w:adjustRightInd w:val="0"/>
              <w:rPr>
                <w:rFonts w:ascii="Verdana" w:hAnsi="Verdana" w:cs="Plantin"/>
                <w:sz w:val="20"/>
                <w:szCs w:val="20"/>
              </w:rPr>
            </w:pPr>
            <w:r w:rsidRPr="00F4601F">
              <w:rPr>
                <w:rFonts w:ascii="Verdana" w:hAnsi="Verdana" w:cs="Plantin"/>
                <w:sz w:val="20"/>
                <w:szCs w:val="20"/>
              </w:rPr>
              <w:t>Ten aanzien van de verwerking van persoonsgegevens wordt er een verwerkersovereenkomst tussen beide getekend overeenkomstig bijlage D</w:t>
            </w:r>
            <w:r w:rsidR="00F4601F">
              <w:rPr>
                <w:rFonts w:ascii="Verdana" w:hAnsi="Verdana" w:cs="Plantin"/>
                <w:sz w:val="20"/>
                <w:szCs w:val="20"/>
              </w:rPr>
              <w:t>.</w:t>
            </w:r>
          </w:p>
        </w:tc>
      </w:tr>
      <w:tr w:rsidR="0082396A" w:rsidRPr="006E6FA7" w14:paraId="528DCC23" w14:textId="77777777" w:rsidTr="00421003">
        <w:tc>
          <w:tcPr>
            <w:tcW w:w="704" w:type="dxa"/>
          </w:tcPr>
          <w:p w14:paraId="24CA8D80" w14:textId="611D84F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58</w:t>
            </w:r>
          </w:p>
        </w:tc>
        <w:tc>
          <w:tcPr>
            <w:tcW w:w="7790" w:type="dxa"/>
          </w:tcPr>
          <w:p w14:paraId="09A3234C" w14:textId="324C5C09" w:rsidR="0082396A" w:rsidRPr="00E67E8A" w:rsidRDefault="0082396A" w:rsidP="001222F2">
            <w:pPr>
              <w:autoSpaceDE w:val="0"/>
              <w:autoSpaceDN w:val="0"/>
              <w:adjustRightInd w:val="0"/>
              <w:rPr>
                <w:rFonts w:ascii="Verdana" w:hAnsi="Verdana" w:cs="Plantin"/>
                <w:color w:val="000000"/>
                <w:sz w:val="20"/>
                <w:szCs w:val="20"/>
              </w:rPr>
            </w:pPr>
            <w:r w:rsidRPr="00F4601F">
              <w:rPr>
                <w:rFonts w:ascii="Verdana" w:hAnsi="Verdana" w:cs="Plantin"/>
                <w:sz w:val="20"/>
                <w:szCs w:val="20"/>
              </w:rPr>
              <w:t xml:space="preserve">Vanaf 1 april 2022 gaat </w:t>
            </w:r>
            <w:r w:rsidR="00DE7622" w:rsidRPr="00F4601F">
              <w:rPr>
                <w:rFonts w:ascii="Verdana" w:hAnsi="Verdana" w:cs="Plantin"/>
                <w:sz w:val="20"/>
                <w:szCs w:val="20"/>
              </w:rPr>
              <w:t>O</w:t>
            </w:r>
            <w:r w:rsidR="007A65AA" w:rsidRPr="00F4601F">
              <w:rPr>
                <w:rFonts w:ascii="Verdana" w:hAnsi="Verdana" w:cs="Plantin"/>
                <w:sz w:val="20"/>
                <w:szCs w:val="20"/>
              </w:rPr>
              <w:t>pdrachtgever</w:t>
            </w:r>
            <w:r w:rsidRPr="00F4601F">
              <w:rPr>
                <w:rFonts w:ascii="Verdana" w:hAnsi="Verdana" w:cs="Plantin"/>
                <w:sz w:val="20"/>
                <w:szCs w:val="20"/>
              </w:rPr>
              <w:t xml:space="preserve"> volledig over op e-facturatie. Opdrachtnemer conformeert zich alle eisen die gesteld worden aan e-facturatie, zie bijlage E.</w:t>
            </w:r>
          </w:p>
        </w:tc>
      </w:tr>
      <w:tr w:rsidR="0082396A" w:rsidRPr="006E6FA7" w14:paraId="4A554CC2" w14:textId="77777777" w:rsidTr="00421003">
        <w:tc>
          <w:tcPr>
            <w:tcW w:w="704" w:type="dxa"/>
          </w:tcPr>
          <w:p w14:paraId="24DD3707" w14:textId="6BBFA83F"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59</w:t>
            </w:r>
          </w:p>
        </w:tc>
        <w:tc>
          <w:tcPr>
            <w:tcW w:w="7790" w:type="dxa"/>
          </w:tcPr>
          <w:p w14:paraId="5594D8FD" w14:textId="2170C0D6"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De contactpersoon van de </w:t>
            </w:r>
            <w:r w:rsidR="0046269B">
              <w:rPr>
                <w:rFonts w:ascii="Verdana" w:hAnsi="Verdana" w:cs="Plantin"/>
                <w:color w:val="000000"/>
                <w:sz w:val="20"/>
                <w:szCs w:val="20"/>
              </w:rPr>
              <w:t>Opdrachtnemer</w:t>
            </w:r>
            <w:r w:rsidRPr="00E67E8A">
              <w:rPr>
                <w:rFonts w:ascii="Verdana" w:hAnsi="Verdana" w:cs="Plantin"/>
                <w:color w:val="000000"/>
                <w:sz w:val="20"/>
                <w:szCs w:val="20"/>
              </w:rPr>
              <w:t xml:space="preserve"> (en de met de uitvoering van de dienstverlening belaste personeelsleden) moeten bij opdrachtverlening de Nederlandse taal in woord en geschrift in voldoende mate beheersen voor zover relevant voor de uitvoering van de onderhavige werkzaamheden en de contractuele verplichtingen. Hetzelfde geldt ten aanzien van eventuele samenwerkingsverbanden en onderaannemers.</w:t>
            </w:r>
          </w:p>
        </w:tc>
      </w:tr>
      <w:tr w:rsidR="0082396A" w:rsidRPr="006E6FA7" w14:paraId="5CD8410E" w14:textId="77777777" w:rsidTr="00421003">
        <w:tc>
          <w:tcPr>
            <w:tcW w:w="704" w:type="dxa"/>
          </w:tcPr>
          <w:p w14:paraId="456E8911" w14:textId="5755DDBE"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60</w:t>
            </w:r>
          </w:p>
        </w:tc>
        <w:tc>
          <w:tcPr>
            <w:tcW w:w="7790" w:type="dxa"/>
          </w:tcPr>
          <w:p w14:paraId="3C8D1BCE" w14:textId="1AAC89B4" w:rsidR="0082396A" w:rsidRPr="00E67E8A" w:rsidRDefault="0046269B" w:rsidP="001222F2">
            <w:pPr>
              <w:autoSpaceDE w:val="0"/>
              <w:autoSpaceDN w:val="0"/>
              <w:adjustRightInd w:val="0"/>
              <w:rPr>
                <w:rFonts w:ascii="Verdana" w:hAnsi="Verdana"/>
                <w:sz w:val="20"/>
                <w:szCs w:val="20"/>
              </w:rPr>
            </w:pPr>
            <w:r>
              <w:rPr>
                <w:rFonts w:ascii="Verdana" w:hAnsi="Verdana"/>
                <w:color w:val="000000"/>
                <w:sz w:val="20"/>
                <w:szCs w:val="20"/>
              </w:rPr>
              <w:t>Opdrachtnemer</w:t>
            </w:r>
            <w:r w:rsidR="0082396A" w:rsidRPr="00E67E8A">
              <w:rPr>
                <w:rFonts w:ascii="Verdana" w:hAnsi="Verdana"/>
                <w:color w:val="000000"/>
                <w:sz w:val="20"/>
                <w:szCs w:val="20"/>
              </w:rPr>
              <w:t xml:space="preserve"> wijst één medewerker aan als Accountmanager die primair verantwoordelijk is voor de naleving en verdere invulling van de Raamovereenkomst en als aanspreekpunt fungeert voor </w:t>
            </w:r>
            <w:r w:rsidR="00DE7622">
              <w:rPr>
                <w:rFonts w:ascii="Verdana" w:hAnsi="Verdana"/>
                <w:color w:val="000000"/>
                <w:sz w:val="20"/>
                <w:szCs w:val="20"/>
              </w:rPr>
              <w:t>O</w:t>
            </w:r>
            <w:r w:rsidR="004C52A9">
              <w:rPr>
                <w:rFonts w:ascii="Verdana" w:hAnsi="Verdana"/>
                <w:color w:val="000000"/>
                <w:sz w:val="20"/>
                <w:szCs w:val="20"/>
              </w:rPr>
              <w:t>pdrachtgever</w:t>
            </w:r>
            <w:r w:rsidR="0082396A" w:rsidRPr="00E67E8A">
              <w:rPr>
                <w:rFonts w:ascii="Verdana" w:hAnsi="Verdana"/>
                <w:color w:val="000000"/>
                <w:sz w:val="20"/>
                <w:szCs w:val="20"/>
              </w:rPr>
              <w:t xml:space="preserve">. </w:t>
            </w:r>
            <w:r w:rsidR="0082396A" w:rsidRPr="00E67E8A">
              <w:rPr>
                <w:rFonts w:ascii="Verdana" w:hAnsi="Verdana"/>
                <w:sz w:val="20"/>
                <w:szCs w:val="20"/>
              </w:rPr>
              <w:t xml:space="preserve">De Accountmanager is vooral op beleidsmatig strategisch niveau het aanspreekpunt voor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Daarnaast dient de Accountmanager beschikbaar te zijn voor onderwerpen die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wil bespreken betreffende het wagenpark.</w:t>
            </w:r>
          </w:p>
          <w:p w14:paraId="0C708462" w14:textId="77777777" w:rsidR="0082396A" w:rsidRPr="00E67E8A" w:rsidRDefault="0082396A" w:rsidP="001222F2">
            <w:pPr>
              <w:autoSpaceDE w:val="0"/>
              <w:autoSpaceDN w:val="0"/>
              <w:adjustRightInd w:val="0"/>
              <w:rPr>
                <w:rFonts w:ascii="Verdana" w:hAnsi="Verdana" w:cs="Plantin"/>
                <w:color w:val="000000"/>
                <w:sz w:val="20"/>
                <w:szCs w:val="20"/>
              </w:rPr>
            </w:pPr>
          </w:p>
          <w:p w14:paraId="55529984" w14:textId="3CDE0E51" w:rsidR="0082396A" w:rsidRPr="00E67E8A" w:rsidRDefault="0046269B" w:rsidP="001222F2">
            <w:pPr>
              <w:autoSpaceDE w:val="0"/>
              <w:autoSpaceDN w:val="0"/>
              <w:adjustRightInd w:val="0"/>
              <w:rPr>
                <w:rFonts w:ascii="Verdana" w:hAnsi="Verdana" w:cs="Plantin"/>
                <w:color w:val="000000"/>
                <w:sz w:val="20"/>
                <w:szCs w:val="20"/>
              </w:rPr>
            </w:pPr>
            <w:r>
              <w:rPr>
                <w:rFonts w:ascii="Verdana" w:hAnsi="Verdana" w:cs="Plantin"/>
                <w:color w:val="000000"/>
                <w:sz w:val="20"/>
                <w:szCs w:val="20"/>
              </w:rPr>
              <w:t>Opdrachtnemer</w:t>
            </w:r>
            <w:r w:rsidR="0082396A" w:rsidRPr="00E67E8A">
              <w:rPr>
                <w:rFonts w:ascii="Verdana" w:hAnsi="Verdana" w:cs="Plantin"/>
                <w:color w:val="000000"/>
                <w:sz w:val="20"/>
                <w:szCs w:val="20"/>
              </w:rPr>
              <w:t xml:space="preserve"> wijst tevens één medewerker aan voor accountsupport. Deze medewerker is beschikbaar voor vragen van Wagenparkbeheerders van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cs="Plantin"/>
                <w:color w:val="000000"/>
                <w:sz w:val="20"/>
                <w:szCs w:val="20"/>
              </w:rPr>
              <w:t xml:space="preserve"> en laat wijzigen doorvoeren zoals berijderswissels.</w:t>
            </w:r>
          </w:p>
        </w:tc>
      </w:tr>
      <w:tr w:rsidR="0082396A" w:rsidRPr="006E6FA7" w14:paraId="025CD17F" w14:textId="77777777" w:rsidTr="00421003">
        <w:tc>
          <w:tcPr>
            <w:tcW w:w="704" w:type="dxa"/>
          </w:tcPr>
          <w:p w14:paraId="6F44A9B3" w14:textId="5DB9B0A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61</w:t>
            </w:r>
          </w:p>
        </w:tc>
        <w:tc>
          <w:tcPr>
            <w:tcW w:w="7790" w:type="dxa"/>
          </w:tcPr>
          <w:p w14:paraId="382F1C48" w14:textId="2949EEB3" w:rsidR="0082396A" w:rsidRPr="00E67E8A" w:rsidRDefault="0046269B" w:rsidP="001222F2">
            <w:pPr>
              <w:autoSpaceDE w:val="0"/>
              <w:autoSpaceDN w:val="0"/>
              <w:adjustRightInd w:val="0"/>
              <w:rPr>
                <w:rFonts w:ascii="Verdana" w:hAnsi="Verdana"/>
                <w:color w:val="000000"/>
                <w:sz w:val="20"/>
                <w:szCs w:val="20"/>
              </w:rPr>
            </w:pPr>
            <w:r>
              <w:rPr>
                <w:rFonts w:ascii="Verdana" w:hAnsi="Verdana"/>
                <w:sz w:val="20"/>
                <w:szCs w:val="20"/>
              </w:rPr>
              <w:t>Opdrachtnemer</w:t>
            </w:r>
            <w:r w:rsidR="0082396A" w:rsidRPr="00E67E8A">
              <w:rPr>
                <w:rFonts w:ascii="Verdana" w:hAnsi="Verdana"/>
                <w:sz w:val="20"/>
                <w:szCs w:val="20"/>
              </w:rPr>
              <w:t xml:space="preserve"> pakt een actieve rol samen met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ten aanzien van het adviseren inzake het verduurzamen van het Wagenpark</w:t>
            </w:r>
            <w:r w:rsidR="000671C9">
              <w:rPr>
                <w:rFonts w:ascii="Verdana" w:hAnsi="Verdana"/>
                <w:sz w:val="20"/>
                <w:szCs w:val="20"/>
              </w:rPr>
              <w:t>.</w:t>
            </w:r>
          </w:p>
        </w:tc>
      </w:tr>
      <w:tr w:rsidR="0082396A" w:rsidRPr="006E6FA7" w14:paraId="2B14C366" w14:textId="77777777" w:rsidTr="00421003">
        <w:tc>
          <w:tcPr>
            <w:tcW w:w="704" w:type="dxa"/>
          </w:tcPr>
          <w:p w14:paraId="3DDDB8B9" w14:textId="18C6E2B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62</w:t>
            </w:r>
          </w:p>
        </w:tc>
        <w:tc>
          <w:tcPr>
            <w:tcW w:w="7790" w:type="dxa"/>
          </w:tcPr>
          <w:p w14:paraId="7E0464E7" w14:textId="3260515D"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De locatie van het dealerbedrijf is voor urgent onderhoud en binnen het beheersgebied van </w:t>
            </w:r>
            <w:r w:rsidR="004C52A9">
              <w:rPr>
                <w:rFonts w:ascii="Verdana" w:hAnsi="Verdana" w:cs="Plantin"/>
                <w:color w:val="000000"/>
                <w:sz w:val="20"/>
                <w:szCs w:val="20"/>
              </w:rPr>
              <w:t>Opdrachtgever</w:t>
            </w:r>
            <w:r w:rsidRPr="00E67E8A">
              <w:rPr>
                <w:rFonts w:ascii="Verdana" w:hAnsi="Verdana" w:cs="Plantin"/>
                <w:color w:val="000000"/>
                <w:sz w:val="20"/>
                <w:szCs w:val="20"/>
              </w:rPr>
              <w:t xml:space="preserve"> geopend tussen: </w:t>
            </w:r>
          </w:p>
          <w:p w14:paraId="099FDEA4" w14:textId="77777777" w:rsidR="0082396A" w:rsidRPr="00E67E8A" w:rsidRDefault="0082396A" w:rsidP="001222F2">
            <w:pPr>
              <w:autoSpaceDE w:val="0"/>
              <w:autoSpaceDN w:val="0"/>
              <w:adjustRightInd w:val="0"/>
              <w:rPr>
                <w:rFonts w:ascii="Verdana" w:hAnsi="Verdana" w:cs="Plantin"/>
                <w:color w:val="000000"/>
                <w:sz w:val="20"/>
                <w:szCs w:val="20"/>
              </w:rPr>
            </w:pPr>
          </w:p>
          <w:p w14:paraId="552D02A2" w14:textId="77777777" w:rsidR="0082396A" w:rsidRPr="00E67E8A" w:rsidRDefault="0082396A" w:rsidP="001222F2">
            <w:pPr>
              <w:pStyle w:val="Lijstalinea"/>
              <w:numPr>
                <w:ilvl w:val="0"/>
                <w:numId w:val="8"/>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op werkdagen tussen 08:00-17:30 </w:t>
            </w:r>
          </w:p>
          <w:p w14:paraId="3ACADE83" w14:textId="77777777" w:rsidR="0082396A" w:rsidRPr="00E67E8A" w:rsidRDefault="0082396A" w:rsidP="001222F2">
            <w:pPr>
              <w:pStyle w:val="Lijstalinea"/>
              <w:numPr>
                <w:ilvl w:val="0"/>
                <w:numId w:val="8"/>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op zaterdag tussen 8:00-12:00 </w:t>
            </w:r>
          </w:p>
          <w:p w14:paraId="13C72361" w14:textId="77777777" w:rsidR="0082396A" w:rsidRPr="00E67E8A" w:rsidRDefault="0082396A" w:rsidP="001222F2">
            <w:pPr>
              <w:autoSpaceDE w:val="0"/>
              <w:autoSpaceDN w:val="0"/>
              <w:adjustRightInd w:val="0"/>
              <w:rPr>
                <w:rFonts w:ascii="Verdana" w:hAnsi="Verdana" w:cs="Plantin"/>
                <w:color w:val="000000"/>
                <w:sz w:val="20"/>
                <w:szCs w:val="20"/>
              </w:rPr>
            </w:pPr>
          </w:p>
          <w:p w14:paraId="59A50745" w14:textId="329C1E65" w:rsidR="0082396A" w:rsidRPr="00E67E8A" w:rsidRDefault="00DE7622" w:rsidP="001222F2">
            <w:pPr>
              <w:autoSpaceDE w:val="0"/>
              <w:autoSpaceDN w:val="0"/>
              <w:adjustRightInd w:val="0"/>
              <w:rPr>
                <w:rFonts w:ascii="Verdana" w:hAnsi="Verdana" w:cs="Plantin"/>
                <w:color w:val="000000"/>
                <w:sz w:val="20"/>
                <w:szCs w:val="20"/>
              </w:rPr>
            </w:pPr>
            <w:r>
              <w:rPr>
                <w:rFonts w:ascii="Verdana" w:hAnsi="Verdana"/>
                <w:sz w:val="20"/>
                <w:szCs w:val="20"/>
              </w:rPr>
              <w:lastRenderedPageBreak/>
              <w:t>O</w:t>
            </w:r>
            <w:r w:rsidR="004C52A9">
              <w:rPr>
                <w:rFonts w:ascii="Verdana" w:hAnsi="Verdana"/>
                <w:sz w:val="20"/>
                <w:szCs w:val="20"/>
              </w:rPr>
              <w:t>pdrachtgever</w:t>
            </w:r>
            <w:r w:rsidR="0082396A" w:rsidRPr="00E67E8A">
              <w:rPr>
                <w:rFonts w:ascii="Verdana" w:hAnsi="Verdana"/>
                <w:sz w:val="20"/>
                <w:szCs w:val="20"/>
              </w:rPr>
              <w:t xml:space="preserve"> </w:t>
            </w:r>
            <w:r w:rsidR="0082396A" w:rsidRPr="00E67E8A">
              <w:rPr>
                <w:rFonts w:ascii="Verdana" w:hAnsi="Verdana" w:cs="Plantin"/>
                <w:color w:val="000000"/>
                <w:sz w:val="20"/>
                <w:szCs w:val="20"/>
              </w:rPr>
              <w:t xml:space="preserve">stelt daarnaast als eis voor de noodhulpdienst een 24x7 hulpdienst. De hulpverleningsservice dient minimaal voertuigrepatriatie en </w:t>
            </w:r>
            <w:r w:rsidR="006405A5">
              <w:rPr>
                <w:rFonts w:ascii="Verdana" w:hAnsi="Verdana" w:cs="Plantin"/>
                <w:color w:val="000000"/>
                <w:sz w:val="20"/>
                <w:szCs w:val="20"/>
              </w:rPr>
              <w:t xml:space="preserve">direct </w:t>
            </w:r>
            <w:r w:rsidR="0082396A" w:rsidRPr="00E67E8A">
              <w:rPr>
                <w:rFonts w:ascii="Verdana" w:hAnsi="Verdana" w:cs="Plantin"/>
                <w:color w:val="000000"/>
                <w:sz w:val="20"/>
                <w:szCs w:val="20"/>
              </w:rPr>
              <w:t xml:space="preserve">vervangend vervoer in geval van stranding en/of schade als dekking te hebben opgenomen, ongeacht de afstand van de berijder tot diens huis of werklocatie. De gestrande auto kan op verzoek van </w:t>
            </w:r>
            <w:r>
              <w:rPr>
                <w:rFonts w:ascii="Verdana" w:hAnsi="Verdana"/>
                <w:sz w:val="20"/>
                <w:szCs w:val="20"/>
              </w:rPr>
              <w:t>O</w:t>
            </w:r>
            <w:r w:rsidR="004C52A9">
              <w:rPr>
                <w:rFonts w:ascii="Verdana" w:hAnsi="Verdana"/>
                <w:sz w:val="20"/>
                <w:szCs w:val="20"/>
              </w:rPr>
              <w:t>pdrachtgever</w:t>
            </w:r>
            <w:r w:rsidR="0082396A" w:rsidRPr="00E67E8A">
              <w:rPr>
                <w:rFonts w:ascii="Verdana" w:hAnsi="Verdana" w:cs="Plantin"/>
                <w:color w:val="000000"/>
                <w:sz w:val="20"/>
                <w:szCs w:val="20"/>
              </w:rPr>
              <w:t xml:space="preserve"> door </w:t>
            </w:r>
            <w:r w:rsidR="0046269B">
              <w:rPr>
                <w:rFonts w:ascii="Verdana" w:hAnsi="Verdana" w:cs="Plantin"/>
                <w:color w:val="000000"/>
                <w:sz w:val="20"/>
                <w:szCs w:val="20"/>
              </w:rPr>
              <w:t>Opdrachtnemer</w:t>
            </w:r>
            <w:r w:rsidR="0082396A" w:rsidRPr="00E67E8A">
              <w:rPr>
                <w:rFonts w:ascii="Verdana" w:hAnsi="Verdana" w:cs="Plantin"/>
                <w:color w:val="000000"/>
                <w:sz w:val="20"/>
                <w:szCs w:val="20"/>
              </w:rPr>
              <w:t xml:space="preserve"> binnen 24 uur na reparatie aangeboden worden op een door Rijnland aan te wijzen locatie zonder dat hiervoor kosten in rekening worden gebracht.</w:t>
            </w:r>
          </w:p>
        </w:tc>
      </w:tr>
      <w:tr w:rsidR="0082396A" w:rsidRPr="006E6FA7" w14:paraId="36C57B7D" w14:textId="77777777" w:rsidTr="00421003">
        <w:tc>
          <w:tcPr>
            <w:tcW w:w="704" w:type="dxa"/>
          </w:tcPr>
          <w:p w14:paraId="5698F805" w14:textId="401D6F5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63</w:t>
            </w:r>
          </w:p>
        </w:tc>
        <w:tc>
          <w:tcPr>
            <w:tcW w:w="7790" w:type="dxa"/>
          </w:tcPr>
          <w:p w14:paraId="456FBB19" w14:textId="77777777"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Berijder heeft bij elk regulier onderhoud, APK, reparatie en schadeherstel de mogelijkheid om te kiezen voor haal-en brengservice of gelijkwaardig vervangend vervoer.</w:t>
            </w:r>
          </w:p>
          <w:p w14:paraId="6A697B68" w14:textId="77777777" w:rsidR="0082396A" w:rsidRPr="00E67E8A" w:rsidRDefault="0082396A" w:rsidP="001222F2">
            <w:pPr>
              <w:autoSpaceDE w:val="0"/>
              <w:autoSpaceDN w:val="0"/>
              <w:adjustRightInd w:val="0"/>
              <w:rPr>
                <w:rFonts w:ascii="Verdana" w:hAnsi="Verdana" w:cs="Plantin"/>
                <w:color w:val="000000"/>
                <w:sz w:val="20"/>
                <w:szCs w:val="20"/>
              </w:rPr>
            </w:pPr>
          </w:p>
          <w:p w14:paraId="6BB03000" w14:textId="310898C6"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Onder haal- en brengservice wordt verstaan dat </w:t>
            </w:r>
            <w:r w:rsidR="00DE7622">
              <w:rPr>
                <w:rFonts w:ascii="Verdana" w:hAnsi="Verdana" w:cs="Plantin"/>
                <w:color w:val="000000"/>
                <w:sz w:val="20"/>
                <w:szCs w:val="20"/>
              </w:rPr>
              <w:t>O</w:t>
            </w:r>
            <w:r w:rsidR="004C52A9">
              <w:rPr>
                <w:rFonts w:ascii="Verdana" w:hAnsi="Verdana" w:cs="Plantin"/>
                <w:color w:val="000000"/>
                <w:sz w:val="20"/>
                <w:szCs w:val="20"/>
              </w:rPr>
              <w:t>pdrachtgever</w:t>
            </w:r>
            <w:r w:rsidRPr="00E67E8A">
              <w:rPr>
                <w:rFonts w:ascii="Verdana" w:hAnsi="Verdana" w:cs="Plantin"/>
                <w:color w:val="000000"/>
                <w:sz w:val="20"/>
                <w:szCs w:val="20"/>
              </w:rPr>
              <w:t xml:space="preserve"> de mogelijkheid heeft het voertuig te laten ophalen door een aangesloten garage. </w:t>
            </w:r>
          </w:p>
          <w:p w14:paraId="612E6D6E" w14:textId="77777777" w:rsidR="0082396A" w:rsidRPr="00E67E8A" w:rsidRDefault="0082396A" w:rsidP="001222F2">
            <w:pPr>
              <w:autoSpaceDE w:val="0"/>
              <w:autoSpaceDN w:val="0"/>
              <w:adjustRightInd w:val="0"/>
              <w:rPr>
                <w:rFonts w:ascii="Verdana" w:hAnsi="Verdana" w:cs="Plantin"/>
                <w:color w:val="000000"/>
                <w:sz w:val="20"/>
                <w:szCs w:val="20"/>
              </w:rPr>
            </w:pPr>
          </w:p>
          <w:p w14:paraId="4D28F17F" w14:textId="2E25B3C5"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Onder vervangend vervoer wordt verstaan dat </w:t>
            </w:r>
            <w:r w:rsidR="00DE7622">
              <w:rPr>
                <w:rFonts w:ascii="Verdana" w:hAnsi="Verdana" w:cs="Plantin"/>
                <w:color w:val="000000"/>
                <w:sz w:val="20"/>
                <w:szCs w:val="20"/>
              </w:rPr>
              <w:t>O</w:t>
            </w:r>
            <w:r w:rsidR="004C52A9">
              <w:rPr>
                <w:rFonts w:ascii="Verdana" w:hAnsi="Verdana" w:cs="Plantin"/>
                <w:color w:val="000000"/>
                <w:sz w:val="20"/>
                <w:szCs w:val="20"/>
              </w:rPr>
              <w:t>pdrac</w:t>
            </w:r>
            <w:r w:rsidR="001222F2">
              <w:rPr>
                <w:rFonts w:ascii="Verdana" w:hAnsi="Verdana" w:cs="Plantin"/>
                <w:color w:val="000000"/>
                <w:sz w:val="20"/>
                <w:szCs w:val="20"/>
              </w:rPr>
              <w:t>h</w:t>
            </w:r>
            <w:r w:rsidR="004C52A9">
              <w:rPr>
                <w:rFonts w:ascii="Verdana" w:hAnsi="Verdana" w:cs="Plantin"/>
                <w:color w:val="000000"/>
                <w:sz w:val="20"/>
                <w:szCs w:val="20"/>
              </w:rPr>
              <w:t>tgever</w:t>
            </w:r>
            <w:r w:rsidRPr="00E67E8A">
              <w:rPr>
                <w:rFonts w:ascii="Verdana" w:hAnsi="Verdana" w:cs="Plantin"/>
                <w:color w:val="000000"/>
                <w:sz w:val="20"/>
                <w:szCs w:val="20"/>
              </w:rPr>
              <w:t xml:space="preserve"> per direct kosteloos recht heeft op een vervangende auto van gelijkwaardige grootte.</w:t>
            </w:r>
          </w:p>
        </w:tc>
      </w:tr>
    </w:tbl>
    <w:p w14:paraId="0C80670F" w14:textId="34FE68DE" w:rsidR="007C5B9B" w:rsidRDefault="007C5B9B" w:rsidP="007C5B9B">
      <w:pPr>
        <w:rPr>
          <w:rFonts w:ascii="Verdana" w:hAnsi="Verdana"/>
          <w:b/>
          <w:bCs/>
          <w:sz w:val="32"/>
          <w:szCs w:val="32"/>
        </w:rPr>
      </w:pPr>
    </w:p>
    <w:p w14:paraId="0062F6D6" w14:textId="54313369" w:rsidR="007C5B9B" w:rsidRDefault="007C5B9B" w:rsidP="007C5B9B">
      <w:pPr>
        <w:rPr>
          <w:rFonts w:ascii="Verdana" w:hAnsi="Verdana"/>
          <w:b/>
          <w:bCs/>
          <w:sz w:val="32"/>
          <w:szCs w:val="32"/>
        </w:rPr>
      </w:pPr>
      <w:r>
        <w:rPr>
          <w:rFonts w:ascii="Verdana" w:hAnsi="Verdana"/>
          <w:b/>
          <w:bCs/>
          <w:sz w:val="32"/>
          <w:szCs w:val="32"/>
        </w:rPr>
        <w:t>Hoofdstuk 8</w:t>
      </w:r>
      <w:r w:rsidRPr="000D2D4F">
        <w:rPr>
          <w:rFonts w:ascii="Verdana" w:hAnsi="Verdana"/>
          <w:b/>
          <w:bCs/>
          <w:sz w:val="32"/>
          <w:szCs w:val="32"/>
        </w:rPr>
        <w:t xml:space="preserve">: </w:t>
      </w:r>
      <w:r>
        <w:rPr>
          <w:rFonts w:ascii="Verdana" w:hAnsi="Verdana"/>
          <w:b/>
          <w:bCs/>
          <w:sz w:val="32"/>
          <w:szCs w:val="32"/>
        </w:rPr>
        <w:t>Huur</w:t>
      </w:r>
    </w:p>
    <w:p w14:paraId="7E8E24C6" w14:textId="77777777" w:rsidR="001222F2" w:rsidRDefault="001222F2" w:rsidP="007C5B9B">
      <w:pPr>
        <w:rPr>
          <w:rFonts w:ascii="Verdana" w:hAnsi="Verdana"/>
          <w:b/>
          <w:bCs/>
          <w:sz w:val="32"/>
          <w:szCs w:val="32"/>
        </w:rPr>
      </w:pPr>
    </w:p>
    <w:tbl>
      <w:tblPr>
        <w:tblStyle w:val="Tabelraster"/>
        <w:tblW w:w="0" w:type="auto"/>
        <w:tblLook w:val="04A0" w:firstRow="1" w:lastRow="0" w:firstColumn="1" w:lastColumn="0" w:noHBand="0" w:noVBand="1"/>
      </w:tblPr>
      <w:tblGrid>
        <w:gridCol w:w="704"/>
        <w:gridCol w:w="7790"/>
      </w:tblGrid>
      <w:tr w:rsidR="006A24C1" w:rsidRPr="00E67E8A" w14:paraId="12453341" w14:textId="77777777" w:rsidTr="00421003">
        <w:tc>
          <w:tcPr>
            <w:tcW w:w="704" w:type="dxa"/>
          </w:tcPr>
          <w:p w14:paraId="18DBECC9" w14:textId="587B5059" w:rsidR="006A24C1"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64</w:t>
            </w:r>
          </w:p>
        </w:tc>
        <w:tc>
          <w:tcPr>
            <w:tcW w:w="7790" w:type="dxa"/>
          </w:tcPr>
          <w:p w14:paraId="52D36136" w14:textId="168C5B6B" w:rsidR="006A24C1" w:rsidRPr="00E67E8A" w:rsidRDefault="00DE7622" w:rsidP="002A0498">
            <w:pPr>
              <w:tabs>
                <w:tab w:val="left" w:pos="-1440"/>
                <w:tab w:val="left" w:pos="-720"/>
                <w:tab w:val="left" w:pos="0"/>
                <w:tab w:val="left" w:pos="380"/>
              </w:tabs>
              <w:rPr>
                <w:rFonts w:ascii="Verdana" w:hAnsi="Verdana"/>
                <w:sz w:val="20"/>
                <w:szCs w:val="20"/>
              </w:rPr>
            </w:pPr>
            <w:r>
              <w:rPr>
                <w:rFonts w:ascii="Verdana" w:hAnsi="Verdana"/>
                <w:sz w:val="20"/>
                <w:szCs w:val="20"/>
              </w:rPr>
              <w:t>O</w:t>
            </w:r>
            <w:r w:rsidR="004C52A9">
              <w:rPr>
                <w:rFonts w:ascii="Verdana" w:hAnsi="Verdana"/>
                <w:sz w:val="20"/>
                <w:szCs w:val="20"/>
              </w:rPr>
              <w:t>pdrachtgever</w:t>
            </w:r>
            <w:r w:rsidR="006A24C1" w:rsidRPr="00E67E8A">
              <w:rPr>
                <w:rFonts w:ascii="Verdana" w:hAnsi="Verdana"/>
                <w:color w:val="000000"/>
                <w:sz w:val="20"/>
                <w:szCs w:val="20"/>
              </w:rPr>
              <w:t xml:space="preserve"> heeft de mogelijkheid om gebruik te maken van de door </w:t>
            </w:r>
            <w:r w:rsidR="0046269B">
              <w:rPr>
                <w:rFonts w:ascii="Verdana" w:hAnsi="Verdana"/>
                <w:color w:val="000000"/>
                <w:sz w:val="20"/>
                <w:szCs w:val="20"/>
              </w:rPr>
              <w:t>Opdrachtnemer</w:t>
            </w:r>
            <w:r w:rsidR="006A24C1" w:rsidRPr="00E67E8A">
              <w:rPr>
                <w:rFonts w:ascii="Verdana" w:hAnsi="Verdana"/>
                <w:color w:val="000000"/>
                <w:sz w:val="20"/>
                <w:szCs w:val="20"/>
              </w:rPr>
              <w:t xml:space="preserve"> aangeboden verhuur van voertuigen </w:t>
            </w:r>
            <w:r w:rsidR="006A24C1" w:rsidRPr="00E67E8A">
              <w:rPr>
                <w:rFonts w:ascii="Verdana" w:hAnsi="Verdana"/>
                <w:sz w:val="20"/>
                <w:szCs w:val="20"/>
              </w:rPr>
              <w:t>in verschillende categorieën, inclusief een tankpas.</w:t>
            </w:r>
          </w:p>
        </w:tc>
      </w:tr>
      <w:tr w:rsidR="00123ADD" w:rsidRPr="00E67E8A" w14:paraId="4A17ABE5" w14:textId="77777777" w:rsidTr="00421003">
        <w:tc>
          <w:tcPr>
            <w:tcW w:w="704" w:type="dxa"/>
          </w:tcPr>
          <w:p w14:paraId="400CE602" w14:textId="50498120"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65</w:t>
            </w:r>
          </w:p>
        </w:tc>
        <w:tc>
          <w:tcPr>
            <w:tcW w:w="7790" w:type="dxa"/>
          </w:tcPr>
          <w:p w14:paraId="3491EF01" w14:textId="37F35C31" w:rsidR="00123ADD" w:rsidRPr="003D2B2E" w:rsidRDefault="00123ADD" w:rsidP="00123ADD">
            <w:pPr>
              <w:tabs>
                <w:tab w:val="left" w:pos="-1440"/>
                <w:tab w:val="left" w:pos="-720"/>
                <w:tab w:val="left" w:pos="0"/>
                <w:tab w:val="left" w:pos="380"/>
              </w:tabs>
              <w:rPr>
                <w:rFonts w:ascii="Verdana" w:hAnsi="Verdana"/>
                <w:sz w:val="20"/>
                <w:szCs w:val="20"/>
              </w:rPr>
            </w:pPr>
            <w:r w:rsidRPr="003D2B2E">
              <w:rPr>
                <w:rFonts w:ascii="Verdana" w:hAnsi="Verdana"/>
                <w:sz w:val="20"/>
                <w:szCs w:val="20"/>
              </w:rPr>
              <w:t>Bij huur dient Opdrachtnemer te alle tijde de gevraagde klasse te garanderen. Indien onverhoopt een</w:t>
            </w:r>
            <w:r>
              <w:rPr>
                <w:rFonts w:ascii="Verdana" w:hAnsi="Verdana"/>
                <w:sz w:val="20"/>
                <w:szCs w:val="20"/>
              </w:rPr>
              <w:t xml:space="preserve"> </w:t>
            </w:r>
            <w:r w:rsidRPr="003D2B2E">
              <w:rPr>
                <w:rFonts w:ascii="Verdana" w:hAnsi="Verdana"/>
                <w:sz w:val="20"/>
                <w:szCs w:val="20"/>
              </w:rPr>
              <w:t>hogere klasse wordt ingezet, dient te alle tijde de oorspronkelijk gevraagde klasse te worden</w:t>
            </w:r>
          </w:p>
          <w:p w14:paraId="49E0A49B" w14:textId="770262D3" w:rsidR="00123ADD" w:rsidRPr="00E67E8A" w:rsidRDefault="00123ADD" w:rsidP="001222F2">
            <w:pPr>
              <w:tabs>
                <w:tab w:val="left" w:pos="-1440"/>
                <w:tab w:val="left" w:pos="-720"/>
                <w:tab w:val="left" w:pos="0"/>
                <w:tab w:val="left" w:pos="380"/>
              </w:tabs>
              <w:rPr>
                <w:rFonts w:ascii="Verdana" w:hAnsi="Verdana"/>
                <w:sz w:val="20"/>
                <w:szCs w:val="20"/>
              </w:rPr>
            </w:pPr>
            <w:r w:rsidRPr="003D2B2E">
              <w:rPr>
                <w:rFonts w:ascii="Verdana" w:hAnsi="Verdana"/>
                <w:sz w:val="20"/>
                <w:szCs w:val="20"/>
              </w:rPr>
              <w:t>gefactureerd.</w:t>
            </w:r>
          </w:p>
        </w:tc>
      </w:tr>
      <w:tr w:rsidR="00123ADD" w:rsidRPr="00E67E8A" w14:paraId="465651B6" w14:textId="77777777" w:rsidTr="00421003">
        <w:tc>
          <w:tcPr>
            <w:tcW w:w="704" w:type="dxa"/>
          </w:tcPr>
          <w:p w14:paraId="076B1C34" w14:textId="1A861197"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66</w:t>
            </w:r>
          </w:p>
        </w:tc>
        <w:tc>
          <w:tcPr>
            <w:tcW w:w="7790" w:type="dxa"/>
          </w:tcPr>
          <w:p w14:paraId="3325A5CC" w14:textId="4EB406D9" w:rsidR="00123ADD" w:rsidRPr="00E67E8A" w:rsidRDefault="00A069CD" w:rsidP="00A069CD">
            <w:pPr>
              <w:tabs>
                <w:tab w:val="left" w:pos="-1440"/>
                <w:tab w:val="left" w:pos="-720"/>
                <w:tab w:val="left" w:pos="0"/>
                <w:tab w:val="left" w:pos="380"/>
              </w:tabs>
              <w:rPr>
                <w:rFonts w:ascii="Verdana" w:hAnsi="Verdana"/>
                <w:sz w:val="20"/>
                <w:szCs w:val="20"/>
              </w:rPr>
            </w:pPr>
            <w:r w:rsidRPr="00A069CD">
              <w:rPr>
                <w:rFonts w:ascii="Verdana" w:hAnsi="Verdana"/>
                <w:sz w:val="20"/>
                <w:szCs w:val="20"/>
              </w:rPr>
              <w:t>Opdrachtnemer dient de beschikbaarheid van een voertuig de eerste werkdag na de aanvraag te</w:t>
            </w:r>
            <w:r w:rsidR="00000EC0">
              <w:rPr>
                <w:rFonts w:ascii="Verdana" w:hAnsi="Verdana"/>
                <w:sz w:val="20"/>
                <w:szCs w:val="20"/>
              </w:rPr>
              <w:t xml:space="preserve"> </w:t>
            </w:r>
            <w:r w:rsidRPr="00A069CD">
              <w:rPr>
                <w:rFonts w:ascii="Verdana" w:hAnsi="Verdana"/>
                <w:sz w:val="20"/>
                <w:szCs w:val="20"/>
              </w:rPr>
              <w:t>garanderen.</w:t>
            </w:r>
          </w:p>
        </w:tc>
      </w:tr>
      <w:tr w:rsidR="00123ADD" w:rsidRPr="00E67E8A" w14:paraId="4A7D4ED6" w14:textId="77777777" w:rsidTr="00421003">
        <w:tc>
          <w:tcPr>
            <w:tcW w:w="704" w:type="dxa"/>
          </w:tcPr>
          <w:p w14:paraId="2F8053F5" w14:textId="315455C5"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67</w:t>
            </w:r>
          </w:p>
        </w:tc>
        <w:tc>
          <w:tcPr>
            <w:tcW w:w="7790" w:type="dxa"/>
          </w:tcPr>
          <w:p w14:paraId="6921A329" w14:textId="4CAD13AB" w:rsidR="00123ADD" w:rsidRPr="00E67E8A" w:rsidRDefault="00C07B5E" w:rsidP="001222F2">
            <w:pPr>
              <w:tabs>
                <w:tab w:val="left" w:pos="-1440"/>
                <w:tab w:val="left" w:pos="-720"/>
                <w:tab w:val="left" w:pos="0"/>
                <w:tab w:val="left" w:pos="380"/>
              </w:tabs>
              <w:rPr>
                <w:rFonts w:ascii="Verdana" w:hAnsi="Verdana"/>
                <w:sz w:val="20"/>
                <w:szCs w:val="20"/>
              </w:rPr>
            </w:pPr>
            <w:r w:rsidRPr="003D2B2E">
              <w:rPr>
                <w:rFonts w:ascii="Verdana" w:hAnsi="Verdana"/>
                <w:sz w:val="20"/>
                <w:szCs w:val="20"/>
              </w:rPr>
              <w:t xml:space="preserve">Opdrachtnemer dient 24-uurs </w:t>
            </w:r>
            <w:r w:rsidR="003D3496">
              <w:rPr>
                <w:rFonts w:ascii="Verdana" w:hAnsi="Verdana"/>
                <w:sz w:val="20"/>
                <w:szCs w:val="20"/>
              </w:rPr>
              <w:t>hulpdienst</w:t>
            </w:r>
            <w:r w:rsidRPr="003D2B2E">
              <w:rPr>
                <w:rFonts w:ascii="Verdana" w:hAnsi="Verdana"/>
                <w:sz w:val="20"/>
                <w:szCs w:val="20"/>
              </w:rPr>
              <w:t xml:space="preserve"> te garanderen bij schade en/of pech in binnen en buitenland.</w:t>
            </w:r>
          </w:p>
        </w:tc>
      </w:tr>
      <w:tr w:rsidR="00000EC0" w:rsidRPr="00E67E8A" w14:paraId="22D3B0B9" w14:textId="77777777" w:rsidTr="00421003">
        <w:tc>
          <w:tcPr>
            <w:tcW w:w="704" w:type="dxa"/>
          </w:tcPr>
          <w:p w14:paraId="6F5A2962" w14:textId="298D6A3E" w:rsidR="00000EC0"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68</w:t>
            </w:r>
          </w:p>
        </w:tc>
        <w:tc>
          <w:tcPr>
            <w:tcW w:w="7790" w:type="dxa"/>
          </w:tcPr>
          <w:p w14:paraId="70F2848B" w14:textId="01EC5529" w:rsidR="00000EC0" w:rsidRPr="003D2B2E" w:rsidRDefault="00000EC0" w:rsidP="001222F2">
            <w:pPr>
              <w:tabs>
                <w:tab w:val="left" w:pos="-1440"/>
                <w:tab w:val="left" w:pos="-720"/>
                <w:tab w:val="left" w:pos="0"/>
                <w:tab w:val="left" w:pos="380"/>
              </w:tabs>
              <w:rPr>
                <w:rFonts w:ascii="Verdana" w:hAnsi="Verdana"/>
                <w:sz w:val="20"/>
                <w:szCs w:val="20"/>
              </w:rPr>
            </w:pPr>
            <w:r w:rsidRPr="00000EC0">
              <w:rPr>
                <w:rFonts w:ascii="Verdana" w:hAnsi="Verdana"/>
                <w:sz w:val="20"/>
                <w:szCs w:val="20"/>
              </w:rPr>
              <w:t>Voor de huurvoertuigen geldt een minimum van 100 vrije kilometers per dag.</w:t>
            </w:r>
            <w:r w:rsidR="008213A0">
              <w:rPr>
                <w:rFonts w:ascii="Verdana" w:hAnsi="Verdana"/>
                <w:sz w:val="20"/>
                <w:szCs w:val="20"/>
              </w:rPr>
              <w:t xml:space="preserve"> </w:t>
            </w:r>
          </w:p>
        </w:tc>
      </w:tr>
      <w:tr w:rsidR="00942813" w:rsidRPr="00E67E8A" w14:paraId="291F7962" w14:textId="77777777" w:rsidTr="00421003">
        <w:tc>
          <w:tcPr>
            <w:tcW w:w="704" w:type="dxa"/>
          </w:tcPr>
          <w:p w14:paraId="4717428A" w14:textId="581E7716" w:rsidR="00942813"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69</w:t>
            </w:r>
          </w:p>
        </w:tc>
        <w:tc>
          <w:tcPr>
            <w:tcW w:w="7790" w:type="dxa"/>
          </w:tcPr>
          <w:p w14:paraId="0ADC584F" w14:textId="219BD52A" w:rsidR="007279DF" w:rsidRPr="003D2B2E" w:rsidRDefault="007279DF" w:rsidP="007279DF">
            <w:pPr>
              <w:tabs>
                <w:tab w:val="left" w:pos="-1440"/>
                <w:tab w:val="left" w:pos="-720"/>
                <w:tab w:val="left" w:pos="0"/>
                <w:tab w:val="left" w:pos="380"/>
              </w:tabs>
              <w:rPr>
                <w:rFonts w:ascii="Verdana" w:hAnsi="Verdana"/>
                <w:sz w:val="20"/>
                <w:szCs w:val="20"/>
              </w:rPr>
            </w:pPr>
            <w:r w:rsidRPr="003D2B2E">
              <w:rPr>
                <w:rFonts w:ascii="Verdana" w:hAnsi="Verdana"/>
                <w:sz w:val="20"/>
                <w:szCs w:val="20"/>
              </w:rPr>
              <w:t>Voor de voertuigen die in gebruik worden gegeven op basis van Huur dient Opdrachtnemer</w:t>
            </w:r>
            <w:r w:rsidR="00A32018">
              <w:rPr>
                <w:rFonts w:ascii="Verdana" w:hAnsi="Verdana"/>
                <w:sz w:val="20"/>
                <w:szCs w:val="20"/>
              </w:rPr>
              <w:t xml:space="preserve"> d</w:t>
            </w:r>
            <w:r w:rsidRPr="003D2B2E">
              <w:rPr>
                <w:rFonts w:ascii="Verdana" w:hAnsi="Verdana"/>
                <w:sz w:val="20"/>
                <w:szCs w:val="20"/>
              </w:rPr>
              <w:t>e verzekering bij een door hem te kiezen verzekeringsbedrijf af te sluiten. De verzekering moet minimaal</w:t>
            </w:r>
          </w:p>
          <w:p w14:paraId="626072C2" w14:textId="100B4C67" w:rsidR="001C2EBA" w:rsidRPr="00C73DB1" w:rsidRDefault="007279DF" w:rsidP="00C73DB1">
            <w:pPr>
              <w:tabs>
                <w:tab w:val="left" w:pos="-1440"/>
                <w:tab w:val="left" w:pos="-720"/>
                <w:tab w:val="left" w:pos="0"/>
                <w:tab w:val="left" w:pos="380"/>
              </w:tabs>
              <w:rPr>
                <w:rFonts w:ascii="Verdana" w:hAnsi="Verdana"/>
                <w:sz w:val="20"/>
                <w:szCs w:val="20"/>
              </w:rPr>
            </w:pPr>
            <w:r w:rsidRPr="003D2B2E">
              <w:rPr>
                <w:rFonts w:ascii="Verdana" w:hAnsi="Verdana"/>
                <w:sz w:val="20"/>
                <w:szCs w:val="20"/>
              </w:rPr>
              <w:t>aan de navolgende verzekeringsvoorwaarden voldoen.</w:t>
            </w:r>
            <w:r w:rsidR="00C73DB1">
              <w:rPr>
                <w:rFonts w:ascii="Verdana" w:hAnsi="Verdana"/>
                <w:sz w:val="20"/>
                <w:szCs w:val="20"/>
              </w:rPr>
              <w:t xml:space="preserve"> Zie eis 42 van dit document.</w:t>
            </w:r>
          </w:p>
        </w:tc>
      </w:tr>
      <w:tr w:rsidR="002A0498" w:rsidRPr="00E67E8A" w14:paraId="7A35388F" w14:textId="77777777" w:rsidTr="00421003">
        <w:tc>
          <w:tcPr>
            <w:tcW w:w="704" w:type="dxa"/>
          </w:tcPr>
          <w:p w14:paraId="711066A2" w14:textId="4E2EA774" w:rsidR="002A0498"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70</w:t>
            </w:r>
          </w:p>
        </w:tc>
        <w:tc>
          <w:tcPr>
            <w:tcW w:w="7790" w:type="dxa"/>
          </w:tcPr>
          <w:p w14:paraId="1D3E4DA3" w14:textId="40049088" w:rsidR="002A0498" w:rsidRPr="003D2B2E" w:rsidRDefault="002A0498" w:rsidP="007279DF">
            <w:p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De locatie van </w:t>
            </w:r>
            <w:r w:rsidR="00E05EDF">
              <w:rPr>
                <w:rFonts w:ascii="Verdana" w:hAnsi="Verdana"/>
                <w:sz w:val="20"/>
                <w:szCs w:val="20"/>
              </w:rPr>
              <w:t xml:space="preserve">af te </w:t>
            </w:r>
            <w:r w:rsidRPr="00E67E8A">
              <w:rPr>
                <w:rFonts w:ascii="Verdana" w:hAnsi="Verdana"/>
                <w:sz w:val="20"/>
                <w:szCs w:val="20"/>
              </w:rPr>
              <w:t xml:space="preserve">leveren huurauto wordt onderling overeengekomen, waarbij het uitgangspunt is dat dit bij de vestigingen van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plaatsvindt.</w:t>
            </w:r>
          </w:p>
        </w:tc>
      </w:tr>
      <w:tr w:rsidR="002A0498" w:rsidRPr="00E67E8A" w14:paraId="45964C0A" w14:textId="77777777" w:rsidTr="00421003">
        <w:tc>
          <w:tcPr>
            <w:tcW w:w="704" w:type="dxa"/>
          </w:tcPr>
          <w:p w14:paraId="11E733B9" w14:textId="5F23D99F" w:rsidR="002A0498"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71</w:t>
            </w:r>
          </w:p>
        </w:tc>
        <w:tc>
          <w:tcPr>
            <w:tcW w:w="7790" w:type="dxa"/>
          </w:tcPr>
          <w:p w14:paraId="6DB7F747" w14:textId="78B836CA" w:rsidR="002A0498" w:rsidRPr="00E67E8A" w:rsidRDefault="002A0498" w:rsidP="007279DF">
            <w:p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Bij </w:t>
            </w:r>
            <w:r w:rsidR="00FA0DB5">
              <w:rPr>
                <w:rFonts w:ascii="Verdana" w:hAnsi="Verdana"/>
                <w:sz w:val="20"/>
                <w:szCs w:val="20"/>
              </w:rPr>
              <w:t xml:space="preserve">huur </w:t>
            </w:r>
            <w:r w:rsidRPr="00E67E8A">
              <w:rPr>
                <w:rFonts w:ascii="Verdana" w:hAnsi="Verdana"/>
                <w:sz w:val="20"/>
                <w:szCs w:val="20"/>
              </w:rPr>
              <w:t xml:space="preserve">heeft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bij een periode langer dan één jaar het recht het voertuig te beletteren.</w:t>
            </w:r>
            <w:r w:rsidR="000349AF">
              <w:rPr>
                <w:rFonts w:ascii="Verdana" w:hAnsi="Verdana"/>
                <w:sz w:val="20"/>
                <w:szCs w:val="20"/>
              </w:rPr>
              <w:t xml:space="preserve"> </w:t>
            </w:r>
            <w:r w:rsidR="008257A9">
              <w:rPr>
                <w:rFonts w:ascii="Verdana" w:hAnsi="Verdana"/>
                <w:sz w:val="20"/>
                <w:szCs w:val="20"/>
              </w:rPr>
              <w:t xml:space="preserve">De kosten </w:t>
            </w:r>
            <w:r w:rsidR="00886F5F">
              <w:rPr>
                <w:rFonts w:ascii="Verdana" w:hAnsi="Verdana"/>
                <w:sz w:val="20"/>
                <w:szCs w:val="20"/>
              </w:rPr>
              <w:t>hiervoor heeft Opdrachtnemer afgegeven in de Bijlage 2 Tarievenblad (Overige autokosten).</w:t>
            </w:r>
          </w:p>
        </w:tc>
      </w:tr>
      <w:tr w:rsidR="007D1344" w:rsidRPr="00E67E8A" w14:paraId="0DA77EA7" w14:textId="77777777" w:rsidTr="00421003">
        <w:tc>
          <w:tcPr>
            <w:tcW w:w="704" w:type="dxa"/>
          </w:tcPr>
          <w:p w14:paraId="01FA196A" w14:textId="74F35136" w:rsidR="007D1344" w:rsidRDefault="007D1344" w:rsidP="001222F2">
            <w:pPr>
              <w:rPr>
                <w:rFonts w:ascii="Verdana" w:hAnsi="Verdana" w:cs="Arial"/>
                <w:color w:val="000000"/>
                <w:sz w:val="20"/>
                <w:szCs w:val="20"/>
                <w:lang w:eastAsia="en-US"/>
              </w:rPr>
            </w:pPr>
            <w:r>
              <w:rPr>
                <w:rFonts w:ascii="Verdana" w:hAnsi="Verdana" w:cs="Arial"/>
                <w:color w:val="000000"/>
                <w:sz w:val="20"/>
                <w:szCs w:val="20"/>
                <w:lang w:eastAsia="en-US"/>
              </w:rPr>
              <w:t>72</w:t>
            </w:r>
          </w:p>
        </w:tc>
        <w:tc>
          <w:tcPr>
            <w:tcW w:w="7790" w:type="dxa"/>
          </w:tcPr>
          <w:p w14:paraId="72ADB938" w14:textId="77848B1C" w:rsidR="007D1344" w:rsidRPr="00E67E8A" w:rsidRDefault="007D1344" w:rsidP="007279DF">
            <w:pPr>
              <w:tabs>
                <w:tab w:val="left" w:pos="-1440"/>
                <w:tab w:val="left" w:pos="-720"/>
                <w:tab w:val="left" w:pos="0"/>
                <w:tab w:val="left" w:pos="380"/>
              </w:tabs>
              <w:rPr>
                <w:rFonts w:ascii="Verdana" w:hAnsi="Verdana"/>
                <w:sz w:val="20"/>
                <w:szCs w:val="20"/>
              </w:rPr>
            </w:pPr>
            <w:r>
              <w:rPr>
                <w:rFonts w:ascii="Verdana" w:hAnsi="Verdana"/>
                <w:sz w:val="20"/>
                <w:szCs w:val="20"/>
              </w:rPr>
              <w:t xml:space="preserve">Voor alle huurvoertuigen gelden dezelfde eisen zoals beschreven in hoofdstuk </w:t>
            </w:r>
            <w:r w:rsidRPr="007D1344">
              <w:rPr>
                <w:rFonts w:ascii="Verdana" w:hAnsi="Verdana"/>
                <w:sz w:val="20"/>
                <w:szCs w:val="20"/>
              </w:rPr>
              <w:t>1A. Eisen aan de voertuigen van dit doc</w:t>
            </w:r>
            <w:r w:rsidR="001222F2">
              <w:rPr>
                <w:rFonts w:ascii="Verdana" w:hAnsi="Verdana"/>
                <w:sz w:val="20"/>
                <w:szCs w:val="20"/>
              </w:rPr>
              <w:t>u</w:t>
            </w:r>
            <w:r w:rsidRPr="007D1344">
              <w:rPr>
                <w:rFonts w:ascii="Verdana" w:hAnsi="Verdana"/>
                <w:sz w:val="20"/>
                <w:szCs w:val="20"/>
              </w:rPr>
              <w:t>ment</w:t>
            </w:r>
            <w:r>
              <w:rPr>
                <w:rFonts w:ascii="Verdana" w:hAnsi="Verdana"/>
                <w:sz w:val="20"/>
                <w:szCs w:val="20"/>
              </w:rPr>
              <w:t>.</w:t>
            </w:r>
          </w:p>
        </w:tc>
      </w:tr>
    </w:tbl>
    <w:p w14:paraId="088D55B0" w14:textId="77777777" w:rsidR="00D51625" w:rsidRDefault="00D51625" w:rsidP="007C5B9B">
      <w:pPr>
        <w:rPr>
          <w:rFonts w:ascii="Verdana" w:hAnsi="Verdana"/>
          <w:b/>
          <w:bCs/>
          <w:sz w:val="32"/>
          <w:szCs w:val="32"/>
        </w:rPr>
      </w:pPr>
    </w:p>
    <w:p w14:paraId="66146EFF" w14:textId="77777777" w:rsidR="001222F2" w:rsidRDefault="001222F2" w:rsidP="007C5B9B">
      <w:pPr>
        <w:rPr>
          <w:rFonts w:ascii="Verdana" w:hAnsi="Verdana"/>
          <w:b/>
          <w:bCs/>
          <w:sz w:val="32"/>
          <w:szCs w:val="32"/>
        </w:rPr>
      </w:pPr>
    </w:p>
    <w:p w14:paraId="62543990" w14:textId="77777777" w:rsidR="001222F2" w:rsidRDefault="001222F2" w:rsidP="007C5B9B">
      <w:pPr>
        <w:rPr>
          <w:rFonts w:ascii="Verdana" w:hAnsi="Verdana"/>
          <w:b/>
          <w:bCs/>
          <w:sz w:val="32"/>
          <w:szCs w:val="32"/>
        </w:rPr>
      </w:pPr>
    </w:p>
    <w:p w14:paraId="633D296C" w14:textId="38F32160" w:rsidR="007C5B9B" w:rsidRDefault="007C5B9B" w:rsidP="007C5B9B">
      <w:pPr>
        <w:rPr>
          <w:rFonts w:ascii="Verdana" w:hAnsi="Verdana"/>
          <w:b/>
          <w:bCs/>
          <w:sz w:val="32"/>
          <w:szCs w:val="32"/>
        </w:rPr>
      </w:pPr>
      <w:r>
        <w:rPr>
          <w:rFonts w:ascii="Verdana" w:hAnsi="Verdana"/>
          <w:b/>
          <w:bCs/>
          <w:sz w:val="32"/>
          <w:szCs w:val="32"/>
        </w:rPr>
        <w:t>Hoofdstuk 9</w:t>
      </w:r>
      <w:r w:rsidRPr="000D2D4F">
        <w:rPr>
          <w:rFonts w:ascii="Verdana" w:hAnsi="Verdana"/>
          <w:b/>
          <w:bCs/>
          <w:sz w:val="32"/>
          <w:szCs w:val="32"/>
        </w:rPr>
        <w:t xml:space="preserve">: </w:t>
      </w:r>
      <w:r>
        <w:rPr>
          <w:rFonts w:ascii="Verdana" w:hAnsi="Verdana"/>
          <w:b/>
          <w:bCs/>
          <w:sz w:val="32"/>
          <w:szCs w:val="32"/>
        </w:rPr>
        <w:t>Overige eisen</w:t>
      </w:r>
    </w:p>
    <w:p w14:paraId="7D97AAF0" w14:textId="77777777" w:rsidR="0082396A" w:rsidRPr="006E6FA7" w:rsidRDefault="0082396A" w:rsidP="0082396A">
      <w:pPr>
        <w:spacing w:line="240" w:lineRule="auto"/>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82396A" w:rsidRPr="006E6FA7" w14:paraId="2CEC2EA5" w14:textId="77777777" w:rsidTr="001222F2">
        <w:tc>
          <w:tcPr>
            <w:tcW w:w="8494" w:type="dxa"/>
            <w:gridSpan w:val="2"/>
          </w:tcPr>
          <w:p w14:paraId="3E85C53B" w14:textId="3EB9B99A" w:rsidR="0082396A" w:rsidRPr="00E67E8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w:t>
            </w:r>
            <w:r w:rsidR="0082396A" w:rsidRPr="00E67E8A">
              <w:rPr>
                <w:rFonts w:ascii="Verdana" w:hAnsi="Verdana" w:cs="Arial"/>
                <w:b/>
                <w:bCs/>
                <w:color w:val="000000"/>
                <w:sz w:val="20"/>
                <w:szCs w:val="20"/>
                <w:lang w:eastAsia="en-US"/>
              </w:rPr>
              <w:t>A. Managementrapportage</w:t>
            </w:r>
          </w:p>
        </w:tc>
      </w:tr>
      <w:tr w:rsidR="0082396A" w:rsidRPr="006E6FA7" w14:paraId="75F898DC" w14:textId="77777777" w:rsidTr="00421003">
        <w:tc>
          <w:tcPr>
            <w:tcW w:w="704" w:type="dxa"/>
          </w:tcPr>
          <w:p w14:paraId="7BC62AFB" w14:textId="0C20023A" w:rsidR="0082396A" w:rsidRPr="00E67E8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7D1344">
              <w:rPr>
                <w:rFonts w:ascii="Verdana" w:hAnsi="Verdana" w:cs="Arial"/>
                <w:color w:val="000000"/>
                <w:sz w:val="20"/>
                <w:szCs w:val="20"/>
                <w:lang w:eastAsia="en-US"/>
              </w:rPr>
              <w:t>3</w:t>
            </w:r>
          </w:p>
        </w:tc>
        <w:tc>
          <w:tcPr>
            <w:tcW w:w="7790" w:type="dxa"/>
            <w:vAlign w:val="center"/>
          </w:tcPr>
          <w:p w14:paraId="7C6BE47A" w14:textId="198757E6"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zal zorgen dat de relevante managementinformatie continue </w:t>
            </w:r>
            <w:r w:rsidR="00BA7A20" w:rsidRPr="00E67E8A">
              <w:rPr>
                <w:rFonts w:ascii="Verdana" w:hAnsi="Verdana" w:cs="Verdana"/>
                <w:color w:val="000000"/>
                <w:sz w:val="20"/>
                <w:szCs w:val="20"/>
              </w:rPr>
              <w:t>up-to-date</w:t>
            </w:r>
            <w:r w:rsidR="0082396A" w:rsidRPr="00E67E8A">
              <w:rPr>
                <w:rFonts w:ascii="Verdana" w:hAnsi="Verdana" w:cs="Verdana"/>
                <w:color w:val="000000"/>
                <w:sz w:val="20"/>
                <w:szCs w:val="20"/>
              </w:rPr>
              <w:t xml:space="preserve"> is. </w:t>
            </w:r>
          </w:p>
          <w:p w14:paraId="522921EB" w14:textId="6C07801A" w:rsidR="0082396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De managementinformatie zal</w:t>
            </w:r>
            <w:r w:rsidRPr="00E67E8A">
              <w:rPr>
                <w:rFonts w:ascii="Verdana" w:hAnsi="Verdana" w:cs="Verdana"/>
                <w:sz w:val="20"/>
                <w:szCs w:val="20"/>
              </w:rPr>
              <w:t xml:space="preserve"> </w:t>
            </w:r>
            <w:r w:rsidRPr="00E67E8A">
              <w:rPr>
                <w:rFonts w:ascii="Verdana" w:hAnsi="Verdana" w:cs="Verdana"/>
                <w:color w:val="000000"/>
                <w:sz w:val="20"/>
                <w:szCs w:val="20"/>
              </w:rPr>
              <w:t xml:space="preserve">online (middels een beveiligde website) en middels een Excel-bestand ten behoeve van </w:t>
            </w:r>
            <w:r w:rsidR="00F32CB0">
              <w:rPr>
                <w:rFonts w:ascii="Verdana" w:hAnsi="Verdana" w:cs="Verdana"/>
                <w:color w:val="000000"/>
                <w:sz w:val="20"/>
                <w:szCs w:val="20"/>
              </w:rPr>
              <w:t>Opdrachtgever</w:t>
            </w:r>
            <w:r w:rsidRPr="00E67E8A">
              <w:rPr>
                <w:rFonts w:ascii="Verdana" w:hAnsi="Verdana" w:cs="Verdana"/>
                <w:color w:val="000000"/>
                <w:sz w:val="20"/>
                <w:szCs w:val="20"/>
              </w:rPr>
              <w:t xml:space="preserve"> ter beschikking worden gesteld.</w:t>
            </w:r>
          </w:p>
          <w:p w14:paraId="0F07091E" w14:textId="77777777" w:rsidR="0082396A" w:rsidRPr="00E67E8A" w:rsidRDefault="0082396A" w:rsidP="001222F2">
            <w:pPr>
              <w:autoSpaceDE w:val="0"/>
              <w:autoSpaceDN w:val="0"/>
              <w:adjustRightInd w:val="0"/>
              <w:rPr>
                <w:rFonts w:ascii="Verdana" w:hAnsi="Verdana" w:cs="Verdana"/>
                <w:color w:val="000000"/>
                <w:sz w:val="20"/>
                <w:szCs w:val="20"/>
              </w:rPr>
            </w:pPr>
          </w:p>
          <w:p w14:paraId="1BF58816" w14:textId="6010BAAC" w:rsidR="0082396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Monitoringsgegevens bevatten het totale Wagenpark van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w:t>
            </w:r>
            <w:r w:rsidRPr="00E67E8A">
              <w:rPr>
                <w:rFonts w:ascii="Verdana" w:hAnsi="Verdana" w:cs="Verdana"/>
                <w:color w:val="000000"/>
                <w:sz w:val="20"/>
                <w:szCs w:val="20"/>
              </w:rPr>
              <w:t xml:space="preserve">in beheer bij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w:t>
            </w:r>
            <w:r w:rsidRPr="00E67E8A">
              <w:rPr>
                <w:rFonts w:ascii="Verdana" w:hAnsi="Verdana"/>
                <w:color w:val="000000"/>
                <w:sz w:val="20"/>
                <w:szCs w:val="20"/>
              </w:rPr>
              <w:t xml:space="preserve">in het huidige kalenderjaar ten opzichte van voorgaande kalenderjaren (zodra 12 maanden zijn verstreken na ingangsdatum van de </w:t>
            </w:r>
            <w:r w:rsidR="006B32D3">
              <w:rPr>
                <w:rFonts w:ascii="Verdana" w:hAnsi="Verdana"/>
                <w:color w:val="000000"/>
                <w:sz w:val="20"/>
                <w:szCs w:val="20"/>
              </w:rPr>
              <w:t>R</w:t>
            </w:r>
            <w:r w:rsidRPr="00E67E8A">
              <w:rPr>
                <w:rFonts w:ascii="Verdana" w:hAnsi="Verdana"/>
                <w:color w:val="000000"/>
                <w:sz w:val="20"/>
                <w:szCs w:val="20"/>
              </w:rPr>
              <w:t>aamovereenkomst)</w:t>
            </w:r>
            <w:r w:rsidRPr="00E67E8A">
              <w:rPr>
                <w:rFonts w:ascii="Verdana" w:hAnsi="Verdana" w:cs="Verdana"/>
                <w:color w:val="000000"/>
                <w:sz w:val="20"/>
                <w:szCs w:val="20"/>
              </w:rPr>
              <w:t xml:space="preserve">. </w:t>
            </w:r>
          </w:p>
          <w:p w14:paraId="02A764DF" w14:textId="77777777" w:rsidR="0082396A" w:rsidRPr="00E67E8A" w:rsidRDefault="0082396A" w:rsidP="001222F2">
            <w:pPr>
              <w:autoSpaceDE w:val="0"/>
              <w:autoSpaceDN w:val="0"/>
              <w:adjustRightInd w:val="0"/>
              <w:rPr>
                <w:rFonts w:ascii="Verdana" w:hAnsi="Verdana" w:cs="Verdana"/>
                <w:color w:val="000000"/>
                <w:sz w:val="20"/>
                <w:szCs w:val="20"/>
              </w:rPr>
            </w:pPr>
          </w:p>
          <w:p w14:paraId="6AD56DB1"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Monitoringsgegevens worden als volgt weergegeven:</w:t>
            </w:r>
          </w:p>
          <w:p w14:paraId="18DDFF5D" w14:textId="77777777" w:rsidR="0082396A" w:rsidRPr="00E67E8A" w:rsidRDefault="0082396A" w:rsidP="001222F2">
            <w:pPr>
              <w:autoSpaceDE w:val="0"/>
              <w:autoSpaceDN w:val="0"/>
              <w:adjustRightInd w:val="0"/>
              <w:rPr>
                <w:rFonts w:ascii="Verdana" w:hAnsi="Verdana" w:cs="Verdana"/>
                <w:b/>
                <w:bCs/>
                <w:color w:val="000000"/>
                <w:sz w:val="20"/>
                <w:szCs w:val="20"/>
              </w:rPr>
            </w:pPr>
          </w:p>
          <w:p w14:paraId="179A5819" w14:textId="77777777" w:rsidR="0082396A" w:rsidRPr="00E67E8A" w:rsidRDefault="0082396A" w:rsidP="001222F2">
            <w:pPr>
              <w:pStyle w:val="Lijstalinea"/>
              <w:numPr>
                <w:ilvl w:val="0"/>
                <w:numId w:val="21"/>
              </w:numPr>
              <w:autoSpaceDE w:val="0"/>
              <w:autoSpaceDN w:val="0"/>
              <w:adjustRightInd w:val="0"/>
              <w:rPr>
                <w:rFonts w:ascii="Verdana" w:hAnsi="Verdana" w:cs="Verdana"/>
                <w:b/>
                <w:bCs/>
                <w:color w:val="000000"/>
                <w:sz w:val="20"/>
                <w:szCs w:val="20"/>
              </w:rPr>
            </w:pPr>
            <w:r w:rsidRPr="00E67E8A">
              <w:rPr>
                <w:rFonts w:ascii="Verdana" w:hAnsi="Verdana" w:cs="Verdana"/>
                <w:b/>
                <w:bCs/>
                <w:color w:val="000000"/>
                <w:sz w:val="20"/>
                <w:szCs w:val="20"/>
              </w:rPr>
              <w:t>Per kwartaal en ‘on demand’ beschikbaar, Rapportages (Excel-bestand)</w:t>
            </w:r>
          </w:p>
          <w:p w14:paraId="17326B3C"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Leasecontract per auto; start- en einddatum + looptijd;</w:t>
            </w:r>
          </w:p>
          <w:p w14:paraId="0448A076"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Voorschotbedrag + werkelijk verbruikte brandstofkosten;</w:t>
            </w:r>
          </w:p>
          <w:p w14:paraId="7140832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Kilometrage op jaarbasis + totaal aantal km’s voertuigen, vanaf start contract;</w:t>
            </w:r>
          </w:p>
          <w:p w14:paraId="52F4DA38"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Overzicht expiratiedatum APK;</w:t>
            </w:r>
          </w:p>
          <w:p w14:paraId="166468D8"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Wagenpark met vermelding kenteken + toewijzing team/medewerker (koppeling);</w:t>
            </w:r>
          </w:p>
          <w:p w14:paraId="2516D96C"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Type lease (operationele lease of beheer (vanuit ROB);</w:t>
            </w:r>
          </w:p>
          <w:p w14:paraId="789FCB7D"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Aantal onderhoudsbeurten;</w:t>
            </w:r>
          </w:p>
          <w:p w14:paraId="254E70A6" w14:textId="018B3569"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Afwijkingen/excessen (bijv. in schades en aantal niet verhaalbare schades per kenteken, km’s, brandstof); </w:t>
            </w:r>
          </w:p>
          <w:p w14:paraId="4D445C0F"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Brandstof c.q. laad verbruik (percentage snelweg tankingen, brandstofverbruik t.o.v. de norm);</w:t>
            </w:r>
          </w:p>
          <w:p w14:paraId="528C776D"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s="Verdana"/>
                <w:color w:val="000000"/>
                <w:sz w:val="20"/>
                <w:szCs w:val="20"/>
              </w:rPr>
              <w:t>Op wagenparkniveau rapporteren over milieuprestaties. De CO2-uitstoot t.b.v. de jaarlijkse Klimaatmonitor;</w:t>
            </w:r>
          </w:p>
          <w:p w14:paraId="71CE717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Bekeuringen;</w:t>
            </w:r>
          </w:p>
          <w:p w14:paraId="17E45035"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Schadeverloop uit te splitsen in wel/ niet verhaalbare schades;</w:t>
            </w:r>
          </w:p>
          <w:p w14:paraId="2CE5B089"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Beveiligingsincidenten zoals inbraak, vernieling en diefstal</w:t>
            </w:r>
          </w:p>
          <w:p w14:paraId="02B242D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Inzet van tijdelijk vervoer;</w:t>
            </w:r>
          </w:p>
          <w:p w14:paraId="0BBB58D3"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Effectieve inzet van voertuigen;</w:t>
            </w:r>
          </w:p>
          <w:p w14:paraId="2D4B4FE7"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 xml:space="preserve">Totale huurkosten per maand; </w:t>
            </w:r>
          </w:p>
          <w:p w14:paraId="3D4512B2" w14:textId="77777777"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Totaal gefactureerde overige kosten per maand;</w:t>
            </w:r>
          </w:p>
          <w:p w14:paraId="1DEB13B1" w14:textId="7843C8A6"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CF41FA">
              <w:rPr>
                <w:rFonts w:ascii="Verdana" w:hAnsi="Verdana"/>
                <w:sz w:val="20"/>
                <w:szCs w:val="20"/>
              </w:rPr>
              <w:t>Overige standaarden</w:t>
            </w:r>
            <w:r>
              <w:rPr>
                <w:rFonts w:ascii="Verdana" w:hAnsi="Verdana"/>
                <w:sz w:val="20"/>
                <w:szCs w:val="20"/>
              </w:rPr>
              <w:t xml:space="preserve"> die beschikbaar zijn</w:t>
            </w:r>
            <w:r w:rsidRPr="00CF41FA">
              <w:rPr>
                <w:rFonts w:ascii="Verdana" w:hAnsi="Verdana"/>
                <w:sz w:val="20"/>
                <w:szCs w:val="20"/>
              </w:rPr>
              <w:t xml:space="preserve"> in de rapportages.</w:t>
            </w:r>
          </w:p>
          <w:p w14:paraId="5B758E0D" w14:textId="77777777" w:rsidR="00BA7A20" w:rsidRPr="00CF41FA" w:rsidRDefault="00BA7A20" w:rsidP="00BA7A20">
            <w:pPr>
              <w:pStyle w:val="Lijstalinea"/>
              <w:tabs>
                <w:tab w:val="left" w:pos="-1440"/>
                <w:tab w:val="left" w:pos="-720"/>
                <w:tab w:val="left" w:pos="0"/>
                <w:tab w:val="left" w:pos="380"/>
              </w:tabs>
              <w:ind w:left="1065"/>
              <w:rPr>
                <w:rFonts w:ascii="Verdana" w:hAnsi="Verdana"/>
                <w:sz w:val="20"/>
                <w:szCs w:val="20"/>
              </w:rPr>
            </w:pPr>
          </w:p>
          <w:p w14:paraId="5E5F2100" w14:textId="77777777" w:rsidR="0082396A" w:rsidRPr="00E67E8A" w:rsidRDefault="0082396A" w:rsidP="001222F2">
            <w:pPr>
              <w:pStyle w:val="Kop3"/>
              <w:keepLines/>
              <w:numPr>
                <w:ilvl w:val="0"/>
                <w:numId w:val="20"/>
              </w:numPr>
              <w:suppressLineNumbers/>
              <w:tabs>
                <w:tab w:val="left" w:pos="-1440"/>
                <w:tab w:val="left" w:pos="-720"/>
                <w:tab w:val="left" w:pos="0"/>
                <w:tab w:val="left" w:pos="380"/>
              </w:tabs>
              <w:suppressAutoHyphens/>
              <w:spacing w:before="240" w:after="120"/>
              <w:jc w:val="both"/>
              <w:outlineLvl w:val="2"/>
              <w:rPr>
                <w:rFonts w:ascii="Verdana" w:hAnsi="Verdana"/>
                <w:sz w:val="20"/>
                <w:szCs w:val="20"/>
              </w:rPr>
            </w:pPr>
            <w:r w:rsidRPr="00E67E8A">
              <w:rPr>
                <w:rFonts w:ascii="Verdana" w:hAnsi="Verdana"/>
                <w:sz w:val="20"/>
                <w:szCs w:val="20"/>
              </w:rPr>
              <w:t xml:space="preserve">Fleetmanagement (web portaal) </w:t>
            </w:r>
          </w:p>
          <w:p w14:paraId="0281E395" w14:textId="77777777" w:rsidR="0082396A" w:rsidRPr="00E67E8A" w:rsidRDefault="0082396A" w:rsidP="001222F2">
            <w:pPr>
              <w:ind w:left="705"/>
              <w:rPr>
                <w:rFonts w:ascii="Verdana" w:hAnsi="Verdana"/>
                <w:sz w:val="20"/>
                <w:szCs w:val="20"/>
                <w:u w:val="single"/>
                <w:lang w:val="en-US"/>
              </w:rPr>
            </w:pPr>
            <w:r w:rsidRPr="00E67E8A">
              <w:rPr>
                <w:rFonts w:ascii="Verdana" w:hAnsi="Verdana"/>
                <w:sz w:val="20"/>
                <w:szCs w:val="20"/>
                <w:u w:val="single"/>
                <w:lang w:val="en-US"/>
              </w:rPr>
              <w:t>Fleetmanagement (web portal) real-time:</w:t>
            </w:r>
          </w:p>
          <w:p w14:paraId="4C0471CB"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lastRenderedPageBreak/>
              <w:t>Totaal aantal voertuigen in wagenpark, aantal bestellingen, gemiddelde looptijd en gemiddelde kilometrage per jaar;</w:t>
            </w:r>
          </w:p>
          <w:p w14:paraId="618E4819"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cs="Verdana"/>
                <w:color w:val="000000"/>
                <w:sz w:val="20"/>
                <w:szCs w:val="20"/>
              </w:rPr>
            </w:pPr>
            <w:r w:rsidRPr="00E67E8A">
              <w:rPr>
                <w:rFonts w:ascii="Verdana" w:hAnsi="Verdana" w:cs="Verdana"/>
                <w:color w:val="000000"/>
                <w:sz w:val="20"/>
                <w:szCs w:val="20"/>
              </w:rPr>
              <w:t>Het aantal uitgevoerde APK per jaar;</w:t>
            </w:r>
          </w:p>
          <w:p w14:paraId="2A70BF46"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s="Verdana"/>
                <w:color w:val="000000"/>
                <w:sz w:val="20"/>
                <w:szCs w:val="20"/>
              </w:rPr>
              <w:t>Op wagenparkniveau rapporteren over milieuprestaties;</w:t>
            </w:r>
          </w:p>
          <w:p w14:paraId="4266B240"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Totale leasekosten (exploitatie-, lease- en brandstofkosten);</w:t>
            </w:r>
          </w:p>
          <w:p w14:paraId="78D12893"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CO-2 uitstoot per type brandstof /per voertuig (werkelijke uitstoot &lt;-&gt; ECE-norm) dan wel effectieve laadtijd per voertuig;</w:t>
            </w:r>
          </w:p>
          <w:p w14:paraId="0B0E7BC1"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Schade (aantallen, kosten, schadesoort, wel/niet verhaalbare schades en bedrag eigen risico);</w:t>
            </w:r>
          </w:p>
          <w:p w14:paraId="45AE4167"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Afwijkingen/excessen (bijv. in schades, km’s, brandstof);</w:t>
            </w:r>
          </w:p>
          <w:p w14:paraId="490FDF4A" w14:textId="33871244"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Overige parameters die </w:t>
            </w:r>
            <w:r w:rsidR="0046269B">
              <w:rPr>
                <w:rFonts w:ascii="Verdana" w:hAnsi="Verdana"/>
                <w:sz w:val="20"/>
                <w:szCs w:val="20"/>
              </w:rPr>
              <w:t>Opdrachtnemer</w:t>
            </w:r>
            <w:r w:rsidRPr="00E67E8A">
              <w:rPr>
                <w:rFonts w:ascii="Verdana" w:hAnsi="Verdana"/>
                <w:sz w:val="20"/>
                <w:szCs w:val="20"/>
              </w:rPr>
              <w:t xml:space="preserve"> als standaarden heeft in de web portal;</w:t>
            </w:r>
          </w:p>
          <w:p w14:paraId="4E6CB56E" w14:textId="77777777"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‘Stilstandrapportage’: overzicht van auto’s die minder dan 50% van de werkweek niet rijden.</w:t>
            </w:r>
          </w:p>
          <w:p w14:paraId="00F5EFAE" w14:textId="0242B530" w:rsidR="00C36CE4" w:rsidRPr="00E67E8A" w:rsidRDefault="000655EC" w:rsidP="001222F2">
            <w:pPr>
              <w:pStyle w:val="Lijstalinea"/>
              <w:numPr>
                <w:ilvl w:val="0"/>
                <w:numId w:val="19"/>
              </w:numPr>
              <w:tabs>
                <w:tab w:val="left" w:pos="-1440"/>
                <w:tab w:val="left" w:pos="-720"/>
                <w:tab w:val="left" w:pos="0"/>
                <w:tab w:val="left" w:pos="380"/>
              </w:tabs>
              <w:rPr>
                <w:rFonts w:ascii="Verdana" w:hAnsi="Verdana"/>
                <w:sz w:val="20"/>
                <w:szCs w:val="20"/>
              </w:rPr>
            </w:pPr>
            <w:r>
              <w:rPr>
                <w:rFonts w:ascii="Verdana" w:hAnsi="Verdana"/>
                <w:sz w:val="20"/>
                <w:szCs w:val="20"/>
              </w:rPr>
              <w:t>D</w:t>
            </w:r>
            <w:r>
              <w:t>e mogelijkheid om h</w:t>
            </w:r>
            <w:r w:rsidR="00C36CE4" w:rsidRPr="00C36CE4">
              <w:rPr>
                <w:rFonts w:ascii="Verdana" w:hAnsi="Verdana"/>
                <w:sz w:val="20"/>
                <w:szCs w:val="20"/>
              </w:rPr>
              <w:t>istorie terug</w:t>
            </w:r>
            <w:r>
              <w:rPr>
                <w:rFonts w:ascii="Verdana" w:hAnsi="Verdana"/>
                <w:sz w:val="20"/>
                <w:szCs w:val="20"/>
              </w:rPr>
              <w:t xml:space="preserve"> </w:t>
            </w:r>
            <w:r>
              <w:t xml:space="preserve">te </w:t>
            </w:r>
            <w:r w:rsidR="00C36CE4" w:rsidRPr="00C36CE4">
              <w:rPr>
                <w:rFonts w:ascii="Verdana" w:hAnsi="Verdana"/>
                <w:sz w:val="20"/>
                <w:szCs w:val="20"/>
              </w:rPr>
              <w:t xml:space="preserve">zien van de vorige leaserijders </w:t>
            </w:r>
            <w:r>
              <w:rPr>
                <w:rFonts w:ascii="Verdana" w:hAnsi="Verdana"/>
                <w:sz w:val="20"/>
                <w:szCs w:val="20"/>
              </w:rPr>
              <w:t>(</w:t>
            </w:r>
            <w:r w:rsidR="00C36CE4" w:rsidRPr="00C36CE4">
              <w:rPr>
                <w:rFonts w:ascii="Verdana" w:hAnsi="Verdana"/>
                <w:sz w:val="20"/>
                <w:szCs w:val="20"/>
              </w:rPr>
              <w:t>bij wisseling van leaserijder</w:t>
            </w:r>
            <w:r>
              <w:rPr>
                <w:rFonts w:ascii="Verdana" w:hAnsi="Verdana"/>
                <w:sz w:val="20"/>
                <w:szCs w:val="20"/>
              </w:rPr>
              <w:t>)</w:t>
            </w:r>
            <w:r w:rsidR="00C36CE4" w:rsidRPr="00C36CE4">
              <w:rPr>
                <w:rFonts w:ascii="Verdana" w:hAnsi="Verdana"/>
                <w:sz w:val="20"/>
                <w:szCs w:val="20"/>
              </w:rPr>
              <w:t>.</w:t>
            </w:r>
          </w:p>
        </w:tc>
      </w:tr>
      <w:tr w:rsidR="0082396A" w:rsidRPr="006E6FA7" w14:paraId="60FC299C" w14:textId="77777777" w:rsidTr="00421003">
        <w:tc>
          <w:tcPr>
            <w:tcW w:w="704" w:type="dxa"/>
          </w:tcPr>
          <w:p w14:paraId="5D0D2808" w14:textId="463D714B" w:rsidR="0082396A" w:rsidRPr="00E67E8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7</w:t>
            </w:r>
            <w:r w:rsidR="007D1344">
              <w:rPr>
                <w:rFonts w:ascii="Verdana" w:hAnsi="Verdana" w:cs="Arial"/>
                <w:color w:val="000000"/>
                <w:sz w:val="20"/>
                <w:szCs w:val="20"/>
                <w:lang w:eastAsia="en-US"/>
              </w:rPr>
              <w:t>4</w:t>
            </w:r>
          </w:p>
        </w:tc>
        <w:tc>
          <w:tcPr>
            <w:tcW w:w="7790" w:type="dxa"/>
          </w:tcPr>
          <w:p w14:paraId="5CC5A6E0" w14:textId="7BC00512"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Periodiek, 1 x per kwartaal, zal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een analyse met toelichting opstellen, op basis van genoemde Excel en web portaal rapportage. Met dit verslag kan worden vastgesteld op welke wijze het wagenpark operationeel presteert. Daarnaast zal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in deze verslaglegging op proactieve wijze </w:t>
            </w:r>
            <w:r w:rsidR="00DE7622">
              <w:rPr>
                <w:rFonts w:ascii="Verdana" w:hAnsi="Verdana"/>
                <w:sz w:val="20"/>
                <w:szCs w:val="20"/>
              </w:rPr>
              <w:t>O</w:t>
            </w:r>
            <w:r w:rsidR="00911FA9">
              <w:rPr>
                <w:rFonts w:ascii="Verdana" w:hAnsi="Verdana"/>
                <w:sz w:val="20"/>
                <w:szCs w:val="20"/>
              </w:rPr>
              <w:t>pdrachtgever</w:t>
            </w:r>
            <w:r w:rsidRPr="00E67E8A">
              <w:rPr>
                <w:rFonts w:ascii="Verdana" w:hAnsi="Verdana" w:cs="Verdana"/>
                <w:color w:val="000000"/>
                <w:sz w:val="20"/>
                <w:szCs w:val="20"/>
              </w:rPr>
              <w:t xml:space="preserve"> adviseren over:</w:t>
            </w:r>
          </w:p>
          <w:p w14:paraId="259FD5C3" w14:textId="77777777" w:rsidR="0082396A"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Verlagen van TCO;</w:t>
            </w:r>
          </w:p>
          <w:p w14:paraId="7FD87360" w14:textId="77777777" w:rsidR="0082396A"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Efficiency in processen;</w:t>
            </w:r>
          </w:p>
          <w:p w14:paraId="2DCF2C67" w14:textId="77777777" w:rsidR="0082396A" w:rsidRPr="00284523"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Initiatieven tot besparingen en duurzame inzet van voertuigen</w:t>
            </w:r>
            <w:r>
              <w:rPr>
                <w:rFonts w:ascii="Verdana" w:hAnsi="Verdana" w:cs="Verdana"/>
                <w:color w:val="000000"/>
                <w:sz w:val="20"/>
                <w:szCs w:val="20"/>
              </w:rPr>
              <w:t>.</w:t>
            </w:r>
          </w:p>
          <w:p w14:paraId="7FE72F13" w14:textId="77777777" w:rsidR="0082396A" w:rsidRPr="00E67E8A" w:rsidRDefault="0082396A" w:rsidP="001222F2">
            <w:pPr>
              <w:autoSpaceDE w:val="0"/>
              <w:autoSpaceDN w:val="0"/>
              <w:adjustRightInd w:val="0"/>
              <w:rPr>
                <w:rFonts w:ascii="Verdana" w:hAnsi="Verdana" w:cs="Verdana"/>
                <w:color w:val="000000"/>
                <w:sz w:val="20"/>
                <w:szCs w:val="20"/>
              </w:rPr>
            </w:pPr>
          </w:p>
          <w:p w14:paraId="6305ECED" w14:textId="287C6AE9"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De inhoud van de managementrapportage kan in gezamenlijk overleg op basis van voortschrijdend inzicht gedurende de looptijd van de </w:t>
            </w:r>
            <w:r w:rsidR="00B50761">
              <w:rPr>
                <w:rFonts w:ascii="Verdana" w:hAnsi="Verdana" w:cs="Verdana"/>
                <w:color w:val="000000"/>
                <w:sz w:val="20"/>
                <w:szCs w:val="20"/>
              </w:rPr>
              <w:t>Raamo</w:t>
            </w:r>
            <w:r w:rsidRPr="00E67E8A">
              <w:rPr>
                <w:rFonts w:ascii="Verdana" w:hAnsi="Verdana" w:cs="Verdana"/>
                <w:color w:val="000000"/>
                <w:sz w:val="20"/>
                <w:szCs w:val="20"/>
              </w:rPr>
              <w:t>vereenkomst worden aangepast aan de veranderende wensen en behoeften.</w:t>
            </w:r>
          </w:p>
          <w:p w14:paraId="755F3834" w14:textId="14301206"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Alle mogelijkheden die zich aandienen om de (exploitatie)kosten van het voertuiggebruik te beperken zullen door 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spontaan aan </w:t>
            </w:r>
            <w:r w:rsidR="00DE7622">
              <w:rPr>
                <w:rFonts w:ascii="Verdana" w:hAnsi="Verdana"/>
                <w:sz w:val="20"/>
                <w:szCs w:val="20"/>
              </w:rPr>
              <w:t>O</w:t>
            </w:r>
            <w:r w:rsidR="00911FA9">
              <w:rPr>
                <w:rFonts w:ascii="Verdana" w:hAnsi="Verdana"/>
                <w:sz w:val="20"/>
                <w:szCs w:val="20"/>
              </w:rPr>
              <w:t>pdrachtgever</w:t>
            </w:r>
            <w:r w:rsidRPr="00E67E8A">
              <w:rPr>
                <w:rFonts w:ascii="Verdana" w:hAnsi="Verdana" w:cs="Verdana"/>
                <w:color w:val="000000"/>
                <w:sz w:val="20"/>
                <w:szCs w:val="20"/>
              </w:rPr>
              <w:t xml:space="preserve"> voorgelegd worden.</w:t>
            </w:r>
          </w:p>
        </w:tc>
      </w:tr>
      <w:tr w:rsidR="001222F2" w:rsidRPr="006E6FA7" w14:paraId="48692F96" w14:textId="77777777" w:rsidTr="00421003">
        <w:tc>
          <w:tcPr>
            <w:tcW w:w="704" w:type="dxa"/>
          </w:tcPr>
          <w:p w14:paraId="6B67AEBD" w14:textId="4B30FCB6" w:rsidR="001222F2" w:rsidRDefault="001222F2" w:rsidP="001222F2">
            <w:pPr>
              <w:rPr>
                <w:rFonts w:ascii="Verdana" w:hAnsi="Verdana" w:cs="Arial"/>
                <w:color w:val="000000"/>
                <w:sz w:val="20"/>
                <w:szCs w:val="20"/>
                <w:lang w:eastAsia="en-US"/>
              </w:rPr>
            </w:pPr>
            <w:r>
              <w:rPr>
                <w:rFonts w:ascii="Verdana" w:hAnsi="Verdana" w:cs="Arial"/>
                <w:color w:val="000000"/>
                <w:sz w:val="20"/>
                <w:szCs w:val="20"/>
                <w:lang w:eastAsia="en-US"/>
              </w:rPr>
              <w:t>75</w:t>
            </w:r>
          </w:p>
        </w:tc>
        <w:tc>
          <w:tcPr>
            <w:tcW w:w="7790" w:type="dxa"/>
          </w:tcPr>
          <w:p w14:paraId="03A768B9" w14:textId="084F0454" w:rsidR="001222F2" w:rsidRPr="00E67E8A" w:rsidRDefault="001222F2"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 xml:space="preserve">Opdrachtnemer organiseert 2x per jaar een accountoverleg. </w:t>
            </w:r>
          </w:p>
        </w:tc>
      </w:tr>
      <w:tr w:rsidR="0082396A" w:rsidRPr="00CF41FA" w14:paraId="6A4AA12E" w14:textId="77777777" w:rsidTr="001222F2">
        <w:tc>
          <w:tcPr>
            <w:tcW w:w="8494" w:type="dxa"/>
            <w:gridSpan w:val="2"/>
          </w:tcPr>
          <w:p w14:paraId="190184A6" w14:textId="42DEDCC7" w:rsidR="0082396A" w:rsidRPr="00CF41F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9B</w:t>
            </w:r>
            <w:r w:rsidR="0082396A" w:rsidRPr="00CF41FA">
              <w:rPr>
                <w:rFonts w:ascii="Verdana" w:hAnsi="Verdana" w:cs="Arial"/>
                <w:b/>
                <w:bCs/>
                <w:color w:val="000000"/>
                <w:sz w:val="20"/>
                <w:szCs w:val="20"/>
                <w:lang w:eastAsia="en-US"/>
              </w:rPr>
              <w:t>. Eisen Implementatie Dienstverlening</w:t>
            </w:r>
          </w:p>
        </w:tc>
      </w:tr>
      <w:tr w:rsidR="0082396A" w:rsidRPr="00CF41FA" w14:paraId="4B9C573E" w14:textId="77777777" w:rsidTr="00421003">
        <w:tc>
          <w:tcPr>
            <w:tcW w:w="704" w:type="dxa"/>
          </w:tcPr>
          <w:p w14:paraId="4C16497C" w14:textId="0B399654"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6</w:t>
            </w:r>
          </w:p>
        </w:tc>
        <w:tc>
          <w:tcPr>
            <w:tcW w:w="7790" w:type="dxa"/>
          </w:tcPr>
          <w:p w14:paraId="0E0E09D8" w14:textId="58E76508" w:rsidR="0082396A"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organiseert bij aanvang van de dienstverlening een kick-off bijeenkomst waarbij de medewerkers van </w:t>
            </w:r>
            <w:r w:rsidR="00DE7622">
              <w:rPr>
                <w:rFonts w:ascii="Verdana" w:hAnsi="Verdana"/>
                <w:sz w:val="20"/>
                <w:szCs w:val="20"/>
              </w:rPr>
              <w:t>O</w:t>
            </w:r>
            <w:r w:rsidR="00F32CB0">
              <w:rPr>
                <w:rFonts w:ascii="Verdana" w:hAnsi="Verdana"/>
                <w:sz w:val="20"/>
                <w:szCs w:val="20"/>
              </w:rPr>
              <w:t>pdrachtgever</w:t>
            </w:r>
            <w:r w:rsidR="0082396A" w:rsidRPr="00CF41FA">
              <w:rPr>
                <w:rFonts w:ascii="Verdana" w:hAnsi="Verdana"/>
                <w:sz w:val="20"/>
                <w:szCs w:val="20"/>
              </w:rPr>
              <w:t xml:space="preserve"> </w:t>
            </w:r>
            <w:r w:rsidR="00D66F63">
              <w:rPr>
                <w:rFonts w:ascii="Verdana" w:hAnsi="Verdana"/>
                <w:sz w:val="20"/>
                <w:szCs w:val="20"/>
              </w:rPr>
              <w:t xml:space="preserve">die hier belang bij hebben </w:t>
            </w:r>
            <w:r w:rsidR="0082396A" w:rsidRPr="00CF41FA">
              <w:rPr>
                <w:rFonts w:ascii="Verdana" w:hAnsi="Verdana" w:cs="Arial"/>
                <w:color w:val="000000"/>
                <w:sz w:val="20"/>
                <w:szCs w:val="20"/>
                <w:lang w:eastAsia="en-US"/>
              </w:rPr>
              <w:t xml:space="preserve">geïnformeerd worden over de dienstverlening. De onderwerpen van de kick-off bijeenkomst worden in overleg met </w:t>
            </w:r>
            <w:r w:rsidR="00DE7622">
              <w:rPr>
                <w:rFonts w:ascii="Verdana" w:hAnsi="Verdana"/>
                <w:sz w:val="20"/>
                <w:szCs w:val="20"/>
              </w:rPr>
              <w:t>O</w:t>
            </w:r>
            <w:r w:rsidR="00911FA9">
              <w:rPr>
                <w:rFonts w:ascii="Verdana" w:hAnsi="Verdana"/>
                <w:sz w:val="20"/>
                <w:szCs w:val="20"/>
              </w:rPr>
              <w:t>pdrachtgever</w:t>
            </w:r>
            <w:r w:rsidR="0082396A" w:rsidRPr="00CF41FA">
              <w:rPr>
                <w:rFonts w:ascii="Verdana" w:hAnsi="Verdana" w:cs="Arial"/>
                <w:color w:val="000000"/>
                <w:sz w:val="20"/>
                <w:szCs w:val="20"/>
                <w:lang w:eastAsia="en-US"/>
              </w:rPr>
              <w:t xml:space="preserve"> bepaald.</w:t>
            </w:r>
          </w:p>
        </w:tc>
      </w:tr>
      <w:tr w:rsidR="0082396A" w:rsidRPr="00314A0F" w14:paraId="63B605BE" w14:textId="77777777" w:rsidTr="00421003">
        <w:tc>
          <w:tcPr>
            <w:tcW w:w="704" w:type="dxa"/>
          </w:tcPr>
          <w:p w14:paraId="47CBD312" w14:textId="74B6CFB7"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7</w:t>
            </w:r>
          </w:p>
        </w:tc>
        <w:tc>
          <w:tcPr>
            <w:tcW w:w="7790" w:type="dxa"/>
          </w:tcPr>
          <w:p w14:paraId="716D2271" w14:textId="401BC889" w:rsidR="0082396A" w:rsidRPr="00F4601F" w:rsidRDefault="0082396A" w:rsidP="001222F2">
            <w:pPr>
              <w:rPr>
                <w:rFonts w:ascii="Verdana" w:hAnsi="Verdana" w:cs="Arial"/>
                <w:sz w:val="20"/>
                <w:szCs w:val="20"/>
                <w:lang w:eastAsia="en-US"/>
              </w:rPr>
            </w:pPr>
            <w:r w:rsidRPr="00F4601F">
              <w:rPr>
                <w:rFonts w:ascii="Verdana" w:hAnsi="Verdana" w:cs="Arial"/>
                <w:sz w:val="20"/>
                <w:szCs w:val="20"/>
                <w:lang w:eastAsia="en-US"/>
              </w:rPr>
              <w:t xml:space="preserve">Van Opdrachtnemer wordt een implementatieplan verlangd. Opdrachtnemer dient, voor de start van de werkzaamheden, het definitieve plan in bij </w:t>
            </w:r>
            <w:r w:rsidR="00DE7622" w:rsidRPr="00F4601F">
              <w:rPr>
                <w:rFonts w:ascii="Verdana" w:hAnsi="Verdana" w:cs="Arial"/>
                <w:sz w:val="20"/>
                <w:szCs w:val="20"/>
                <w:lang w:eastAsia="en-US"/>
              </w:rPr>
              <w:t>O</w:t>
            </w:r>
            <w:r w:rsidR="00911FA9" w:rsidRPr="00F4601F">
              <w:rPr>
                <w:rFonts w:ascii="Verdana" w:hAnsi="Verdana" w:cs="Arial"/>
                <w:sz w:val="20"/>
                <w:szCs w:val="20"/>
                <w:lang w:eastAsia="en-US"/>
              </w:rPr>
              <w:t>pdrachtgever</w:t>
            </w:r>
            <w:r w:rsidRPr="00F4601F">
              <w:rPr>
                <w:rFonts w:ascii="Verdana" w:hAnsi="Verdana" w:cs="Arial"/>
                <w:sz w:val="20"/>
                <w:szCs w:val="20"/>
                <w:lang w:eastAsia="en-US"/>
              </w:rPr>
              <w:t xml:space="preserve"> ter beoordeling en acceptatie.</w:t>
            </w:r>
          </w:p>
          <w:p w14:paraId="02CF3F24" w14:textId="77777777" w:rsidR="0082396A" w:rsidRPr="00314A0F" w:rsidRDefault="0082396A" w:rsidP="001222F2">
            <w:pPr>
              <w:rPr>
                <w:rFonts w:ascii="Verdana" w:hAnsi="Verdana" w:cs="Arial"/>
                <w:strike/>
                <w:color w:val="FF0000"/>
                <w:sz w:val="20"/>
                <w:szCs w:val="20"/>
                <w:lang w:eastAsia="en-US"/>
              </w:rPr>
            </w:pPr>
            <w:r w:rsidRPr="00F4601F">
              <w:rPr>
                <w:rFonts w:ascii="Verdana" w:hAnsi="Verdana" w:cs="Arial"/>
                <w:sz w:val="20"/>
                <w:szCs w:val="20"/>
                <w:lang w:eastAsia="en-US"/>
              </w:rPr>
              <w:t>Bij het opstellen van het plan dient, naast de reeds gestelde eisen uit dit programma van eisen, rekening te worden gehouden met ten minste de aangeboden kwaliteit van de inschrijving.</w:t>
            </w:r>
          </w:p>
        </w:tc>
      </w:tr>
      <w:tr w:rsidR="0082396A" w:rsidRPr="00314A0F" w14:paraId="0CC0363F" w14:textId="77777777" w:rsidTr="00421003">
        <w:tc>
          <w:tcPr>
            <w:tcW w:w="704" w:type="dxa"/>
          </w:tcPr>
          <w:p w14:paraId="590736AC" w14:textId="02906177"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8</w:t>
            </w:r>
          </w:p>
        </w:tc>
        <w:tc>
          <w:tcPr>
            <w:tcW w:w="7790" w:type="dxa"/>
          </w:tcPr>
          <w:p w14:paraId="7CAA5141" w14:textId="77777777" w:rsidR="0082396A" w:rsidRDefault="0082396A" w:rsidP="001222F2">
            <w:pPr>
              <w:rPr>
                <w:rFonts w:ascii="Verdana" w:hAnsi="Verdana" w:cs="Arial"/>
                <w:color w:val="000000"/>
                <w:sz w:val="20"/>
                <w:szCs w:val="20"/>
              </w:rPr>
            </w:pPr>
            <w:r w:rsidRPr="00314A0F">
              <w:rPr>
                <w:rFonts w:ascii="Verdana" w:hAnsi="Verdana" w:cs="Arial"/>
                <w:color w:val="000000"/>
                <w:sz w:val="20"/>
                <w:szCs w:val="20"/>
                <w:lang w:eastAsia="en-US"/>
              </w:rPr>
              <w:t xml:space="preserve">Onderdeel van de implementatie is het organiseren van een promotiedag(en) </w:t>
            </w:r>
            <w:r w:rsidR="00CD6069">
              <w:rPr>
                <w:rFonts w:ascii="Verdana" w:hAnsi="Verdana" w:cs="Arial"/>
                <w:color w:val="000000"/>
                <w:sz w:val="20"/>
                <w:szCs w:val="20"/>
                <w:lang w:eastAsia="en-US"/>
              </w:rPr>
              <w:t xml:space="preserve">door Opdrachtnemer </w:t>
            </w:r>
            <w:r w:rsidRPr="00314A0F">
              <w:rPr>
                <w:rFonts w:ascii="Verdana" w:hAnsi="Verdana" w:cs="Arial"/>
                <w:color w:val="000000"/>
                <w:sz w:val="20"/>
                <w:szCs w:val="20"/>
              </w:rPr>
              <w:t>ten behoeve van het kiezen van de standaardoptie per voertuigcategorie.</w:t>
            </w:r>
          </w:p>
          <w:p w14:paraId="3B210E79" w14:textId="77777777" w:rsidR="008E5305" w:rsidRPr="008E5305" w:rsidRDefault="008E5305" w:rsidP="008E5305">
            <w:pPr>
              <w:rPr>
                <w:rFonts w:ascii="Verdana" w:hAnsi="Verdana" w:cs="Arial"/>
                <w:color w:val="000000"/>
                <w:sz w:val="20"/>
                <w:szCs w:val="20"/>
                <w:lang w:eastAsia="en-US"/>
              </w:rPr>
            </w:pPr>
            <w:r w:rsidRPr="008E5305">
              <w:rPr>
                <w:rFonts w:ascii="Verdana" w:hAnsi="Verdana" w:cs="Arial"/>
                <w:color w:val="000000"/>
                <w:sz w:val="20"/>
                <w:szCs w:val="20"/>
                <w:lang w:eastAsia="en-US"/>
              </w:rPr>
              <w:t>Aan de promotie worden onderstaande eisen gesteld:</w:t>
            </w:r>
          </w:p>
          <w:p w14:paraId="7E351E4E" w14:textId="19784A67" w:rsidR="008E5305" w:rsidRPr="008E5305" w:rsidRDefault="008E5305" w:rsidP="008E5305">
            <w:pPr>
              <w:pStyle w:val="Lijstalinea"/>
              <w:numPr>
                <w:ilvl w:val="0"/>
                <w:numId w:val="37"/>
              </w:numPr>
              <w:rPr>
                <w:rFonts w:ascii="Verdana" w:hAnsi="Verdana" w:cs="Arial"/>
                <w:color w:val="000000"/>
                <w:sz w:val="20"/>
                <w:szCs w:val="20"/>
                <w:lang w:eastAsia="en-US"/>
              </w:rPr>
            </w:pPr>
            <w:r w:rsidRPr="008E5305">
              <w:rPr>
                <w:rFonts w:ascii="Verdana" w:hAnsi="Verdana" w:cs="Arial"/>
                <w:color w:val="000000"/>
                <w:sz w:val="20"/>
                <w:szCs w:val="20"/>
                <w:lang w:eastAsia="en-US"/>
              </w:rPr>
              <w:lastRenderedPageBreak/>
              <w:t>Het organiseren en bekostigen van de promotie zijn voor rekening van de winnende inschrijver, inclusief brandstofkosten, verzekeringen en opladen van de elektrische voertuigen;</w:t>
            </w:r>
          </w:p>
          <w:p w14:paraId="56D89B2F" w14:textId="0E1A390E"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De promotie dient plaats te vinden binnen een maand na gunning. De promotie wordt georganiseerd op in overleg te bepalen momenten;</w:t>
            </w:r>
          </w:p>
          <w:p w14:paraId="4EC635DC" w14:textId="4BA15ED2"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De promotie wordt gehouden op door Hoogheemraadschap van Rijnland nader te bepalen locatie;</w:t>
            </w:r>
          </w:p>
          <w:p w14:paraId="250D2652" w14:textId="45D5A14A"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Van elke aanwezige voertuigcategorie is minimaal het voorgeschreven model en vermogen aanwezig zoals beschreven in het automandje voertuigen (bijlage 2);</w:t>
            </w:r>
          </w:p>
          <w:p w14:paraId="3749293F" w14:textId="70308DB2" w:rsidR="00C40CDD"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Naast de organisatiemedewerkers van de winnende inschrijver zijn er minimaal twee vertegenwoordigers aanwezig die namens de winnende inschrijver (technische) vragen over de voertuigen kunnen beantwoorden.</w:t>
            </w:r>
          </w:p>
        </w:tc>
      </w:tr>
      <w:tr w:rsidR="0082396A" w:rsidRPr="00CF41FA" w14:paraId="61584CBA" w14:textId="77777777" w:rsidTr="00421003">
        <w:tc>
          <w:tcPr>
            <w:tcW w:w="704" w:type="dxa"/>
          </w:tcPr>
          <w:p w14:paraId="44EDD8FE" w14:textId="77CD1DE6" w:rsidR="0082396A" w:rsidRPr="00CF41F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7</w:t>
            </w:r>
            <w:r w:rsidR="001222F2">
              <w:rPr>
                <w:rFonts w:ascii="Verdana" w:hAnsi="Verdana" w:cs="Arial"/>
                <w:color w:val="000000"/>
                <w:sz w:val="20"/>
                <w:szCs w:val="20"/>
                <w:lang w:eastAsia="en-US"/>
              </w:rPr>
              <w:t>9</w:t>
            </w:r>
          </w:p>
        </w:tc>
        <w:tc>
          <w:tcPr>
            <w:tcW w:w="7790" w:type="dxa"/>
          </w:tcPr>
          <w:p w14:paraId="73AA5466" w14:textId="5E6572E6" w:rsidR="0082396A"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organiseert voor alle medewerkers </w:t>
            </w:r>
            <w:r w:rsidR="00D64B6D">
              <w:rPr>
                <w:rFonts w:ascii="Verdana" w:hAnsi="Verdana" w:cs="Arial"/>
                <w:color w:val="000000"/>
                <w:sz w:val="20"/>
                <w:szCs w:val="20"/>
                <w:lang w:eastAsia="en-US"/>
              </w:rPr>
              <w:t xml:space="preserve">die belang hebben bij de Raamovereenkomst </w:t>
            </w:r>
            <w:r w:rsidR="0082396A" w:rsidRPr="00CF41FA">
              <w:rPr>
                <w:rFonts w:ascii="Verdana" w:hAnsi="Verdana" w:cs="Arial"/>
                <w:color w:val="000000"/>
                <w:sz w:val="20"/>
                <w:szCs w:val="20"/>
                <w:lang w:eastAsia="en-US"/>
              </w:rPr>
              <w:t xml:space="preserve">van </w:t>
            </w:r>
            <w:r w:rsidR="00DE7622">
              <w:rPr>
                <w:rFonts w:ascii="Verdana" w:hAnsi="Verdana" w:cs="Arial"/>
                <w:color w:val="000000"/>
                <w:sz w:val="20"/>
                <w:szCs w:val="20"/>
                <w:lang w:eastAsia="en-US"/>
              </w:rPr>
              <w:t>O</w:t>
            </w:r>
            <w:r w:rsidR="00AB6695">
              <w:rPr>
                <w:rFonts w:ascii="Verdana" w:hAnsi="Verdana" w:cs="Arial"/>
                <w:color w:val="000000"/>
                <w:sz w:val="20"/>
                <w:szCs w:val="20"/>
                <w:lang w:eastAsia="en-US"/>
              </w:rPr>
              <w:t>pdrachtgever</w:t>
            </w:r>
            <w:r w:rsidR="0082396A" w:rsidRPr="00CF41FA">
              <w:rPr>
                <w:rFonts w:ascii="Verdana" w:hAnsi="Verdana" w:cs="Arial"/>
                <w:color w:val="000000"/>
                <w:sz w:val="20"/>
                <w:szCs w:val="20"/>
                <w:lang w:eastAsia="en-US"/>
              </w:rPr>
              <w:t xml:space="preserve"> bij aanvang dienstverlening een sessie ten behoeve van uitleg autodelen portaal,  rittenregistratiesysteem en elektrisch rijden.</w:t>
            </w:r>
          </w:p>
          <w:p w14:paraId="6874BBDF" w14:textId="77777777" w:rsidR="0082396A" w:rsidRPr="00CF41FA" w:rsidRDefault="0082396A"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Indien gewenst kunnen diverse herhalingen (maximaal 6 dagdelen) van deze toelichtingsdagen worden verlangt.</w:t>
            </w:r>
          </w:p>
        </w:tc>
      </w:tr>
      <w:tr w:rsidR="0082396A" w:rsidRPr="00CF41FA" w14:paraId="610E922D" w14:textId="77777777" w:rsidTr="00421003">
        <w:trPr>
          <w:trHeight w:val="603"/>
        </w:trPr>
        <w:tc>
          <w:tcPr>
            <w:tcW w:w="704" w:type="dxa"/>
          </w:tcPr>
          <w:p w14:paraId="138458EF" w14:textId="01BAA771" w:rsidR="0082396A" w:rsidRPr="00CF41FA" w:rsidRDefault="001222F2" w:rsidP="001222F2">
            <w:pPr>
              <w:rPr>
                <w:rFonts w:ascii="Verdana" w:hAnsi="Verdana" w:cs="Arial"/>
                <w:color w:val="000000"/>
                <w:sz w:val="20"/>
                <w:szCs w:val="20"/>
                <w:lang w:eastAsia="en-US"/>
              </w:rPr>
            </w:pPr>
            <w:r>
              <w:rPr>
                <w:rFonts w:ascii="Verdana" w:hAnsi="Verdana" w:cs="Arial"/>
                <w:color w:val="000000"/>
                <w:sz w:val="20"/>
                <w:szCs w:val="20"/>
                <w:lang w:eastAsia="en-US"/>
              </w:rPr>
              <w:t>80</w:t>
            </w:r>
          </w:p>
        </w:tc>
        <w:tc>
          <w:tcPr>
            <w:tcW w:w="7790" w:type="dxa"/>
          </w:tcPr>
          <w:p w14:paraId="575488BD" w14:textId="717A905B" w:rsidR="00594D43" w:rsidRPr="00F4601F" w:rsidRDefault="0046269B" w:rsidP="001222F2">
            <w:pPr>
              <w:rPr>
                <w:rFonts w:ascii="Verdana" w:hAnsi="Verdana"/>
                <w:sz w:val="20"/>
                <w:szCs w:val="20"/>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zal halverwege de contractduur (na 24 maanden) de resultaten </w:t>
            </w:r>
            <w:r w:rsidR="0082396A" w:rsidRPr="00CF41FA">
              <w:rPr>
                <w:rFonts w:ascii="Verdana" w:hAnsi="Verdana"/>
                <w:sz w:val="20"/>
                <w:szCs w:val="20"/>
              </w:rPr>
              <w:t>van onder andere de doelstellingen zoals omschreven in de Leidraad</w:t>
            </w:r>
            <w:r w:rsidR="0082396A" w:rsidRPr="00CF41FA">
              <w:rPr>
                <w:rFonts w:ascii="Verdana" w:hAnsi="Verdana" w:cs="Arial"/>
                <w:color w:val="000000"/>
                <w:sz w:val="20"/>
                <w:szCs w:val="20"/>
                <w:lang w:eastAsia="en-US"/>
              </w:rPr>
              <w:t xml:space="preserve"> presenteren aan de medewerkers van </w:t>
            </w:r>
            <w:r w:rsidR="00DE7622">
              <w:rPr>
                <w:rFonts w:ascii="Verdana" w:hAnsi="Verdana"/>
                <w:sz w:val="20"/>
                <w:szCs w:val="20"/>
              </w:rPr>
              <w:t>O</w:t>
            </w:r>
            <w:r w:rsidR="00AB6695">
              <w:rPr>
                <w:rFonts w:ascii="Verdana" w:hAnsi="Verdana"/>
                <w:sz w:val="20"/>
                <w:szCs w:val="20"/>
              </w:rPr>
              <w:t>pdrachtgever</w:t>
            </w:r>
            <w:r w:rsidR="0082396A" w:rsidRPr="00CF41FA">
              <w:rPr>
                <w:rFonts w:ascii="Verdana" w:hAnsi="Verdana"/>
                <w:sz w:val="20"/>
                <w:szCs w:val="20"/>
              </w:rPr>
              <w:t>.</w:t>
            </w:r>
          </w:p>
        </w:tc>
      </w:tr>
      <w:tr w:rsidR="0082396A" w:rsidRPr="00CF41FA" w14:paraId="192391E2" w14:textId="77777777" w:rsidTr="001222F2">
        <w:tc>
          <w:tcPr>
            <w:tcW w:w="8494" w:type="dxa"/>
            <w:gridSpan w:val="2"/>
          </w:tcPr>
          <w:p w14:paraId="29937606" w14:textId="1E7601F5" w:rsidR="0082396A" w:rsidRPr="00CF41F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9C</w:t>
            </w:r>
            <w:r w:rsidR="0082396A" w:rsidRPr="00CF41FA">
              <w:rPr>
                <w:rFonts w:ascii="Verdana" w:hAnsi="Verdana" w:cs="Arial"/>
                <w:b/>
                <w:bCs/>
                <w:color w:val="000000"/>
                <w:sz w:val="20"/>
                <w:szCs w:val="20"/>
                <w:lang w:eastAsia="en-US"/>
              </w:rPr>
              <w:t xml:space="preserve">. </w:t>
            </w:r>
            <w:r w:rsidR="0082396A">
              <w:rPr>
                <w:rFonts w:ascii="Verdana" w:hAnsi="Verdana" w:cs="Arial"/>
                <w:b/>
                <w:bCs/>
                <w:color w:val="000000"/>
                <w:sz w:val="20"/>
                <w:szCs w:val="20"/>
                <w:lang w:eastAsia="en-US"/>
              </w:rPr>
              <w:t>Duurzaamheidseisen</w:t>
            </w:r>
          </w:p>
        </w:tc>
      </w:tr>
      <w:tr w:rsidR="0082396A" w:rsidRPr="00C6739F" w14:paraId="0B2778DA" w14:textId="77777777" w:rsidTr="00421003">
        <w:tc>
          <w:tcPr>
            <w:tcW w:w="704" w:type="dxa"/>
          </w:tcPr>
          <w:p w14:paraId="04A04C71" w14:textId="1B30D816" w:rsidR="0082396A" w:rsidRPr="006E6FA7" w:rsidRDefault="007D1344"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1</w:t>
            </w:r>
          </w:p>
        </w:tc>
        <w:tc>
          <w:tcPr>
            <w:tcW w:w="7790" w:type="dxa"/>
          </w:tcPr>
          <w:p w14:paraId="14A14D84" w14:textId="77777777" w:rsidR="0082396A" w:rsidRPr="00C6739F" w:rsidRDefault="0082396A" w:rsidP="001222F2">
            <w:pPr>
              <w:rPr>
                <w:rFonts w:ascii="Verdana" w:hAnsi="Verdana"/>
                <w:sz w:val="20"/>
                <w:szCs w:val="20"/>
              </w:rPr>
            </w:pPr>
            <w:r w:rsidRPr="00C6739F">
              <w:rPr>
                <w:rFonts w:ascii="Verdana" w:hAnsi="Verdana"/>
                <w:sz w:val="20"/>
                <w:szCs w:val="20"/>
              </w:rPr>
              <w:t>De te leveren lichte voertuigen met een bruto gewicht van maximaal 3.500 kg voldoen ten minste aan emissieklasse 6d, ook wel genoemd Euro 6d full, Euro 6d final of Euro 6.3.</w:t>
            </w:r>
          </w:p>
        </w:tc>
      </w:tr>
      <w:tr w:rsidR="0082396A" w:rsidRPr="00C6739F" w14:paraId="72E7B008" w14:textId="77777777" w:rsidTr="00421003">
        <w:tc>
          <w:tcPr>
            <w:tcW w:w="704" w:type="dxa"/>
          </w:tcPr>
          <w:p w14:paraId="04540A02" w14:textId="5FB4129C" w:rsidR="0082396A" w:rsidRPr="006E6FA7" w:rsidRDefault="006B32D3"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2</w:t>
            </w:r>
          </w:p>
        </w:tc>
        <w:tc>
          <w:tcPr>
            <w:tcW w:w="7790" w:type="dxa"/>
          </w:tcPr>
          <w:p w14:paraId="271094CB" w14:textId="77777777" w:rsidR="0082396A" w:rsidRPr="00C6739F" w:rsidRDefault="0082396A" w:rsidP="001222F2">
            <w:pPr>
              <w:rPr>
                <w:rFonts w:ascii="Verdana" w:hAnsi="Verdana"/>
                <w:sz w:val="20"/>
                <w:szCs w:val="20"/>
              </w:rPr>
            </w:pPr>
            <w:r w:rsidRPr="00C6739F">
              <w:rPr>
                <w:rFonts w:ascii="Verdana" w:hAnsi="Verdana"/>
                <w:sz w:val="20"/>
                <w:szCs w:val="20"/>
              </w:rPr>
              <w:t>Volgens de technische gegevens van het voertuig mag de CO</w:t>
            </w:r>
            <w:r w:rsidRPr="00C6739F">
              <w:rPr>
                <w:rFonts w:ascii="Verdana" w:hAnsi="Verdana"/>
                <w:sz w:val="20"/>
                <w:szCs w:val="20"/>
                <w:vertAlign w:val="subscript"/>
              </w:rPr>
              <w:t>2</w:t>
            </w:r>
            <w:r w:rsidRPr="00C6739F">
              <w:rPr>
                <w:rFonts w:ascii="Verdana" w:hAnsi="Verdana"/>
                <w:sz w:val="20"/>
                <w:szCs w:val="20"/>
              </w:rPr>
              <w:t>-uitstoot van het voertuig de volgende waarden niet overschrijden:</w:t>
            </w:r>
          </w:p>
          <w:tbl>
            <w:tblPr>
              <w:tblW w:w="0" w:type="auto"/>
              <w:tblInd w:w="10" w:type="dxa"/>
              <w:tblCellMar>
                <w:left w:w="10" w:type="dxa"/>
                <w:right w:w="10" w:type="dxa"/>
              </w:tblCellMar>
              <w:tblLook w:val="04A0" w:firstRow="1" w:lastRow="0" w:firstColumn="1" w:lastColumn="0" w:noHBand="0" w:noVBand="1"/>
            </w:tblPr>
            <w:tblGrid>
              <w:gridCol w:w="4424"/>
              <w:gridCol w:w="2856"/>
            </w:tblGrid>
            <w:tr w:rsidR="0082396A" w:rsidRPr="00C6739F" w14:paraId="6AB8F251" w14:textId="77777777" w:rsidTr="001222F2">
              <w:trPr>
                <w:tblHeader/>
              </w:trPr>
              <w:tc>
                <w:tcPr>
                  <w:tcW w:w="4424" w:type="dxa"/>
                </w:tcPr>
                <w:p w14:paraId="4228EDB6" w14:textId="77777777" w:rsidR="0082396A" w:rsidRPr="00C6739F" w:rsidRDefault="0082396A" w:rsidP="001222F2">
                  <w:pPr>
                    <w:rPr>
                      <w:rFonts w:ascii="Verdana" w:hAnsi="Verdana"/>
                      <w:sz w:val="20"/>
                      <w:szCs w:val="20"/>
                    </w:rPr>
                  </w:pPr>
                  <w:r w:rsidRPr="00C6739F">
                    <w:rPr>
                      <w:rFonts w:ascii="Verdana" w:hAnsi="Verdana"/>
                      <w:b/>
                      <w:bCs/>
                      <w:sz w:val="20"/>
                      <w:szCs w:val="20"/>
                    </w:rPr>
                    <w:t>Voertuigtype *</w:t>
                  </w:r>
                </w:p>
              </w:tc>
              <w:tc>
                <w:tcPr>
                  <w:tcW w:w="2856" w:type="dxa"/>
                </w:tcPr>
                <w:p w14:paraId="37344146" w14:textId="77777777" w:rsidR="0082396A" w:rsidRPr="00C6739F" w:rsidRDefault="0082396A" w:rsidP="001222F2">
                  <w:pPr>
                    <w:rPr>
                      <w:rFonts w:ascii="Verdana" w:hAnsi="Verdana"/>
                      <w:sz w:val="20"/>
                      <w:szCs w:val="20"/>
                    </w:rPr>
                  </w:pPr>
                  <w:r w:rsidRPr="00C6739F">
                    <w:rPr>
                      <w:rFonts w:ascii="Verdana" w:hAnsi="Verdana"/>
                      <w:b/>
                      <w:bCs/>
                      <w:sz w:val="20"/>
                      <w:szCs w:val="20"/>
                    </w:rPr>
                    <w:t>CO</w:t>
                  </w:r>
                  <w:r w:rsidRPr="00C6739F">
                    <w:rPr>
                      <w:rFonts w:ascii="Verdana" w:hAnsi="Verdana"/>
                      <w:b/>
                      <w:bCs/>
                      <w:sz w:val="20"/>
                      <w:szCs w:val="20"/>
                      <w:vertAlign w:val="subscript"/>
                    </w:rPr>
                    <w:t>2</w:t>
                  </w:r>
                  <w:r w:rsidRPr="00C6739F">
                    <w:rPr>
                      <w:rFonts w:ascii="Verdana" w:hAnsi="Verdana"/>
                      <w:b/>
                      <w:bCs/>
                      <w:sz w:val="20"/>
                      <w:szCs w:val="20"/>
                    </w:rPr>
                    <w:t xml:space="preserve"> g/km (WLTP)</w:t>
                  </w:r>
                </w:p>
              </w:tc>
            </w:tr>
            <w:tr w:rsidR="0082396A" w:rsidRPr="00C6739F" w14:paraId="25BEC3AE" w14:textId="77777777" w:rsidTr="001222F2">
              <w:tc>
                <w:tcPr>
                  <w:tcW w:w="4424" w:type="dxa"/>
                </w:tcPr>
                <w:p w14:paraId="5435101A" w14:textId="77777777" w:rsidR="0082396A" w:rsidRPr="00C6739F" w:rsidRDefault="0082396A" w:rsidP="001222F2">
                  <w:pPr>
                    <w:rPr>
                      <w:rFonts w:ascii="Verdana" w:hAnsi="Verdana"/>
                      <w:sz w:val="20"/>
                      <w:szCs w:val="20"/>
                    </w:rPr>
                  </w:pPr>
                  <w:r w:rsidRPr="00C6739F">
                    <w:rPr>
                      <w:rFonts w:ascii="Verdana" w:hAnsi="Verdana"/>
                      <w:sz w:val="20"/>
                      <w:szCs w:val="20"/>
                    </w:rPr>
                    <w:t>L-categorie</w:t>
                  </w:r>
                </w:p>
              </w:tc>
              <w:tc>
                <w:tcPr>
                  <w:tcW w:w="2856" w:type="dxa"/>
                </w:tcPr>
                <w:p w14:paraId="12B786E5" w14:textId="77777777" w:rsidR="0082396A" w:rsidRPr="00C6739F" w:rsidRDefault="0082396A" w:rsidP="001222F2">
                  <w:pPr>
                    <w:rPr>
                      <w:rFonts w:ascii="Verdana" w:hAnsi="Verdana"/>
                      <w:sz w:val="20"/>
                      <w:szCs w:val="20"/>
                    </w:rPr>
                  </w:pPr>
                  <w:r w:rsidRPr="00C6739F">
                    <w:rPr>
                      <w:rFonts w:ascii="Verdana" w:hAnsi="Verdana"/>
                      <w:sz w:val="20"/>
                      <w:szCs w:val="20"/>
                    </w:rPr>
                    <w:t>0</w:t>
                  </w:r>
                </w:p>
              </w:tc>
            </w:tr>
            <w:tr w:rsidR="0082396A" w:rsidRPr="00C6739F" w14:paraId="42186EF8" w14:textId="77777777" w:rsidTr="001222F2">
              <w:tc>
                <w:tcPr>
                  <w:tcW w:w="4424" w:type="dxa"/>
                </w:tcPr>
                <w:p w14:paraId="22659E70" w14:textId="77777777" w:rsidR="0082396A" w:rsidRPr="00C6739F" w:rsidRDefault="0082396A" w:rsidP="001222F2">
                  <w:pPr>
                    <w:rPr>
                      <w:rFonts w:ascii="Verdana" w:hAnsi="Verdana"/>
                      <w:sz w:val="20"/>
                      <w:szCs w:val="20"/>
                    </w:rPr>
                  </w:pPr>
                  <w:r w:rsidRPr="00C6739F">
                    <w:rPr>
                      <w:rFonts w:ascii="Verdana" w:hAnsi="Verdana"/>
                      <w:sz w:val="20"/>
                      <w:szCs w:val="20"/>
                    </w:rPr>
                    <w:t>Miniklasse – M1 (klein)</w:t>
                  </w:r>
                </w:p>
              </w:tc>
              <w:tc>
                <w:tcPr>
                  <w:tcW w:w="2856" w:type="dxa"/>
                </w:tcPr>
                <w:p w14:paraId="2F7BF951" w14:textId="77777777" w:rsidR="0082396A" w:rsidRPr="00C6739F" w:rsidRDefault="0082396A" w:rsidP="001222F2">
                  <w:pPr>
                    <w:rPr>
                      <w:rFonts w:ascii="Verdana" w:hAnsi="Verdana"/>
                      <w:sz w:val="20"/>
                      <w:szCs w:val="20"/>
                    </w:rPr>
                  </w:pPr>
                  <w:r w:rsidRPr="00C6739F">
                    <w:rPr>
                      <w:rFonts w:ascii="Verdana" w:hAnsi="Verdana"/>
                      <w:sz w:val="20"/>
                      <w:szCs w:val="20"/>
                    </w:rPr>
                    <w:t>117 (WLTP)</w:t>
                  </w:r>
                </w:p>
              </w:tc>
            </w:tr>
            <w:tr w:rsidR="0082396A" w:rsidRPr="00C6739F" w14:paraId="06DACE03" w14:textId="77777777" w:rsidTr="001222F2">
              <w:tc>
                <w:tcPr>
                  <w:tcW w:w="4424" w:type="dxa"/>
                </w:tcPr>
                <w:p w14:paraId="3E65F211" w14:textId="77777777" w:rsidR="0082396A" w:rsidRPr="00C6739F" w:rsidRDefault="0082396A" w:rsidP="001222F2">
                  <w:pPr>
                    <w:rPr>
                      <w:rFonts w:ascii="Verdana" w:hAnsi="Verdana"/>
                      <w:sz w:val="20"/>
                      <w:szCs w:val="20"/>
                    </w:rPr>
                  </w:pPr>
                  <w:r w:rsidRPr="00C6739F">
                    <w:rPr>
                      <w:rFonts w:ascii="Verdana" w:hAnsi="Verdana"/>
                      <w:sz w:val="20"/>
                      <w:szCs w:val="20"/>
                    </w:rPr>
                    <w:t>Compacte en hogere middenklasse - M1 (middel); Middenklasse – M1</w:t>
                  </w:r>
                </w:p>
              </w:tc>
              <w:tc>
                <w:tcPr>
                  <w:tcW w:w="2856" w:type="dxa"/>
                </w:tcPr>
                <w:p w14:paraId="68044513" w14:textId="77777777" w:rsidR="0082396A" w:rsidRPr="00C6739F" w:rsidRDefault="0082396A" w:rsidP="001222F2">
                  <w:pPr>
                    <w:rPr>
                      <w:rFonts w:ascii="Verdana" w:hAnsi="Verdana"/>
                      <w:sz w:val="20"/>
                      <w:szCs w:val="20"/>
                    </w:rPr>
                  </w:pPr>
                  <w:r w:rsidRPr="00C6739F">
                    <w:rPr>
                      <w:rFonts w:ascii="Verdana" w:hAnsi="Verdana"/>
                      <w:sz w:val="20"/>
                      <w:szCs w:val="20"/>
                    </w:rPr>
                    <w:t>119 (WLTP)</w:t>
                  </w:r>
                </w:p>
              </w:tc>
            </w:tr>
            <w:tr w:rsidR="0082396A" w:rsidRPr="00C6739F" w14:paraId="62D06A17" w14:textId="77777777" w:rsidTr="001222F2">
              <w:tc>
                <w:tcPr>
                  <w:tcW w:w="4424" w:type="dxa"/>
                </w:tcPr>
                <w:p w14:paraId="131DEFFB" w14:textId="77777777" w:rsidR="0082396A" w:rsidRPr="00C6739F" w:rsidRDefault="0082396A" w:rsidP="001222F2">
                  <w:pPr>
                    <w:rPr>
                      <w:rFonts w:ascii="Verdana" w:hAnsi="Verdana"/>
                      <w:sz w:val="20"/>
                      <w:szCs w:val="20"/>
                    </w:rPr>
                  </w:pPr>
                  <w:r w:rsidRPr="00C6739F">
                    <w:rPr>
                      <w:rFonts w:ascii="Verdana" w:hAnsi="Verdana"/>
                      <w:sz w:val="20"/>
                      <w:szCs w:val="20"/>
                    </w:rPr>
                    <w:t>Hogere middenklasse – M1 (groot);</w:t>
                  </w:r>
                </w:p>
              </w:tc>
              <w:tc>
                <w:tcPr>
                  <w:tcW w:w="2856" w:type="dxa"/>
                </w:tcPr>
                <w:p w14:paraId="7E8C2E12" w14:textId="77777777" w:rsidR="0082396A" w:rsidRPr="00C6739F" w:rsidRDefault="0082396A" w:rsidP="001222F2">
                  <w:pPr>
                    <w:rPr>
                      <w:rFonts w:ascii="Verdana" w:hAnsi="Verdana"/>
                      <w:sz w:val="20"/>
                      <w:szCs w:val="20"/>
                    </w:rPr>
                  </w:pPr>
                  <w:r w:rsidRPr="00C6739F">
                    <w:rPr>
                      <w:rFonts w:ascii="Verdana" w:hAnsi="Verdana"/>
                      <w:sz w:val="20"/>
                      <w:szCs w:val="20"/>
                    </w:rPr>
                    <w:t>139 (WLTP)</w:t>
                  </w:r>
                </w:p>
              </w:tc>
            </w:tr>
            <w:tr w:rsidR="0082396A" w:rsidRPr="00C6739F" w14:paraId="7C51C4D9" w14:textId="77777777" w:rsidTr="001222F2">
              <w:tc>
                <w:tcPr>
                  <w:tcW w:w="4424" w:type="dxa"/>
                </w:tcPr>
                <w:p w14:paraId="7082D071" w14:textId="77777777" w:rsidR="0082396A" w:rsidRPr="00862433" w:rsidRDefault="0082396A" w:rsidP="001222F2">
                  <w:pPr>
                    <w:rPr>
                      <w:rFonts w:ascii="Verdana" w:hAnsi="Verdana"/>
                      <w:sz w:val="20"/>
                      <w:szCs w:val="20"/>
                      <w:lang w:val="de-DE"/>
                    </w:rPr>
                  </w:pPr>
                  <w:r w:rsidRPr="00862433">
                    <w:rPr>
                      <w:rFonts w:ascii="Verdana" w:hAnsi="Verdana"/>
                      <w:sz w:val="20"/>
                      <w:szCs w:val="20"/>
                      <w:lang w:val="de-DE"/>
                    </w:rPr>
                    <w:t>Kleine bestelauto's (N1, klasse I, diesel)</w:t>
                  </w:r>
                </w:p>
              </w:tc>
              <w:tc>
                <w:tcPr>
                  <w:tcW w:w="2856" w:type="dxa"/>
                </w:tcPr>
                <w:p w14:paraId="658361F4" w14:textId="77777777" w:rsidR="0082396A" w:rsidRPr="00C6739F" w:rsidRDefault="0082396A" w:rsidP="001222F2">
                  <w:pPr>
                    <w:rPr>
                      <w:rFonts w:ascii="Verdana" w:hAnsi="Verdana"/>
                      <w:sz w:val="20"/>
                      <w:szCs w:val="20"/>
                    </w:rPr>
                  </w:pPr>
                  <w:r w:rsidRPr="00C6739F">
                    <w:rPr>
                      <w:rFonts w:ascii="Verdana" w:hAnsi="Verdana"/>
                      <w:sz w:val="20"/>
                      <w:szCs w:val="20"/>
                    </w:rPr>
                    <w:t>140 (WLTP)</w:t>
                  </w:r>
                </w:p>
              </w:tc>
            </w:tr>
            <w:tr w:rsidR="0082396A" w:rsidRPr="00C6739F" w14:paraId="69DF283A" w14:textId="77777777" w:rsidTr="001222F2">
              <w:tc>
                <w:tcPr>
                  <w:tcW w:w="4424" w:type="dxa"/>
                </w:tcPr>
                <w:p w14:paraId="67F9B8A8" w14:textId="77777777" w:rsidR="0082396A" w:rsidRPr="00862433" w:rsidRDefault="0082396A" w:rsidP="001222F2">
                  <w:pPr>
                    <w:rPr>
                      <w:rFonts w:ascii="Verdana" w:hAnsi="Verdana"/>
                      <w:sz w:val="20"/>
                      <w:szCs w:val="20"/>
                      <w:lang w:val="de-DE"/>
                    </w:rPr>
                  </w:pPr>
                  <w:r w:rsidRPr="00862433">
                    <w:rPr>
                      <w:rFonts w:ascii="Verdana" w:hAnsi="Verdana"/>
                      <w:sz w:val="20"/>
                      <w:szCs w:val="20"/>
                      <w:lang w:val="de-DE"/>
                    </w:rPr>
                    <w:t>Kleine bestelauto's (N1, klasse I, benzine)</w:t>
                  </w:r>
                </w:p>
              </w:tc>
              <w:tc>
                <w:tcPr>
                  <w:tcW w:w="2856" w:type="dxa"/>
                </w:tcPr>
                <w:p w14:paraId="722E00BC" w14:textId="77777777" w:rsidR="0082396A" w:rsidRPr="00C6739F" w:rsidRDefault="0082396A" w:rsidP="001222F2">
                  <w:pPr>
                    <w:rPr>
                      <w:rFonts w:ascii="Verdana" w:hAnsi="Verdana"/>
                      <w:sz w:val="20"/>
                      <w:szCs w:val="20"/>
                    </w:rPr>
                  </w:pPr>
                  <w:r w:rsidRPr="00C6739F">
                    <w:rPr>
                      <w:rFonts w:ascii="Verdana" w:hAnsi="Verdana"/>
                      <w:sz w:val="20"/>
                      <w:szCs w:val="20"/>
                    </w:rPr>
                    <w:t>131 (WLTP)</w:t>
                  </w:r>
                </w:p>
              </w:tc>
            </w:tr>
            <w:tr w:rsidR="0082396A" w:rsidRPr="00C6739F" w14:paraId="105C1254" w14:textId="77777777" w:rsidTr="001222F2">
              <w:tc>
                <w:tcPr>
                  <w:tcW w:w="4424" w:type="dxa"/>
                </w:tcPr>
                <w:p w14:paraId="311723B2" w14:textId="77777777" w:rsidR="0082396A" w:rsidRPr="00C6739F" w:rsidRDefault="0082396A" w:rsidP="001222F2">
                  <w:pPr>
                    <w:rPr>
                      <w:rFonts w:ascii="Verdana" w:hAnsi="Verdana"/>
                      <w:sz w:val="20"/>
                      <w:szCs w:val="20"/>
                    </w:rPr>
                  </w:pPr>
                  <w:r w:rsidRPr="00C6739F">
                    <w:rPr>
                      <w:rFonts w:ascii="Verdana" w:hAnsi="Verdana"/>
                      <w:sz w:val="20"/>
                      <w:szCs w:val="20"/>
                    </w:rPr>
                    <w:t>Middelgrote bestelauto's (N1, klasse II)</w:t>
                  </w:r>
                </w:p>
              </w:tc>
              <w:tc>
                <w:tcPr>
                  <w:tcW w:w="2856" w:type="dxa"/>
                </w:tcPr>
                <w:p w14:paraId="5FC12959" w14:textId="77777777" w:rsidR="0082396A" w:rsidRPr="00C6739F" w:rsidRDefault="0082396A" w:rsidP="001222F2">
                  <w:pPr>
                    <w:rPr>
                      <w:rFonts w:ascii="Verdana" w:hAnsi="Verdana"/>
                      <w:sz w:val="20"/>
                      <w:szCs w:val="20"/>
                    </w:rPr>
                  </w:pPr>
                  <w:r w:rsidRPr="00C6739F">
                    <w:rPr>
                      <w:rFonts w:ascii="Verdana" w:hAnsi="Verdana"/>
                      <w:sz w:val="20"/>
                      <w:szCs w:val="20"/>
                    </w:rPr>
                    <w:t>145 (WLTP)</w:t>
                  </w:r>
                </w:p>
              </w:tc>
            </w:tr>
            <w:tr w:rsidR="0082396A" w:rsidRPr="00C6739F" w14:paraId="1E741DC2" w14:textId="77777777" w:rsidTr="001222F2">
              <w:tc>
                <w:tcPr>
                  <w:tcW w:w="4424" w:type="dxa"/>
                </w:tcPr>
                <w:p w14:paraId="3737CF92" w14:textId="77777777" w:rsidR="0082396A" w:rsidRPr="00C6739F" w:rsidRDefault="0082396A" w:rsidP="001222F2">
                  <w:pPr>
                    <w:rPr>
                      <w:rFonts w:ascii="Verdana" w:hAnsi="Verdana"/>
                      <w:sz w:val="20"/>
                      <w:szCs w:val="20"/>
                    </w:rPr>
                  </w:pPr>
                  <w:r w:rsidRPr="00C6739F">
                    <w:rPr>
                      <w:rFonts w:ascii="Verdana" w:hAnsi="Verdana"/>
                      <w:sz w:val="20"/>
                      <w:szCs w:val="20"/>
                    </w:rPr>
                    <w:t>Grote bestelauto's (N1, klasse III)</w:t>
                  </w:r>
                </w:p>
              </w:tc>
              <w:tc>
                <w:tcPr>
                  <w:tcW w:w="2856" w:type="dxa"/>
                </w:tcPr>
                <w:p w14:paraId="7322F093" w14:textId="77777777" w:rsidR="0082396A" w:rsidRPr="00C6739F" w:rsidRDefault="0082396A" w:rsidP="001222F2">
                  <w:pPr>
                    <w:rPr>
                      <w:rFonts w:ascii="Verdana" w:hAnsi="Verdana"/>
                      <w:sz w:val="20"/>
                      <w:szCs w:val="20"/>
                    </w:rPr>
                  </w:pPr>
                  <w:r w:rsidRPr="00C6739F">
                    <w:rPr>
                      <w:rFonts w:ascii="Verdana" w:hAnsi="Verdana"/>
                      <w:sz w:val="20"/>
                      <w:szCs w:val="20"/>
                    </w:rPr>
                    <w:t>162 + 0.096 * (M - 1766.35) (WLTP) waarbij M staat voor de toegestane maximale massa van het voertuig</w:t>
                  </w:r>
                </w:p>
              </w:tc>
            </w:tr>
          </w:tbl>
          <w:p w14:paraId="67A653BF" w14:textId="77777777" w:rsidR="0082396A" w:rsidRPr="00C6739F" w:rsidRDefault="0082396A" w:rsidP="001222F2">
            <w:pPr>
              <w:rPr>
                <w:rFonts w:ascii="Verdana" w:hAnsi="Verdana" w:cs="Arial"/>
                <w:color w:val="000000"/>
                <w:sz w:val="20"/>
                <w:szCs w:val="20"/>
                <w:lang w:eastAsia="en-US"/>
              </w:rPr>
            </w:pPr>
          </w:p>
        </w:tc>
      </w:tr>
      <w:tr w:rsidR="0082396A" w:rsidRPr="00B53067" w14:paraId="7F500322" w14:textId="77777777" w:rsidTr="00421003">
        <w:tc>
          <w:tcPr>
            <w:tcW w:w="704" w:type="dxa"/>
          </w:tcPr>
          <w:p w14:paraId="3D592774" w14:textId="5EEA40B9" w:rsidR="0082396A" w:rsidRDefault="006B32D3"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3</w:t>
            </w:r>
          </w:p>
        </w:tc>
        <w:tc>
          <w:tcPr>
            <w:tcW w:w="7790" w:type="dxa"/>
          </w:tcPr>
          <w:p w14:paraId="204B736C" w14:textId="77777777" w:rsidR="0082396A" w:rsidRDefault="0082396A" w:rsidP="001222F2">
            <w:pPr>
              <w:spacing w:after="160" w:line="259" w:lineRule="auto"/>
              <w:rPr>
                <w:rFonts w:ascii="Verdana" w:hAnsi="Verdana"/>
                <w:sz w:val="20"/>
                <w:szCs w:val="20"/>
              </w:rPr>
            </w:pPr>
            <w:r w:rsidRPr="00B53067">
              <w:rPr>
                <w:rFonts w:ascii="Verdana" w:hAnsi="Verdana"/>
                <w:sz w:val="20"/>
                <w:szCs w:val="20"/>
              </w:rPr>
              <w:t>D</w:t>
            </w:r>
            <w:r>
              <w:rPr>
                <w:rFonts w:ascii="Verdana" w:hAnsi="Verdana"/>
                <w:sz w:val="20"/>
                <w:szCs w:val="20"/>
              </w:rPr>
              <w:t>e voertuigen hebben</w:t>
            </w:r>
            <w:r w:rsidRPr="00B53067">
              <w:rPr>
                <w:rFonts w:ascii="Verdana" w:hAnsi="Verdana"/>
                <w:sz w:val="20"/>
                <w:szCs w:val="20"/>
              </w:rPr>
              <w:t xml:space="preserve"> </w:t>
            </w:r>
            <w:r>
              <w:rPr>
                <w:rFonts w:ascii="Verdana" w:hAnsi="Verdana"/>
                <w:sz w:val="20"/>
                <w:szCs w:val="20"/>
              </w:rPr>
              <w:t>m</w:t>
            </w:r>
            <w:r w:rsidRPr="00B53067">
              <w:rPr>
                <w:rFonts w:ascii="Verdana" w:hAnsi="Verdana"/>
                <w:sz w:val="20"/>
                <w:szCs w:val="20"/>
              </w:rPr>
              <w:t>aximale waarden voor geluidsemissie en rolweerstand met minimaal brandstofefficiëntie-klasse B</w:t>
            </w:r>
            <w:r>
              <w:rPr>
                <w:rFonts w:ascii="Verdana" w:hAnsi="Verdana"/>
                <w:sz w:val="20"/>
                <w:szCs w:val="20"/>
              </w:rPr>
              <w:t>.</w:t>
            </w:r>
          </w:p>
          <w:p w14:paraId="0997A764" w14:textId="77777777" w:rsidR="0082396A" w:rsidRPr="00C6739F" w:rsidRDefault="0082396A" w:rsidP="001222F2">
            <w:pPr>
              <w:numPr>
                <w:ilvl w:val="0"/>
                <w:numId w:val="30"/>
              </w:numPr>
              <w:spacing w:after="160" w:line="259" w:lineRule="auto"/>
              <w:rPr>
                <w:rFonts w:ascii="Verdana" w:hAnsi="Verdana"/>
                <w:sz w:val="20"/>
                <w:szCs w:val="20"/>
              </w:rPr>
            </w:pPr>
            <w:r w:rsidRPr="00C6739F">
              <w:rPr>
                <w:rFonts w:ascii="Verdana" w:hAnsi="Verdana"/>
                <w:sz w:val="20"/>
                <w:szCs w:val="20"/>
              </w:rPr>
              <w:t>Geluidsemissie:</w:t>
            </w:r>
            <w:r w:rsidRPr="00C6739F">
              <w:rPr>
                <w:rFonts w:ascii="Verdana" w:hAnsi="Verdana"/>
                <w:sz w:val="20"/>
                <w:szCs w:val="20"/>
              </w:rPr>
              <w:br/>
              <w:t xml:space="preserve">De voertuigen moeten uitgerust zijn met banden met een </w:t>
            </w:r>
            <w:r w:rsidRPr="00C6739F">
              <w:rPr>
                <w:rFonts w:ascii="Verdana" w:hAnsi="Verdana"/>
                <w:sz w:val="20"/>
                <w:szCs w:val="20"/>
              </w:rPr>
              <w:lastRenderedPageBreak/>
              <w:t>geluidsemissieniveau van tenminste 3dB onder het in Verordening 661/2009, Bijlage II, deel C vastgelegde maximum. Dit komt overeen met één 'geluidsgolf' op het EU-bandenetiket.</w:t>
            </w:r>
          </w:p>
          <w:p w14:paraId="19FD60CD" w14:textId="77777777" w:rsidR="0082396A" w:rsidRDefault="0082396A" w:rsidP="001222F2">
            <w:pPr>
              <w:rPr>
                <w:rFonts w:ascii="Verdana" w:hAnsi="Verdana"/>
                <w:sz w:val="20"/>
                <w:szCs w:val="20"/>
              </w:rPr>
            </w:pPr>
            <w:r w:rsidRPr="00C6739F">
              <w:rPr>
                <w:rFonts w:ascii="Verdana" w:hAnsi="Verdana"/>
                <w:sz w:val="20"/>
                <w:szCs w:val="20"/>
              </w:rPr>
              <w:t>en:</w:t>
            </w:r>
          </w:p>
          <w:p w14:paraId="2877582A" w14:textId="77777777" w:rsidR="0082396A" w:rsidRPr="00C6739F" w:rsidRDefault="0082396A" w:rsidP="001222F2">
            <w:pPr>
              <w:rPr>
                <w:rFonts w:ascii="Verdana" w:hAnsi="Verdana"/>
                <w:sz w:val="20"/>
                <w:szCs w:val="20"/>
              </w:rPr>
            </w:pPr>
          </w:p>
          <w:p w14:paraId="057E05DF" w14:textId="77777777" w:rsidR="0082396A" w:rsidRPr="00B53067" w:rsidRDefault="0082396A" w:rsidP="001222F2">
            <w:pPr>
              <w:pStyle w:val="Lijstalinea"/>
              <w:numPr>
                <w:ilvl w:val="0"/>
                <w:numId w:val="30"/>
              </w:numPr>
              <w:spacing w:after="160" w:line="259" w:lineRule="auto"/>
              <w:rPr>
                <w:rFonts w:ascii="Verdana" w:hAnsi="Verdana"/>
                <w:sz w:val="20"/>
                <w:szCs w:val="20"/>
              </w:rPr>
            </w:pPr>
            <w:r w:rsidRPr="00B53067">
              <w:rPr>
                <w:rFonts w:ascii="Verdana" w:hAnsi="Verdana"/>
                <w:sz w:val="20"/>
                <w:szCs w:val="20"/>
              </w:rPr>
              <w:t>Rolweerstand:</w:t>
            </w:r>
            <w:r w:rsidRPr="00B53067">
              <w:rPr>
                <w:rFonts w:ascii="Verdana" w:hAnsi="Verdana"/>
                <w:sz w:val="20"/>
                <w:szCs w:val="20"/>
              </w:rPr>
              <w:br/>
              <w:t>De rolweerstand uitgedrukt in kg/ton, mag volgens ISO 28580 of gelijkwaardig de onderstaande grenswaarden niet overschrijden:</w:t>
            </w:r>
          </w:p>
          <w:tbl>
            <w:tblPr>
              <w:tblW w:w="0" w:type="auto"/>
              <w:tblInd w:w="10" w:type="dxa"/>
              <w:tblCellMar>
                <w:left w:w="10" w:type="dxa"/>
                <w:right w:w="10" w:type="dxa"/>
              </w:tblCellMar>
              <w:tblLook w:val="04A0" w:firstRow="1" w:lastRow="0" w:firstColumn="1" w:lastColumn="0" w:noHBand="0" w:noVBand="1"/>
            </w:tblPr>
            <w:tblGrid>
              <w:gridCol w:w="1639"/>
              <w:gridCol w:w="3998"/>
            </w:tblGrid>
            <w:tr w:rsidR="0082396A" w:rsidRPr="00C6739F" w14:paraId="2191363C" w14:textId="77777777" w:rsidTr="001222F2">
              <w:trPr>
                <w:tblHeader/>
              </w:trPr>
              <w:tc>
                <w:tcPr>
                  <w:tcW w:w="0" w:type="auto"/>
                </w:tcPr>
                <w:p w14:paraId="4EB401D8" w14:textId="77777777" w:rsidR="0082396A" w:rsidRPr="00C6739F" w:rsidRDefault="0082396A" w:rsidP="001222F2">
                  <w:pPr>
                    <w:rPr>
                      <w:rFonts w:ascii="Verdana" w:hAnsi="Verdana"/>
                      <w:sz w:val="20"/>
                      <w:szCs w:val="20"/>
                    </w:rPr>
                  </w:pPr>
                  <w:r w:rsidRPr="00C6739F">
                    <w:rPr>
                      <w:rFonts w:ascii="Verdana" w:hAnsi="Verdana"/>
                      <w:b/>
                      <w:bCs/>
                      <w:sz w:val="20"/>
                      <w:szCs w:val="20"/>
                    </w:rPr>
                    <w:t xml:space="preserve"> Bandenklasse</w:t>
                  </w:r>
                </w:p>
              </w:tc>
              <w:tc>
                <w:tcPr>
                  <w:tcW w:w="0" w:type="auto"/>
                </w:tcPr>
                <w:p w14:paraId="6AB7A065" w14:textId="77777777" w:rsidR="0082396A" w:rsidRPr="00C6739F" w:rsidRDefault="0082396A" w:rsidP="001222F2">
                  <w:pPr>
                    <w:rPr>
                      <w:rFonts w:ascii="Verdana" w:hAnsi="Verdana"/>
                      <w:sz w:val="20"/>
                      <w:szCs w:val="20"/>
                    </w:rPr>
                  </w:pPr>
                  <w:r w:rsidRPr="00C6739F">
                    <w:rPr>
                      <w:rFonts w:ascii="Verdana" w:hAnsi="Verdana"/>
                      <w:b/>
                      <w:bCs/>
                      <w:sz w:val="20"/>
                      <w:szCs w:val="20"/>
                    </w:rPr>
                    <w:t>Max Rolweerstandwaarde (kg/ton)</w:t>
                  </w:r>
                </w:p>
              </w:tc>
            </w:tr>
            <w:tr w:rsidR="0082396A" w:rsidRPr="00C6739F" w14:paraId="2BA47FCF" w14:textId="77777777" w:rsidTr="001222F2">
              <w:tc>
                <w:tcPr>
                  <w:tcW w:w="0" w:type="auto"/>
                </w:tcPr>
                <w:p w14:paraId="5ADA52B8" w14:textId="77777777" w:rsidR="0082396A" w:rsidRPr="00C6739F" w:rsidRDefault="0082396A" w:rsidP="001222F2">
                  <w:pPr>
                    <w:rPr>
                      <w:rFonts w:ascii="Verdana" w:hAnsi="Verdana"/>
                      <w:sz w:val="20"/>
                      <w:szCs w:val="20"/>
                    </w:rPr>
                  </w:pPr>
                  <w:r w:rsidRPr="00C6739F">
                    <w:rPr>
                      <w:rFonts w:ascii="Verdana" w:hAnsi="Verdana"/>
                      <w:sz w:val="20"/>
                      <w:szCs w:val="20"/>
                    </w:rPr>
                    <w:t>C1</w:t>
                  </w:r>
                </w:p>
              </w:tc>
              <w:tc>
                <w:tcPr>
                  <w:tcW w:w="0" w:type="auto"/>
                </w:tcPr>
                <w:p w14:paraId="04A43C28" w14:textId="77777777" w:rsidR="0082396A" w:rsidRPr="00C6739F" w:rsidRDefault="0082396A" w:rsidP="001222F2">
                  <w:pPr>
                    <w:rPr>
                      <w:rFonts w:ascii="Verdana" w:hAnsi="Verdana"/>
                      <w:sz w:val="20"/>
                      <w:szCs w:val="20"/>
                    </w:rPr>
                  </w:pPr>
                  <w:r w:rsidRPr="00C6739F">
                    <w:rPr>
                      <w:rFonts w:ascii="Verdana" w:hAnsi="Verdana"/>
                      <w:sz w:val="20"/>
                      <w:szCs w:val="20"/>
                    </w:rPr>
                    <w:t>7,7</w:t>
                  </w:r>
                </w:p>
              </w:tc>
            </w:tr>
            <w:tr w:rsidR="0082396A" w:rsidRPr="00C6739F" w14:paraId="75A2C681" w14:textId="77777777" w:rsidTr="001222F2">
              <w:tc>
                <w:tcPr>
                  <w:tcW w:w="0" w:type="auto"/>
                </w:tcPr>
                <w:p w14:paraId="60C7E14B" w14:textId="77777777" w:rsidR="0082396A" w:rsidRPr="00C6739F" w:rsidRDefault="0082396A" w:rsidP="001222F2">
                  <w:pPr>
                    <w:rPr>
                      <w:rFonts w:ascii="Verdana" w:hAnsi="Verdana"/>
                      <w:sz w:val="20"/>
                      <w:szCs w:val="20"/>
                    </w:rPr>
                  </w:pPr>
                  <w:r w:rsidRPr="00C6739F">
                    <w:rPr>
                      <w:rFonts w:ascii="Verdana" w:hAnsi="Verdana"/>
                      <w:sz w:val="20"/>
                      <w:szCs w:val="20"/>
                    </w:rPr>
                    <w:t>C2</w:t>
                  </w:r>
                </w:p>
              </w:tc>
              <w:tc>
                <w:tcPr>
                  <w:tcW w:w="0" w:type="auto"/>
                </w:tcPr>
                <w:p w14:paraId="6F1AE3D1" w14:textId="77777777" w:rsidR="0082396A" w:rsidRPr="00C6739F" w:rsidRDefault="0082396A" w:rsidP="001222F2">
                  <w:pPr>
                    <w:rPr>
                      <w:rFonts w:ascii="Verdana" w:hAnsi="Verdana"/>
                      <w:sz w:val="20"/>
                      <w:szCs w:val="20"/>
                    </w:rPr>
                  </w:pPr>
                  <w:r w:rsidRPr="00C6739F">
                    <w:rPr>
                      <w:rFonts w:ascii="Verdana" w:hAnsi="Verdana"/>
                      <w:sz w:val="20"/>
                      <w:szCs w:val="20"/>
                    </w:rPr>
                    <w:t>6,7</w:t>
                  </w:r>
                </w:p>
              </w:tc>
            </w:tr>
            <w:tr w:rsidR="0082396A" w:rsidRPr="00C6739F" w14:paraId="7C0FCD1C" w14:textId="77777777" w:rsidTr="001222F2">
              <w:tc>
                <w:tcPr>
                  <w:tcW w:w="0" w:type="auto"/>
                </w:tcPr>
                <w:p w14:paraId="00A62D31" w14:textId="77777777" w:rsidR="0082396A" w:rsidRPr="00C6739F" w:rsidRDefault="0082396A" w:rsidP="001222F2">
                  <w:pPr>
                    <w:rPr>
                      <w:rFonts w:ascii="Verdana" w:hAnsi="Verdana"/>
                      <w:sz w:val="20"/>
                      <w:szCs w:val="20"/>
                    </w:rPr>
                  </w:pPr>
                  <w:r w:rsidRPr="00C6739F">
                    <w:rPr>
                      <w:rFonts w:ascii="Verdana" w:hAnsi="Verdana"/>
                      <w:sz w:val="20"/>
                      <w:szCs w:val="20"/>
                    </w:rPr>
                    <w:t>C3</w:t>
                  </w:r>
                </w:p>
              </w:tc>
              <w:tc>
                <w:tcPr>
                  <w:tcW w:w="0" w:type="auto"/>
                </w:tcPr>
                <w:p w14:paraId="02205AB1" w14:textId="77777777" w:rsidR="0082396A" w:rsidRDefault="0082396A" w:rsidP="001222F2">
                  <w:pPr>
                    <w:rPr>
                      <w:rFonts w:ascii="Verdana" w:hAnsi="Verdana"/>
                      <w:sz w:val="20"/>
                      <w:szCs w:val="20"/>
                    </w:rPr>
                  </w:pPr>
                  <w:r w:rsidRPr="00C6739F">
                    <w:rPr>
                      <w:rFonts w:ascii="Verdana" w:hAnsi="Verdana"/>
                      <w:sz w:val="20"/>
                      <w:szCs w:val="20"/>
                    </w:rPr>
                    <w:t>5,0</w:t>
                  </w:r>
                </w:p>
                <w:p w14:paraId="2E43DA05" w14:textId="77777777" w:rsidR="0082396A" w:rsidRPr="00C6739F" w:rsidRDefault="0082396A" w:rsidP="001222F2">
                  <w:pPr>
                    <w:rPr>
                      <w:rFonts w:ascii="Verdana" w:hAnsi="Verdana"/>
                      <w:sz w:val="20"/>
                      <w:szCs w:val="20"/>
                    </w:rPr>
                  </w:pPr>
                </w:p>
              </w:tc>
            </w:tr>
          </w:tbl>
          <w:p w14:paraId="053CB42F" w14:textId="77777777" w:rsidR="0082396A" w:rsidRDefault="0082396A" w:rsidP="001222F2">
            <w:pPr>
              <w:rPr>
                <w:rFonts w:ascii="Verdana" w:hAnsi="Verdana"/>
                <w:sz w:val="20"/>
                <w:szCs w:val="20"/>
              </w:rPr>
            </w:pPr>
            <w:r>
              <w:rPr>
                <w:rFonts w:ascii="Verdana" w:hAnsi="Verdana"/>
                <w:sz w:val="20"/>
                <w:szCs w:val="20"/>
              </w:rPr>
              <w:t>en</w:t>
            </w:r>
            <w:r w:rsidRPr="00C6739F">
              <w:rPr>
                <w:rFonts w:ascii="Verdana" w:hAnsi="Verdana"/>
                <w:sz w:val="20"/>
                <w:szCs w:val="20"/>
              </w:rPr>
              <w:t>:</w:t>
            </w:r>
          </w:p>
          <w:p w14:paraId="04D91478" w14:textId="77777777" w:rsidR="0082396A" w:rsidRPr="00C6739F" w:rsidRDefault="0082396A" w:rsidP="001222F2">
            <w:pPr>
              <w:rPr>
                <w:rFonts w:ascii="Verdana" w:hAnsi="Verdana"/>
                <w:sz w:val="20"/>
                <w:szCs w:val="20"/>
              </w:rPr>
            </w:pPr>
          </w:p>
          <w:p w14:paraId="16F2E536" w14:textId="77777777" w:rsidR="0082396A" w:rsidRPr="00B53067" w:rsidRDefault="0082396A" w:rsidP="001222F2">
            <w:pPr>
              <w:pStyle w:val="Lijstalinea"/>
              <w:numPr>
                <w:ilvl w:val="0"/>
                <w:numId w:val="30"/>
              </w:numPr>
              <w:spacing w:after="160" w:line="259" w:lineRule="auto"/>
              <w:rPr>
                <w:rFonts w:ascii="Verdana" w:hAnsi="Verdana"/>
                <w:sz w:val="20"/>
                <w:szCs w:val="20"/>
              </w:rPr>
            </w:pPr>
            <w:r w:rsidRPr="00B53067">
              <w:rPr>
                <w:rFonts w:ascii="Verdana" w:hAnsi="Verdana"/>
                <w:sz w:val="20"/>
                <w:szCs w:val="20"/>
              </w:rPr>
              <w:t>Brandstofefficiëntieklasse van bandenetikettering:</w:t>
            </w:r>
            <w:r w:rsidRPr="00B53067">
              <w:rPr>
                <w:rFonts w:ascii="Verdana" w:hAnsi="Verdana"/>
                <w:sz w:val="20"/>
                <w:szCs w:val="20"/>
              </w:rPr>
              <w:br/>
              <w:t>De brandstofefficiëntieklasse van de bandenetikettering is minimaal B.</w:t>
            </w:r>
          </w:p>
        </w:tc>
      </w:tr>
      <w:tr w:rsidR="0082396A" w:rsidRPr="00C6739F" w14:paraId="6D7D5B20" w14:textId="77777777" w:rsidTr="00421003">
        <w:tc>
          <w:tcPr>
            <w:tcW w:w="704" w:type="dxa"/>
          </w:tcPr>
          <w:p w14:paraId="3B952A3C" w14:textId="35A7C696" w:rsidR="0082396A" w:rsidRDefault="006B32D3" w:rsidP="001222F2">
            <w:pPr>
              <w:rPr>
                <w:rFonts w:ascii="Verdana" w:hAnsi="Verdana" w:cs="Arial"/>
                <w:color w:val="000000"/>
                <w:lang w:eastAsia="en-US"/>
              </w:rPr>
            </w:pPr>
            <w:r>
              <w:rPr>
                <w:rFonts w:ascii="Verdana" w:hAnsi="Verdana" w:cs="Arial"/>
                <w:color w:val="000000"/>
                <w:lang w:eastAsia="en-US"/>
              </w:rPr>
              <w:lastRenderedPageBreak/>
              <w:t>8</w:t>
            </w:r>
            <w:r w:rsidR="001222F2">
              <w:rPr>
                <w:rFonts w:ascii="Verdana" w:hAnsi="Verdana" w:cs="Arial"/>
                <w:color w:val="000000"/>
                <w:lang w:eastAsia="en-US"/>
              </w:rPr>
              <w:t>4</w:t>
            </w:r>
          </w:p>
        </w:tc>
        <w:tc>
          <w:tcPr>
            <w:tcW w:w="7790" w:type="dxa"/>
          </w:tcPr>
          <w:p w14:paraId="64821570" w14:textId="77777777" w:rsidR="0082396A" w:rsidRPr="00C6739F" w:rsidRDefault="0082396A" w:rsidP="001222F2">
            <w:pPr>
              <w:rPr>
                <w:rFonts w:ascii="Verdana" w:hAnsi="Verdana"/>
                <w:sz w:val="20"/>
                <w:szCs w:val="20"/>
              </w:rPr>
            </w:pPr>
            <w:r w:rsidRPr="00C6739F">
              <w:rPr>
                <w:rFonts w:ascii="Verdana" w:hAnsi="Verdana"/>
                <w:sz w:val="20"/>
                <w:szCs w:val="20"/>
              </w:rPr>
              <w:t>De aan te schaffen voertuigen in de categorieën M1, M2 en N1, zijn zero-emissievoertuigen, oftewel deze voertuigen hebben geen CO2 uitstoot.</w:t>
            </w:r>
          </w:p>
        </w:tc>
      </w:tr>
      <w:tr w:rsidR="0082396A" w:rsidRPr="00B53067" w14:paraId="3BB32939" w14:textId="77777777" w:rsidTr="00421003">
        <w:tc>
          <w:tcPr>
            <w:tcW w:w="704" w:type="dxa"/>
          </w:tcPr>
          <w:p w14:paraId="7D1DDAF9" w14:textId="06505F97"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5</w:t>
            </w:r>
          </w:p>
        </w:tc>
        <w:tc>
          <w:tcPr>
            <w:tcW w:w="7790" w:type="dxa"/>
          </w:tcPr>
          <w:p w14:paraId="7D668880" w14:textId="77777777" w:rsidR="0082396A" w:rsidRPr="00C6739F" w:rsidRDefault="0082396A" w:rsidP="001222F2">
            <w:pPr>
              <w:rPr>
                <w:rFonts w:ascii="Verdana" w:hAnsi="Verdana"/>
                <w:sz w:val="20"/>
                <w:szCs w:val="20"/>
              </w:rPr>
            </w:pPr>
            <w:r w:rsidRPr="00C6739F">
              <w:rPr>
                <w:rFonts w:ascii="Verdana" w:hAnsi="Verdana"/>
                <w:sz w:val="20"/>
                <w:szCs w:val="20"/>
              </w:rPr>
              <w:t>De voertuigen zijn uitgerust met:</w:t>
            </w:r>
          </w:p>
          <w:p w14:paraId="618F950D"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Systeem voor bewaking van de bandendruk (TPMS) voor bestelbusjes;</w:t>
            </w:r>
          </w:p>
          <w:p w14:paraId="5C560BFB"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(Adaptive) Cruise control of snelheidsbegrenzer;</w:t>
            </w:r>
          </w:p>
          <w:p w14:paraId="6C168A7A"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Schakelindicator (indien handgeschakeld voertuig);</w:t>
            </w:r>
          </w:p>
          <w:p w14:paraId="37CB528C"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Boordcomputer met weergavefunctie real-time brandstofverbruik;</w:t>
            </w:r>
          </w:p>
          <w:p w14:paraId="0E2A91D0"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Ecodriving instructies (bijvoorbeeld op tijd schakelen of informatie over regeneratief remmen om energie te besparen);</w:t>
            </w:r>
          </w:p>
          <w:p w14:paraId="1228A0F2" w14:textId="079715E8" w:rsidR="0082396A" w:rsidRPr="00B53067"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Verkeersinformatie en route-optimalisatie systemen die geïntegreerd zijn in het voertuig</w:t>
            </w:r>
            <w:r w:rsidR="000D5578">
              <w:rPr>
                <w:rFonts w:ascii="Verdana" w:hAnsi="Verdana"/>
                <w:sz w:val="20"/>
                <w:szCs w:val="20"/>
              </w:rPr>
              <w:t>.</w:t>
            </w:r>
          </w:p>
        </w:tc>
      </w:tr>
      <w:tr w:rsidR="0082396A" w:rsidRPr="00C6739F" w14:paraId="735160CF" w14:textId="77777777" w:rsidTr="00421003">
        <w:tc>
          <w:tcPr>
            <w:tcW w:w="704" w:type="dxa"/>
          </w:tcPr>
          <w:p w14:paraId="63414A38" w14:textId="5F68A349"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6</w:t>
            </w:r>
          </w:p>
        </w:tc>
        <w:tc>
          <w:tcPr>
            <w:tcW w:w="7790" w:type="dxa"/>
          </w:tcPr>
          <w:p w14:paraId="5AC9305E" w14:textId="330A3A81" w:rsidR="0082396A" w:rsidRPr="00C6739F" w:rsidRDefault="0082396A" w:rsidP="001222F2">
            <w:pPr>
              <w:rPr>
                <w:rFonts w:ascii="Verdana" w:hAnsi="Verdana"/>
                <w:sz w:val="20"/>
                <w:szCs w:val="20"/>
              </w:rPr>
            </w:pPr>
            <w:r w:rsidRPr="00C6739F">
              <w:rPr>
                <w:rFonts w:ascii="Verdana" w:hAnsi="Verdana"/>
                <w:sz w:val="20"/>
                <w:szCs w:val="20"/>
              </w:rPr>
              <w:t xml:space="preserve">Als bij (schade)herstelwerkzaamheden zichtdelen vervangen worden geeft opdrachtnemer aan waar vanuit milieuoverwegingen gebruik kan worden gemaakt van onderdelen van gedemonteerde auto's (hergebruikte onderdelen). De </w:t>
            </w:r>
            <w:r w:rsidR="00DE7622">
              <w:rPr>
                <w:rFonts w:ascii="Verdana" w:hAnsi="Verdana"/>
                <w:sz w:val="20"/>
                <w:szCs w:val="20"/>
              </w:rPr>
              <w:t>Opdrachtgever</w:t>
            </w:r>
            <w:r w:rsidRPr="00C6739F">
              <w:rPr>
                <w:rFonts w:ascii="Verdana" w:hAnsi="Verdana"/>
                <w:sz w:val="20"/>
                <w:szCs w:val="20"/>
              </w:rPr>
              <w:t xml:space="preserve"> neemt op basis daarvan een beslissing.</w:t>
            </w:r>
            <w:r w:rsidRPr="00C6739F">
              <w:rPr>
                <w:rFonts w:ascii="Verdana" w:hAnsi="Verdana"/>
                <w:sz w:val="20"/>
                <w:szCs w:val="20"/>
              </w:rPr>
              <w:br/>
              <w:t xml:space="preserve">De </w:t>
            </w:r>
            <w:r w:rsidR="00AB6695">
              <w:rPr>
                <w:rFonts w:ascii="Verdana" w:hAnsi="Verdana"/>
                <w:sz w:val="20"/>
                <w:szCs w:val="20"/>
              </w:rPr>
              <w:t>O</w:t>
            </w:r>
            <w:r w:rsidRPr="00C6739F">
              <w:rPr>
                <w:rFonts w:ascii="Verdana" w:hAnsi="Verdana"/>
                <w:sz w:val="20"/>
                <w:szCs w:val="20"/>
              </w:rPr>
              <w:t xml:space="preserve">pdrachtnemer brengt op een in overleg vast te stellen wijze aan </w:t>
            </w:r>
            <w:r w:rsidR="00DE7622">
              <w:rPr>
                <w:rFonts w:ascii="Verdana" w:hAnsi="Verdana"/>
                <w:sz w:val="20"/>
                <w:szCs w:val="20"/>
              </w:rPr>
              <w:t>Opdrachtgever</w:t>
            </w:r>
            <w:r w:rsidRPr="00C6739F">
              <w:rPr>
                <w:rFonts w:ascii="Verdana" w:hAnsi="Verdana"/>
                <w:sz w:val="20"/>
                <w:szCs w:val="20"/>
              </w:rPr>
              <w:t xml:space="preserve"> rapport uit van de gebruikte onderdelen van gedemonteerde auto's bij reparatie- en schadeherstelwerkzaamheden.</w:t>
            </w:r>
          </w:p>
        </w:tc>
      </w:tr>
      <w:tr w:rsidR="0082396A" w:rsidRPr="00C6739F" w14:paraId="479315A4" w14:textId="77777777" w:rsidTr="00421003">
        <w:tc>
          <w:tcPr>
            <w:tcW w:w="704" w:type="dxa"/>
          </w:tcPr>
          <w:p w14:paraId="13FBDD2A" w14:textId="43537FE9"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7</w:t>
            </w:r>
          </w:p>
        </w:tc>
        <w:tc>
          <w:tcPr>
            <w:tcW w:w="7790" w:type="dxa"/>
          </w:tcPr>
          <w:p w14:paraId="40604064" w14:textId="37395851" w:rsidR="0082396A" w:rsidRPr="00C6739F" w:rsidRDefault="0082396A" w:rsidP="001222F2">
            <w:pPr>
              <w:rPr>
                <w:rFonts w:ascii="Verdana" w:hAnsi="Verdana"/>
                <w:sz w:val="20"/>
                <w:szCs w:val="20"/>
              </w:rPr>
            </w:pPr>
            <w:r w:rsidRPr="00C6739F">
              <w:rPr>
                <w:rFonts w:ascii="Verdana" w:hAnsi="Verdana"/>
                <w:sz w:val="20"/>
                <w:szCs w:val="20"/>
              </w:rPr>
              <w:t xml:space="preserve">Voor elektrische voertuigen geldt dat de </w:t>
            </w:r>
            <w:r w:rsidR="0046269B">
              <w:rPr>
                <w:rFonts w:ascii="Verdana" w:hAnsi="Verdana"/>
                <w:sz w:val="20"/>
                <w:szCs w:val="20"/>
              </w:rPr>
              <w:t>Opdrachtnemer</w:t>
            </w:r>
            <w:r w:rsidRPr="00C6739F">
              <w:rPr>
                <w:rFonts w:ascii="Verdana" w:hAnsi="Verdana"/>
                <w:sz w:val="20"/>
                <w:szCs w:val="20"/>
              </w:rPr>
              <w:t xml:space="preserve"> voor de batterij een garantieperiode van minimaal 8 jaar of 160.000 km tegen een capaciteitsverlies van 75% volgens EN62660 zal aanbieden.</w:t>
            </w:r>
          </w:p>
        </w:tc>
      </w:tr>
    </w:tbl>
    <w:p w14:paraId="44D5364A" w14:textId="77777777" w:rsidR="0082396A" w:rsidRPr="006E6FA7" w:rsidRDefault="0082396A" w:rsidP="00741670">
      <w:pPr>
        <w:spacing w:line="240" w:lineRule="auto"/>
        <w:rPr>
          <w:rFonts w:ascii="Verdana" w:hAnsi="Verdana" w:cs="Arial"/>
          <w:color w:val="000000"/>
          <w:lang w:eastAsia="en-US"/>
        </w:rPr>
      </w:pPr>
    </w:p>
    <w:sectPr w:rsidR="0082396A" w:rsidRPr="006E6FA7" w:rsidSect="00B97CF0">
      <w:footerReference w:type="default" r:id="rId11"/>
      <w:pgSz w:w="11906" w:h="16838" w:code="9"/>
      <w:pgMar w:top="2665" w:right="1644" w:bottom="1531"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F58F1" w14:textId="77777777" w:rsidR="00557742" w:rsidRDefault="00557742">
      <w:pPr>
        <w:spacing w:line="240" w:lineRule="auto"/>
      </w:pPr>
      <w:r>
        <w:separator/>
      </w:r>
    </w:p>
  </w:endnote>
  <w:endnote w:type="continuationSeparator" w:id="0">
    <w:p w14:paraId="5A399267" w14:textId="77777777" w:rsidR="00557742" w:rsidRDefault="00557742">
      <w:pPr>
        <w:spacing w:line="240" w:lineRule="auto"/>
      </w:pPr>
      <w:r>
        <w:continuationSeparator/>
      </w:r>
    </w:p>
  </w:endnote>
  <w:endnote w:type="continuationNotice" w:id="1">
    <w:p w14:paraId="6D535B18" w14:textId="77777777" w:rsidR="00557742" w:rsidRDefault="005577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Calibri"/>
    <w:panose1 w:val="00000000000000000000"/>
    <w:charset w:val="00"/>
    <w:family w:val="swiss"/>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Verdana,Bold">
    <w:panose1 w:val="00000000000000000000"/>
    <w:charset w:val="00"/>
    <w:family w:val="auto"/>
    <w:notTrueType/>
    <w:pitch w:val="default"/>
    <w:sig w:usb0="00000003" w:usb1="00000000" w:usb2="00000000" w:usb3="00000000" w:csb0="00000001" w:csb1="00000000"/>
  </w:font>
  <w:font w:name="Verdana,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7993277"/>
      <w:docPartObj>
        <w:docPartGallery w:val="Page Numbers (Bottom of Page)"/>
        <w:docPartUnique/>
      </w:docPartObj>
    </w:sdtPr>
    <w:sdtEndPr>
      <w:rPr>
        <w:b/>
        <w:sz w:val="18"/>
        <w:szCs w:val="18"/>
      </w:rPr>
    </w:sdtEndPr>
    <w:sdtContent>
      <w:p w14:paraId="26512F5A" w14:textId="208821D1" w:rsidR="00557742" w:rsidRPr="006C01ED" w:rsidRDefault="00557742" w:rsidP="00DE48C6">
        <w:pPr>
          <w:pStyle w:val="Voettekst"/>
          <w:rPr>
            <w:sz w:val="16"/>
            <w:szCs w:val="16"/>
          </w:rPr>
        </w:pPr>
        <w:r w:rsidRPr="006C01ED">
          <w:rPr>
            <w:noProof/>
            <w:sz w:val="16"/>
            <w:szCs w:val="16"/>
          </w:rPr>
          <mc:AlternateContent>
            <mc:Choice Requires="wps">
              <w:drawing>
                <wp:anchor distT="0" distB="0" distL="114300" distR="114300" simplePos="0" relativeHeight="251660288" behindDoc="0" locked="0" layoutInCell="1" allowOverlap="1" wp14:anchorId="0083CE75" wp14:editId="5B940AEF">
                  <wp:simplePos x="0" y="0"/>
                  <wp:positionH relativeFrom="column">
                    <wp:posOffset>0</wp:posOffset>
                  </wp:positionH>
                  <wp:positionV relativeFrom="paragraph">
                    <wp:posOffset>22860</wp:posOffset>
                  </wp:positionV>
                  <wp:extent cx="5772150" cy="0"/>
                  <wp:effectExtent l="9525" t="13335" r="9525" b="5715"/>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27BF133B" id="Rechte verbindingslijn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"/>
              </w:pict>
            </mc:Fallback>
          </mc:AlternateContent>
        </w:r>
        <w:r w:rsidRPr="006C01ED">
          <w:rPr>
            <w:sz w:val="16"/>
            <w:szCs w:val="16"/>
          </w:rPr>
          <w:t xml:space="preserve">Leiden, </w:t>
        </w:r>
        <w:r>
          <w:rPr>
            <w:sz w:val="16"/>
            <w:szCs w:val="16"/>
          </w:rPr>
          <w:t>november 2021</w:t>
        </w:r>
        <w:r w:rsidRPr="006C01ED">
          <w:rPr>
            <w:sz w:val="16"/>
            <w:szCs w:val="16"/>
          </w:rPr>
          <w:tab/>
        </w:r>
        <w:r w:rsidRPr="006C01ED">
          <w:rPr>
            <w:sz w:val="16"/>
            <w:szCs w:val="16"/>
          </w:rPr>
          <w:tab/>
        </w:r>
      </w:p>
      <w:p w14:paraId="13925023" w14:textId="77777777" w:rsidR="00557742" w:rsidRDefault="00557742" w:rsidP="00DE48C6">
        <w:pPr>
          <w:pStyle w:val="Voettekst"/>
          <w:rPr>
            <w:sz w:val="16"/>
            <w:szCs w:val="16"/>
          </w:rPr>
        </w:pPr>
        <w:r w:rsidRPr="006C01ED">
          <w:rPr>
            <w:noProof/>
            <w:sz w:val="16"/>
            <w:szCs w:val="16"/>
          </w:rPr>
          <w:t xml:space="preserve">Afdeling </w:t>
        </w:r>
        <w:r>
          <w:rPr>
            <w:noProof/>
            <w:sz w:val="16"/>
            <w:szCs w:val="16"/>
          </w:rPr>
          <w:t>Inkoop</w:t>
        </w:r>
      </w:p>
      <w:p w14:paraId="6F190A48" w14:textId="77777777" w:rsidR="00557742" w:rsidRPr="00844E52" w:rsidRDefault="00557742" w:rsidP="00DE48C6">
        <w:pPr>
          <w:pStyle w:val="Voettekst"/>
          <w:rPr>
            <w:sz w:val="16"/>
            <w:szCs w:val="16"/>
          </w:rPr>
        </w:pPr>
        <w:r w:rsidRPr="006C01ED">
          <w:rPr>
            <w:sz w:val="16"/>
            <w:szCs w:val="16"/>
          </w:rPr>
          <w:t>Servicepunt &amp; O</w:t>
        </w:r>
        <w:r>
          <w:rPr>
            <w:sz w:val="16"/>
            <w:szCs w:val="16"/>
          </w:rPr>
          <w:t>rganisatieondersteuning, Inkoop</w:t>
        </w:r>
      </w:p>
      <w:p w14:paraId="2EAC5582" w14:textId="77777777" w:rsidR="00557742" w:rsidRPr="00D940AC" w:rsidRDefault="00557742" w:rsidP="00B97CF0">
        <w:pPr>
          <w:jc w:val="right"/>
          <w:rPr>
            <w:b/>
            <w:sz w:val="18"/>
            <w:szCs w:val="18"/>
          </w:rPr>
        </w:pPr>
        <w:r w:rsidRPr="00D940AC">
          <w:rPr>
            <w:b/>
            <w:sz w:val="18"/>
            <w:szCs w:val="18"/>
          </w:rPr>
          <w:fldChar w:fldCharType="begin"/>
        </w:r>
        <w:r w:rsidRPr="00D940AC">
          <w:rPr>
            <w:b/>
            <w:sz w:val="18"/>
            <w:szCs w:val="18"/>
          </w:rPr>
          <w:instrText>PAGE   \* MERGEFORMAT</w:instrText>
        </w:r>
        <w:r w:rsidRPr="00D940AC">
          <w:rPr>
            <w:b/>
            <w:sz w:val="18"/>
            <w:szCs w:val="18"/>
          </w:rPr>
          <w:fldChar w:fldCharType="separate"/>
        </w:r>
        <w:r>
          <w:rPr>
            <w:b/>
            <w:noProof/>
            <w:sz w:val="18"/>
            <w:szCs w:val="18"/>
          </w:rPr>
          <w:t>15</w:t>
        </w:r>
        <w:r w:rsidRPr="00D940AC">
          <w:rPr>
            <w:b/>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B15E" w14:textId="77777777" w:rsidR="00557742" w:rsidRDefault="00557742">
      <w:pPr>
        <w:spacing w:line="240" w:lineRule="auto"/>
      </w:pPr>
      <w:r>
        <w:separator/>
      </w:r>
    </w:p>
  </w:footnote>
  <w:footnote w:type="continuationSeparator" w:id="0">
    <w:p w14:paraId="2250CD21" w14:textId="77777777" w:rsidR="00557742" w:rsidRDefault="00557742">
      <w:pPr>
        <w:spacing w:line="240" w:lineRule="auto"/>
      </w:pPr>
      <w:r>
        <w:continuationSeparator/>
      </w:r>
    </w:p>
  </w:footnote>
  <w:footnote w:type="continuationNotice" w:id="1">
    <w:p w14:paraId="1D4DB032" w14:textId="77777777" w:rsidR="00557742" w:rsidRDefault="0055774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229"/>
    <w:multiLevelType w:val="hybridMultilevel"/>
    <w:tmpl w:val="C6320A8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03D8287F"/>
    <w:multiLevelType w:val="hybridMultilevel"/>
    <w:tmpl w:val="A19E91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907972"/>
    <w:multiLevelType w:val="hybridMultilevel"/>
    <w:tmpl w:val="EDAC80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961C95"/>
    <w:multiLevelType w:val="hybridMultilevel"/>
    <w:tmpl w:val="5A725710"/>
    <w:lvl w:ilvl="0" w:tplc="FFFFFFFF">
      <w:start w:val="1"/>
      <w:numFmt w:val="lowerRoman"/>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8BF4AA8"/>
    <w:multiLevelType w:val="hybridMultilevel"/>
    <w:tmpl w:val="A96C31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0BED3443"/>
    <w:multiLevelType w:val="hybridMultilevel"/>
    <w:tmpl w:val="422A9C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2055A6"/>
    <w:multiLevelType w:val="hybridMultilevel"/>
    <w:tmpl w:val="D9B0D844"/>
    <w:lvl w:ilvl="0" w:tplc="0413000D">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5D7CC3EE">
      <w:numFmt w:val="bullet"/>
      <w:lvlText w:val="•"/>
      <w:lvlJc w:val="left"/>
      <w:pPr>
        <w:ind w:left="2508" w:hanging="360"/>
      </w:pPr>
      <w:rPr>
        <w:rFonts w:ascii="Verdana" w:eastAsia="Times New Roman" w:hAnsi="Verdana" w:cs="Times New Roman"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189C3FC9"/>
    <w:multiLevelType w:val="hybridMultilevel"/>
    <w:tmpl w:val="A1B8B20C"/>
    <w:lvl w:ilvl="0" w:tplc="6DA6185A">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4993BD"/>
    <w:multiLevelType w:val="multilevel"/>
    <w:tmpl w:val="1E88972E"/>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655D12"/>
    <w:multiLevelType w:val="hybridMultilevel"/>
    <w:tmpl w:val="7E1437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C934799"/>
    <w:multiLevelType w:val="hybridMultilevel"/>
    <w:tmpl w:val="37E254E6"/>
    <w:lvl w:ilvl="0" w:tplc="A0183B4C">
      <w:numFmt w:val="bullet"/>
      <w:lvlText w:val=""/>
      <w:lvlJc w:val="left"/>
      <w:pPr>
        <w:ind w:left="1065" w:hanging="360"/>
      </w:pPr>
      <w:rPr>
        <w:rFonts w:ascii="Symbol" w:eastAsia="Times New Roman" w:hAnsi="Symbol" w:cs="Times New Roman" w:hint="default"/>
        <w:u w:val="none"/>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2" w15:restartNumberingAfterBreak="0">
    <w:nsid w:val="2ECB5985"/>
    <w:multiLevelType w:val="hybridMultilevel"/>
    <w:tmpl w:val="F878985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02D6075"/>
    <w:multiLevelType w:val="hybridMultilevel"/>
    <w:tmpl w:val="4D6A368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6A5184"/>
    <w:multiLevelType w:val="hybridMultilevel"/>
    <w:tmpl w:val="05000DA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6CA266D"/>
    <w:multiLevelType w:val="hybridMultilevel"/>
    <w:tmpl w:val="2370F81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9A5670"/>
    <w:multiLevelType w:val="hybridMultilevel"/>
    <w:tmpl w:val="7ADCC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7136AD"/>
    <w:multiLevelType w:val="hybridMultilevel"/>
    <w:tmpl w:val="9992143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3BC078D3"/>
    <w:multiLevelType w:val="hybridMultilevel"/>
    <w:tmpl w:val="4DCA9DB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421D1303"/>
    <w:multiLevelType w:val="hybridMultilevel"/>
    <w:tmpl w:val="1AF68F9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5D073BC"/>
    <w:multiLevelType w:val="hybridMultilevel"/>
    <w:tmpl w:val="9B62909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D71F70"/>
    <w:multiLevelType w:val="hybridMultilevel"/>
    <w:tmpl w:val="912A6A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46544AF2"/>
    <w:multiLevelType w:val="multilevel"/>
    <w:tmpl w:val="777E8E0A"/>
    <w:lvl w:ilvl="0">
      <w:start w:val="1"/>
      <w:numFmt w:val="decimal"/>
      <w:lvlText w:val="%1."/>
      <w:lvlJc w:val="left"/>
      <w:pPr>
        <w:ind w:left="810" w:hanging="360"/>
      </w:pPr>
      <w:rPr>
        <w:rFonts w:hint="default"/>
        <w:sz w:val="28"/>
      </w:rPr>
    </w:lvl>
    <w:lvl w:ilvl="1">
      <w:start w:val="1"/>
      <w:numFmt w:val="decimal"/>
      <w:isLgl/>
      <w:lvlText w:val="%1.%2"/>
      <w:lvlJc w:val="left"/>
      <w:pPr>
        <w:ind w:left="810" w:hanging="360"/>
      </w:pPr>
      <w:rPr>
        <w:rFonts w:hint="default"/>
      </w:rPr>
    </w:lvl>
    <w:lvl w:ilvl="2">
      <w:start w:val="1"/>
      <w:numFmt w:val="lowerRoman"/>
      <w:isLgl/>
      <w:lvlText w:val="%1.%2.%3"/>
      <w:lvlJc w:val="left"/>
      <w:pPr>
        <w:ind w:left="1530" w:hanging="108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2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4" w15:restartNumberingAfterBreak="0">
    <w:nsid w:val="4E775EF0"/>
    <w:multiLevelType w:val="hybridMultilevel"/>
    <w:tmpl w:val="B75E3AFA"/>
    <w:lvl w:ilvl="0" w:tplc="8FEA74C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FC57836"/>
    <w:multiLevelType w:val="hybridMultilevel"/>
    <w:tmpl w:val="EECE0F5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1F742CA"/>
    <w:multiLevelType w:val="hybridMultilevel"/>
    <w:tmpl w:val="B75E3AF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4F6065"/>
    <w:multiLevelType w:val="hybridMultilevel"/>
    <w:tmpl w:val="806AC640"/>
    <w:lvl w:ilvl="0" w:tplc="CD4EBC40">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A7E3402"/>
    <w:multiLevelType w:val="hybridMultilevel"/>
    <w:tmpl w:val="6348532C"/>
    <w:lvl w:ilvl="0" w:tplc="58D208EC">
      <w:start w:val="1"/>
      <w:numFmt w:val="decimal"/>
      <w:lvlText w:val="%1."/>
      <w:lvlJc w:val="left"/>
      <w:pPr>
        <w:ind w:left="720" w:hanging="360"/>
      </w:pPr>
      <w:rPr>
        <w:rFonts w:ascii="Verdana" w:eastAsia="Times New Roman" w:hAnsi="Verdana" w:cs="Planti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BD339A"/>
    <w:multiLevelType w:val="hybridMultilevel"/>
    <w:tmpl w:val="9DDA45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E557915"/>
    <w:multiLevelType w:val="hybridMultilevel"/>
    <w:tmpl w:val="32CC0740"/>
    <w:lvl w:ilvl="0" w:tplc="1CE4B3C6">
      <w:start w:val="1"/>
      <w:numFmt w:val="decimal"/>
      <w:pStyle w:val="Tussenkopjemetcijfer"/>
      <w:lvlText w:val="%1"/>
      <w:lvlJc w:val="left"/>
      <w:pPr>
        <w:tabs>
          <w:tab w:val="num" w:pos="227"/>
        </w:tabs>
        <w:ind w:left="227" w:hanging="227"/>
      </w:pPr>
      <w:rPr>
        <w:rFonts w:hint="default"/>
        <w:b/>
        <w:i w:val="0"/>
        <w:sz w:val="21"/>
      </w:rPr>
    </w:lvl>
    <w:lvl w:ilvl="1" w:tplc="271EEEC2" w:tentative="1">
      <w:start w:val="1"/>
      <w:numFmt w:val="lowerLetter"/>
      <w:lvlText w:val="%2."/>
      <w:lvlJc w:val="left"/>
      <w:pPr>
        <w:tabs>
          <w:tab w:val="num" w:pos="1440"/>
        </w:tabs>
        <w:ind w:left="1440" w:hanging="360"/>
      </w:pPr>
    </w:lvl>
    <w:lvl w:ilvl="2" w:tplc="352EA1FA" w:tentative="1">
      <w:start w:val="1"/>
      <w:numFmt w:val="lowerRoman"/>
      <w:lvlText w:val="%3."/>
      <w:lvlJc w:val="right"/>
      <w:pPr>
        <w:tabs>
          <w:tab w:val="num" w:pos="2160"/>
        </w:tabs>
        <w:ind w:left="2160" w:hanging="180"/>
      </w:pPr>
    </w:lvl>
    <w:lvl w:ilvl="3" w:tplc="85F6CE36" w:tentative="1">
      <w:start w:val="1"/>
      <w:numFmt w:val="decimal"/>
      <w:lvlText w:val="%4."/>
      <w:lvlJc w:val="left"/>
      <w:pPr>
        <w:tabs>
          <w:tab w:val="num" w:pos="2880"/>
        </w:tabs>
        <w:ind w:left="2880" w:hanging="360"/>
      </w:pPr>
    </w:lvl>
    <w:lvl w:ilvl="4" w:tplc="6966C694" w:tentative="1">
      <w:start w:val="1"/>
      <w:numFmt w:val="lowerLetter"/>
      <w:lvlText w:val="%5."/>
      <w:lvlJc w:val="left"/>
      <w:pPr>
        <w:tabs>
          <w:tab w:val="num" w:pos="3600"/>
        </w:tabs>
        <w:ind w:left="3600" w:hanging="360"/>
      </w:pPr>
    </w:lvl>
    <w:lvl w:ilvl="5" w:tplc="A3466124" w:tentative="1">
      <w:start w:val="1"/>
      <w:numFmt w:val="lowerRoman"/>
      <w:lvlText w:val="%6."/>
      <w:lvlJc w:val="right"/>
      <w:pPr>
        <w:tabs>
          <w:tab w:val="num" w:pos="4320"/>
        </w:tabs>
        <w:ind w:left="4320" w:hanging="180"/>
      </w:pPr>
    </w:lvl>
    <w:lvl w:ilvl="6" w:tplc="341ED148" w:tentative="1">
      <w:start w:val="1"/>
      <w:numFmt w:val="decimal"/>
      <w:lvlText w:val="%7."/>
      <w:lvlJc w:val="left"/>
      <w:pPr>
        <w:tabs>
          <w:tab w:val="num" w:pos="5040"/>
        </w:tabs>
        <w:ind w:left="5040" w:hanging="360"/>
      </w:pPr>
    </w:lvl>
    <w:lvl w:ilvl="7" w:tplc="705A9054" w:tentative="1">
      <w:start w:val="1"/>
      <w:numFmt w:val="lowerLetter"/>
      <w:lvlText w:val="%8."/>
      <w:lvlJc w:val="left"/>
      <w:pPr>
        <w:tabs>
          <w:tab w:val="num" w:pos="5760"/>
        </w:tabs>
        <w:ind w:left="5760" w:hanging="360"/>
      </w:pPr>
    </w:lvl>
    <w:lvl w:ilvl="8" w:tplc="6A441058" w:tentative="1">
      <w:start w:val="1"/>
      <w:numFmt w:val="lowerRoman"/>
      <w:lvlText w:val="%9."/>
      <w:lvlJc w:val="right"/>
      <w:pPr>
        <w:tabs>
          <w:tab w:val="num" w:pos="6480"/>
        </w:tabs>
        <w:ind w:left="6480" w:hanging="180"/>
      </w:pPr>
    </w:lvl>
  </w:abstractNum>
  <w:abstractNum w:abstractNumId="31"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2" w15:restartNumberingAfterBreak="0">
    <w:nsid w:val="73DA326A"/>
    <w:multiLevelType w:val="multilevel"/>
    <w:tmpl w:val="F0EE6F1C"/>
    <w:lvl w:ilvl="0">
      <w:start w:val="1"/>
      <w:numFmt w:val="decimal"/>
      <w:pStyle w:val="Kop1"/>
      <w:suff w:val="space"/>
      <w:lvlText w:val="%1"/>
      <w:lvlJc w:val="left"/>
      <w:pPr>
        <w:ind w:left="340" w:hanging="340"/>
      </w:pPr>
      <w:rPr>
        <w:rFonts w:hint="default"/>
      </w:rPr>
    </w:lvl>
    <w:lvl w:ilvl="1">
      <w:start w:val="1"/>
      <w:numFmt w:val="decimal"/>
      <w:lvlText w:val="%2."/>
      <w:lvlJc w:val="left"/>
      <w:pPr>
        <w:ind w:left="360" w:hanging="360"/>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756163A0"/>
    <w:multiLevelType w:val="hybridMultilevel"/>
    <w:tmpl w:val="C58AB40C"/>
    <w:lvl w:ilvl="0" w:tplc="FAA41750">
      <w:start w:val="1"/>
      <w:numFmt w:val="decimal"/>
      <w:pStyle w:val="Voetnootrapport"/>
      <w:lvlText w:val="[%1]"/>
      <w:lvlJc w:val="left"/>
      <w:pPr>
        <w:tabs>
          <w:tab w:val="num" w:pos="312"/>
        </w:tabs>
        <w:ind w:left="312" w:hanging="312"/>
      </w:pPr>
      <w:rPr>
        <w:rFonts w:hint="default"/>
        <w:b w:val="0"/>
        <w:i w:val="0"/>
        <w:sz w:val="17"/>
      </w:rPr>
    </w:lvl>
    <w:lvl w:ilvl="1" w:tplc="B478FF36" w:tentative="1">
      <w:start w:val="1"/>
      <w:numFmt w:val="lowerLetter"/>
      <w:lvlText w:val="%2."/>
      <w:lvlJc w:val="left"/>
      <w:pPr>
        <w:tabs>
          <w:tab w:val="num" w:pos="1440"/>
        </w:tabs>
        <w:ind w:left="1440" w:hanging="360"/>
      </w:pPr>
    </w:lvl>
    <w:lvl w:ilvl="2" w:tplc="71EAA3CC" w:tentative="1">
      <w:start w:val="1"/>
      <w:numFmt w:val="lowerRoman"/>
      <w:lvlText w:val="%3."/>
      <w:lvlJc w:val="right"/>
      <w:pPr>
        <w:tabs>
          <w:tab w:val="num" w:pos="2160"/>
        </w:tabs>
        <w:ind w:left="2160" w:hanging="180"/>
      </w:pPr>
    </w:lvl>
    <w:lvl w:ilvl="3" w:tplc="3B823B80" w:tentative="1">
      <w:start w:val="1"/>
      <w:numFmt w:val="decimal"/>
      <w:lvlText w:val="%4."/>
      <w:lvlJc w:val="left"/>
      <w:pPr>
        <w:tabs>
          <w:tab w:val="num" w:pos="2880"/>
        </w:tabs>
        <w:ind w:left="2880" w:hanging="360"/>
      </w:pPr>
    </w:lvl>
    <w:lvl w:ilvl="4" w:tplc="05109262" w:tentative="1">
      <w:start w:val="1"/>
      <w:numFmt w:val="lowerLetter"/>
      <w:lvlText w:val="%5."/>
      <w:lvlJc w:val="left"/>
      <w:pPr>
        <w:tabs>
          <w:tab w:val="num" w:pos="3600"/>
        </w:tabs>
        <w:ind w:left="3600" w:hanging="360"/>
      </w:pPr>
    </w:lvl>
    <w:lvl w:ilvl="5" w:tplc="458439EE" w:tentative="1">
      <w:start w:val="1"/>
      <w:numFmt w:val="lowerRoman"/>
      <w:lvlText w:val="%6."/>
      <w:lvlJc w:val="right"/>
      <w:pPr>
        <w:tabs>
          <w:tab w:val="num" w:pos="4320"/>
        </w:tabs>
        <w:ind w:left="4320" w:hanging="180"/>
      </w:pPr>
    </w:lvl>
    <w:lvl w:ilvl="6" w:tplc="D1728F14" w:tentative="1">
      <w:start w:val="1"/>
      <w:numFmt w:val="decimal"/>
      <w:lvlText w:val="%7."/>
      <w:lvlJc w:val="left"/>
      <w:pPr>
        <w:tabs>
          <w:tab w:val="num" w:pos="5040"/>
        </w:tabs>
        <w:ind w:left="5040" w:hanging="360"/>
      </w:pPr>
    </w:lvl>
    <w:lvl w:ilvl="7" w:tplc="817631A0" w:tentative="1">
      <w:start w:val="1"/>
      <w:numFmt w:val="lowerLetter"/>
      <w:lvlText w:val="%8."/>
      <w:lvlJc w:val="left"/>
      <w:pPr>
        <w:tabs>
          <w:tab w:val="num" w:pos="5760"/>
        </w:tabs>
        <w:ind w:left="5760" w:hanging="360"/>
      </w:pPr>
    </w:lvl>
    <w:lvl w:ilvl="8" w:tplc="3E78F886" w:tentative="1">
      <w:start w:val="1"/>
      <w:numFmt w:val="lowerRoman"/>
      <w:lvlText w:val="%9."/>
      <w:lvlJc w:val="right"/>
      <w:pPr>
        <w:tabs>
          <w:tab w:val="num" w:pos="6480"/>
        </w:tabs>
        <w:ind w:left="6480" w:hanging="180"/>
      </w:pPr>
    </w:lvl>
  </w:abstractNum>
  <w:abstractNum w:abstractNumId="34" w15:restartNumberingAfterBreak="0">
    <w:nsid w:val="75871B9F"/>
    <w:multiLevelType w:val="hybridMultilevel"/>
    <w:tmpl w:val="AA08729C"/>
    <w:lvl w:ilvl="0" w:tplc="04130017">
      <w:start w:val="1"/>
      <w:numFmt w:val="lowerLetter"/>
      <w:lvlText w:val="%1)"/>
      <w:lvlJc w:val="left"/>
      <w:pPr>
        <w:ind w:left="896" w:hanging="360"/>
      </w:pPr>
    </w:lvl>
    <w:lvl w:ilvl="1" w:tplc="04130019" w:tentative="1">
      <w:start w:val="1"/>
      <w:numFmt w:val="lowerLetter"/>
      <w:lvlText w:val="%2."/>
      <w:lvlJc w:val="left"/>
      <w:pPr>
        <w:ind w:left="1616" w:hanging="360"/>
      </w:pPr>
    </w:lvl>
    <w:lvl w:ilvl="2" w:tplc="0413001B" w:tentative="1">
      <w:start w:val="1"/>
      <w:numFmt w:val="lowerRoman"/>
      <w:lvlText w:val="%3."/>
      <w:lvlJc w:val="right"/>
      <w:pPr>
        <w:ind w:left="2336" w:hanging="180"/>
      </w:pPr>
    </w:lvl>
    <w:lvl w:ilvl="3" w:tplc="0413000F" w:tentative="1">
      <w:start w:val="1"/>
      <w:numFmt w:val="decimal"/>
      <w:lvlText w:val="%4."/>
      <w:lvlJc w:val="left"/>
      <w:pPr>
        <w:ind w:left="3056" w:hanging="360"/>
      </w:pPr>
    </w:lvl>
    <w:lvl w:ilvl="4" w:tplc="04130019" w:tentative="1">
      <w:start w:val="1"/>
      <w:numFmt w:val="lowerLetter"/>
      <w:lvlText w:val="%5."/>
      <w:lvlJc w:val="left"/>
      <w:pPr>
        <w:ind w:left="3776" w:hanging="360"/>
      </w:pPr>
    </w:lvl>
    <w:lvl w:ilvl="5" w:tplc="0413001B" w:tentative="1">
      <w:start w:val="1"/>
      <w:numFmt w:val="lowerRoman"/>
      <w:lvlText w:val="%6."/>
      <w:lvlJc w:val="right"/>
      <w:pPr>
        <w:ind w:left="4496" w:hanging="180"/>
      </w:pPr>
    </w:lvl>
    <w:lvl w:ilvl="6" w:tplc="0413000F" w:tentative="1">
      <w:start w:val="1"/>
      <w:numFmt w:val="decimal"/>
      <w:lvlText w:val="%7."/>
      <w:lvlJc w:val="left"/>
      <w:pPr>
        <w:ind w:left="5216" w:hanging="360"/>
      </w:pPr>
    </w:lvl>
    <w:lvl w:ilvl="7" w:tplc="04130019" w:tentative="1">
      <w:start w:val="1"/>
      <w:numFmt w:val="lowerLetter"/>
      <w:lvlText w:val="%8."/>
      <w:lvlJc w:val="left"/>
      <w:pPr>
        <w:ind w:left="5936" w:hanging="360"/>
      </w:pPr>
    </w:lvl>
    <w:lvl w:ilvl="8" w:tplc="0413001B" w:tentative="1">
      <w:start w:val="1"/>
      <w:numFmt w:val="lowerRoman"/>
      <w:lvlText w:val="%9."/>
      <w:lvlJc w:val="right"/>
      <w:pPr>
        <w:ind w:left="6656" w:hanging="180"/>
      </w:pPr>
    </w:lvl>
  </w:abstractNum>
  <w:abstractNum w:abstractNumId="35" w15:restartNumberingAfterBreak="0">
    <w:nsid w:val="7BD30EEE"/>
    <w:multiLevelType w:val="hybridMultilevel"/>
    <w:tmpl w:val="AE966688"/>
    <w:lvl w:ilvl="0" w:tplc="6DA6185A">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DB54F9F"/>
    <w:multiLevelType w:val="hybridMultilevel"/>
    <w:tmpl w:val="7BE8FE5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30"/>
  </w:num>
  <w:num w:numId="3">
    <w:abstractNumId w:val="33"/>
  </w:num>
  <w:num w:numId="4">
    <w:abstractNumId w:val="23"/>
  </w:num>
  <w:num w:numId="5">
    <w:abstractNumId w:val="31"/>
  </w:num>
  <w:num w:numId="6">
    <w:abstractNumId w:val="1"/>
  </w:num>
  <w:num w:numId="7">
    <w:abstractNumId w:val="22"/>
  </w:num>
  <w:num w:numId="8">
    <w:abstractNumId w:val="6"/>
  </w:num>
  <w:num w:numId="9">
    <w:abstractNumId w:val="28"/>
  </w:num>
  <w:num w:numId="10">
    <w:abstractNumId w:val="17"/>
  </w:num>
  <w:num w:numId="11">
    <w:abstractNumId w:val="21"/>
  </w:num>
  <w:num w:numId="12">
    <w:abstractNumId w:val="18"/>
  </w:num>
  <w:num w:numId="13">
    <w:abstractNumId w:val="25"/>
  </w:num>
  <w:num w:numId="14">
    <w:abstractNumId w:val="3"/>
  </w:num>
  <w:num w:numId="15">
    <w:abstractNumId w:val="5"/>
  </w:num>
  <w:num w:numId="16">
    <w:abstractNumId w:val="35"/>
  </w:num>
  <w:num w:numId="17">
    <w:abstractNumId w:val="8"/>
  </w:num>
  <w:num w:numId="18">
    <w:abstractNumId w:val="10"/>
  </w:num>
  <w:num w:numId="19">
    <w:abstractNumId w:val="11"/>
  </w:num>
  <w:num w:numId="20">
    <w:abstractNumId w:val="27"/>
  </w:num>
  <w:num w:numId="21">
    <w:abstractNumId w:val="0"/>
  </w:num>
  <w:num w:numId="22">
    <w:abstractNumId w:val="24"/>
  </w:num>
  <w:num w:numId="23">
    <w:abstractNumId w:val="12"/>
  </w:num>
  <w:num w:numId="24">
    <w:abstractNumId w:val="36"/>
  </w:num>
  <w:num w:numId="25">
    <w:abstractNumId w:val="34"/>
  </w:num>
  <w:num w:numId="26">
    <w:abstractNumId w:val="14"/>
  </w:num>
  <w:num w:numId="27">
    <w:abstractNumId w:val="16"/>
  </w:num>
  <w:num w:numId="28">
    <w:abstractNumId w:val="7"/>
  </w:num>
  <w:num w:numId="29">
    <w:abstractNumId w:val="20"/>
  </w:num>
  <w:num w:numId="30">
    <w:abstractNumId w:val="9"/>
  </w:num>
  <w:num w:numId="31">
    <w:abstractNumId w:val="13"/>
  </w:num>
  <w:num w:numId="32">
    <w:abstractNumId w:val="26"/>
  </w:num>
  <w:num w:numId="33">
    <w:abstractNumId w:val="4"/>
  </w:num>
  <w:num w:numId="34">
    <w:abstractNumId w:val="2"/>
  </w:num>
  <w:num w:numId="35">
    <w:abstractNumId w:val="29"/>
  </w:num>
  <w:num w:numId="36">
    <w:abstractNumId w:val="19"/>
  </w:num>
  <w:num w:numId="3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CC"/>
    <w:rsid w:val="00000EC0"/>
    <w:rsid w:val="000019B2"/>
    <w:rsid w:val="00001B00"/>
    <w:rsid w:val="00004711"/>
    <w:rsid w:val="00004A68"/>
    <w:rsid w:val="000053D5"/>
    <w:rsid w:val="00006577"/>
    <w:rsid w:val="00006A4C"/>
    <w:rsid w:val="0000773F"/>
    <w:rsid w:val="000106D2"/>
    <w:rsid w:val="00010847"/>
    <w:rsid w:val="00011537"/>
    <w:rsid w:val="0001175C"/>
    <w:rsid w:val="000124F2"/>
    <w:rsid w:val="000126EC"/>
    <w:rsid w:val="00012F3D"/>
    <w:rsid w:val="0001347F"/>
    <w:rsid w:val="000142E9"/>
    <w:rsid w:val="000153D0"/>
    <w:rsid w:val="00015567"/>
    <w:rsid w:val="000204E5"/>
    <w:rsid w:val="00021C49"/>
    <w:rsid w:val="00021EFF"/>
    <w:rsid w:val="000228D7"/>
    <w:rsid w:val="0002386B"/>
    <w:rsid w:val="00024A5F"/>
    <w:rsid w:val="00025967"/>
    <w:rsid w:val="00025EF6"/>
    <w:rsid w:val="0002716C"/>
    <w:rsid w:val="000274B8"/>
    <w:rsid w:val="000274B9"/>
    <w:rsid w:val="00030969"/>
    <w:rsid w:val="00031C1F"/>
    <w:rsid w:val="000326AF"/>
    <w:rsid w:val="000326F4"/>
    <w:rsid w:val="00032846"/>
    <w:rsid w:val="00032E64"/>
    <w:rsid w:val="00033AB4"/>
    <w:rsid w:val="000349AF"/>
    <w:rsid w:val="00035792"/>
    <w:rsid w:val="00036087"/>
    <w:rsid w:val="00036B82"/>
    <w:rsid w:val="000371BC"/>
    <w:rsid w:val="00040F99"/>
    <w:rsid w:val="00043E76"/>
    <w:rsid w:val="000451F7"/>
    <w:rsid w:val="0004542B"/>
    <w:rsid w:val="0004582D"/>
    <w:rsid w:val="00046E90"/>
    <w:rsid w:val="000479C7"/>
    <w:rsid w:val="00050585"/>
    <w:rsid w:val="000509EF"/>
    <w:rsid w:val="00051519"/>
    <w:rsid w:val="0005183B"/>
    <w:rsid w:val="0005323F"/>
    <w:rsid w:val="00053F51"/>
    <w:rsid w:val="000556FA"/>
    <w:rsid w:val="000561DD"/>
    <w:rsid w:val="00056658"/>
    <w:rsid w:val="00056C58"/>
    <w:rsid w:val="00056E34"/>
    <w:rsid w:val="00057C56"/>
    <w:rsid w:val="00061673"/>
    <w:rsid w:val="000616F8"/>
    <w:rsid w:val="00062367"/>
    <w:rsid w:val="00062B89"/>
    <w:rsid w:val="00063446"/>
    <w:rsid w:val="00063C0B"/>
    <w:rsid w:val="000655EC"/>
    <w:rsid w:val="00065ABC"/>
    <w:rsid w:val="00065B89"/>
    <w:rsid w:val="000671C9"/>
    <w:rsid w:val="00067509"/>
    <w:rsid w:val="000678F7"/>
    <w:rsid w:val="0007268C"/>
    <w:rsid w:val="00073540"/>
    <w:rsid w:val="00074307"/>
    <w:rsid w:val="0007470F"/>
    <w:rsid w:val="000769C5"/>
    <w:rsid w:val="00080E2E"/>
    <w:rsid w:val="00083B30"/>
    <w:rsid w:val="000849A8"/>
    <w:rsid w:val="0008515B"/>
    <w:rsid w:val="000852CC"/>
    <w:rsid w:val="00085487"/>
    <w:rsid w:val="00087519"/>
    <w:rsid w:val="00087CC3"/>
    <w:rsid w:val="00087DD1"/>
    <w:rsid w:val="0009091D"/>
    <w:rsid w:val="00090FF6"/>
    <w:rsid w:val="00092474"/>
    <w:rsid w:val="000924B4"/>
    <w:rsid w:val="00093FDF"/>
    <w:rsid w:val="000941A3"/>
    <w:rsid w:val="000944E4"/>
    <w:rsid w:val="000954D2"/>
    <w:rsid w:val="000A103D"/>
    <w:rsid w:val="000A31FC"/>
    <w:rsid w:val="000A3586"/>
    <w:rsid w:val="000A4503"/>
    <w:rsid w:val="000A4A47"/>
    <w:rsid w:val="000A4ECD"/>
    <w:rsid w:val="000A5A05"/>
    <w:rsid w:val="000A68D9"/>
    <w:rsid w:val="000A7205"/>
    <w:rsid w:val="000A7F0A"/>
    <w:rsid w:val="000A7F23"/>
    <w:rsid w:val="000B0D57"/>
    <w:rsid w:val="000B1EEA"/>
    <w:rsid w:val="000B281E"/>
    <w:rsid w:val="000B5708"/>
    <w:rsid w:val="000B578E"/>
    <w:rsid w:val="000B5ACF"/>
    <w:rsid w:val="000B618F"/>
    <w:rsid w:val="000B6672"/>
    <w:rsid w:val="000C4241"/>
    <w:rsid w:val="000C52BC"/>
    <w:rsid w:val="000C6F2A"/>
    <w:rsid w:val="000C70C1"/>
    <w:rsid w:val="000C7671"/>
    <w:rsid w:val="000D013F"/>
    <w:rsid w:val="000D1D65"/>
    <w:rsid w:val="000D2D4F"/>
    <w:rsid w:val="000D3C5F"/>
    <w:rsid w:val="000D4D77"/>
    <w:rsid w:val="000D5578"/>
    <w:rsid w:val="000D55A4"/>
    <w:rsid w:val="000D72A9"/>
    <w:rsid w:val="000E1247"/>
    <w:rsid w:val="000E4999"/>
    <w:rsid w:val="000E6C45"/>
    <w:rsid w:val="000E7644"/>
    <w:rsid w:val="000E7A56"/>
    <w:rsid w:val="000F265C"/>
    <w:rsid w:val="000F30DE"/>
    <w:rsid w:val="000F3255"/>
    <w:rsid w:val="000F4436"/>
    <w:rsid w:val="000F4DD3"/>
    <w:rsid w:val="000F54DB"/>
    <w:rsid w:val="000F74C7"/>
    <w:rsid w:val="000F76AD"/>
    <w:rsid w:val="000F7849"/>
    <w:rsid w:val="000F7C21"/>
    <w:rsid w:val="00100A42"/>
    <w:rsid w:val="00101EFD"/>
    <w:rsid w:val="0010228F"/>
    <w:rsid w:val="0010247A"/>
    <w:rsid w:val="001039C9"/>
    <w:rsid w:val="00104CDD"/>
    <w:rsid w:val="00106809"/>
    <w:rsid w:val="0010681E"/>
    <w:rsid w:val="00111F89"/>
    <w:rsid w:val="00113E1D"/>
    <w:rsid w:val="00114047"/>
    <w:rsid w:val="001144C5"/>
    <w:rsid w:val="001146AD"/>
    <w:rsid w:val="00114C81"/>
    <w:rsid w:val="00114FAB"/>
    <w:rsid w:val="001168A6"/>
    <w:rsid w:val="0011783E"/>
    <w:rsid w:val="001204CD"/>
    <w:rsid w:val="00120A32"/>
    <w:rsid w:val="00120C97"/>
    <w:rsid w:val="001222F2"/>
    <w:rsid w:val="0012252A"/>
    <w:rsid w:val="00122FA1"/>
    <w:rsid w:val="00123851"/>
    <w:rsid w:val="00123ADD"/>
    <w:rsid w:val="0012460D"/>
    <w:rsid w:val="001249F4"/>
    <w:rsid w:val="001258C7"/>
    <w:rsid w:val="00126397"/>
    <w:rsid w:val="00126558"/>
    <w:rsid w:val="0012753B"/>
    <w:rsid w:val="001322D7"/>
    <w:rsid w:val="00133F9B"/>
    <w:rsid w:val="001340D9"/>
    <w:rsid w:val="00135668"/>
    <w:rsid w:val="00137DBD"/>
    <w:rsid w:val="001407DD"/>
    <w:rsid w:val="0014081F"/>
    <w:rsid w:val="0014144D"/>
    <w:rsid w:val="00141582"/>
    <w:rsid w:val="00141A02"/>
    <w:rsid w:val="00141C1E"/>
    <w:rsid w:val="00143809"/>
    <w:rsid w:val="00143BF4"/>
    <w:rsid w:val="00147E6E"/>
    <w:rsid w:val="001511FD"/>
    <w:rsid w:val="00152496"/>
    <w:rsid w:val="00153CEA"/>
    <w:rsid w:val="001545A5"/>
    <w:rsid w:val="00154C49"/>
    <w:rsid w:val="00154C4D"/>
    <w:rsid w:val="001552B1"/>
    <w:rsid w:val="0015590E"/>
    <w:rsid w:val="00155C8D"/>
    <w:rsid w:val="00156561"/>
    <w:rsid w:val="001571D5"/>
    <w:rsid w:val="00157B42"/>
    <w:rsid w:val="001611BA"/>
    <w:rsid w:val="001616E5"/>
    <w:rsid w:val="00162274"/>
    <w:rsid w:val="00163EC4"/>
    <w:rsid w:val="00164ABB"/>
    <w:rsid w:val="00164E63"/>
    <w:rsid w:val="001650BF"/>
    <w:rsid w:val="00165314"/>
    <w:rsid w:val="00170E3D"/>
    <w:rsid w:val="00171BDA"/>
    <w:rsid w:val="0017381F"/>
    <w:rsid w:val="00173920"/>
    <w:rsid w:val="001756B6"/>
    <w:rsid w:val="001759A2"/>
    <w:rsid w:val="001759E1"/>
    <w:rsid w:val="00175A71"/>
    <w:rsid w:val="00180458"/>
    <w:rsid w:val="00180AA3"/>
    <w:rsid w:val="0018110D"/>
    <w:rsid w:val="00184932"/>
    <w:rsid w:val="00185217"/>
    <w:rsid w:val="00185A2E"/>
    <w:rsid w:val="001874A4"/>
    <w:rsid w:val="00187723"/>
    <w:rsid w:val="00187968"/>
    <w:rsid w:val="00187D11"/>
    <w:rsid w:val="001903BB"/>
    <w:rsid w:val="0019164E"/>
    <w:rsid w:val="0019339D"/>
    <w:rsid w:val="0019363E"/>
    <w:rsid w:val="00194D8F"/>
    <w:rsid w:val="00196193"/>
    <w:rsid w:val="001967E6"/>
    <w:rsid w:val="0019724A"/>
    <w:rsid w:val="001979DC"/>
    <w:rsid w:val="001A0DD0"/>
    <w:rsid w:val="001A156E"/>
    <w:rsid w:val="001A1D74"/>
    <w:rsid w:val="001A254D"/>
    <w:rsid w:val="001A483A"/>
    <w:rsid w:val="001A4A3F"/>
    <w:rsid w:val="001A4B85"/>
    <w:rsid w:val="001A55E0"/>
    <w:rsid w:val="001A5992"/>
    <w:rsid w:val="001A5BA3"/>
    <w:rsid w:val="001A771E"/>
    <w:rsid w:val="001A7CB0"/>
    <w:rsid w:val="001B0750"/>
    <w:rsid w:val="001B1354"/>
    <w:rsid w:val="001B23CF"/>
    <w:rsid w:val="001B26E6"/>
    <w:rsid w:val="001B2A80"/>
    <w:rsid w:val="001B3912"/>
    <w:rsid w:val="001B3B5E"/>
    <w:rsid w:val="001B454D"/>
    <w:rsid w:val="001B541D"/>
    <w:rsid w:val="001B631F"/>
    <w:rsid w:val="001B7576"/>
    <w:rsid w:val="001B7EB0"/>
    <w:rsid w:val="001B7FD7"/>
    <w:rsid w:val="001C03A3"/>
    <w:rsid w:val="001C0D61"/>
    <w:rsid w:val="001C2645"/>
    <w:rsid w:val="001C2EBA"/>
    <w:rsid w:val="001C31FB"/>
    <w:rsid w:val="001C4034"/>
    <w:rsid w:val="001C65EC"/>
    <w:rsid w:val="001C668C"/>
    <w:rsid w:val="001C6DE3"/>
    <w:rsid w:val="001D0C16"/>
    <w:rsid w:val="001D1582"/>
    <w:rsid w:val="001D1866"/>
    <w:rsid w:val="001D1D7B"/>
    <w:rsid w:val="001D2528"/>
    <w:rsid w:val="001D2F61"/>
    <w:rsid w:val="001D3875"/>
    <w:rsid w:val="001D3FA0"/>
    <w:rsid w:val="001D413A"/>
    <w:rsid w:val="001D41CC"/>
    <w:rsid w:val="001D4584"/>
    <w:rsid w:val="001D58AE"/>
    <w:rsid w:val="001D7F81"/>
    <w:rsid w:val="001E0393"/>
    <w:rsid w:val="001E414C"/>
    <w:rsid w:val="001E4B12"/>
    <w:rsid w:val="001E5DF6"/>
    <w:rsid w:val="001E5EF9"/>
    <w:rsid w:val="001E5FE0"/>
    <w:rsid w:val="001F0AA6"/>
    <w:rsid w:val="001F0AF3"/>
    <w:rsid w:val="001F0FAC"/>
    <w:rsid w:val="001F13B9"/>
    <w:rsid w:val="001F1425"/>
    <w:rsid w:val="001F240C"/>
    <w:rsid w:val="001F33B1"/>
    <w:rsid w:val="001F4405"/>
    <w:rsid w:val="001F4EB1"/>
    <w:rsid w:val="001F59B5"/>
    <w:rsid w:val="001F5FC4"/>
    <w:rsid w:val="0020163A"/>
    <w:rsid w:val="0020172B"/>
    <w:rsid w:val="002017E2"/>
    <w:rsid w:val="00202EA2"/>
    <w:rsid w:val="00203364"/>
    <w:rsid w:val="00203635"/>
    <w:rsid w:val="00204D18"/>
    <w:rsid w:val="002062B3"/>
    <w:rsid w:val="00206F54"/>
    <w:rsid w:val="0020761E"/>
    <w:rsid w:val="00211E6D"/>
    <w:rsid w:val="00212BD4"/>
    <w:rsid w:val="0021443B"/>
    <w:rsid w:val="00214CFF"/>
    <w:rsid w:val="00215BE4"/>
    <w:rsid w:val="002167FF"/>
    <w:rsid w:val="00217731"/>
    <w:rsid w:val="00217D9F"/>
    <w:rsid w:val="0022135D"/>
    <w:rsid w:val="002213F0"/>
    <w:rsid w:val="002226AB"/>
    <w:rsid w:val="00222711"/>
    <w:rsid w:val="00222E7A"/>
    <w:rsid w:val="002239D4"/>
    <w:rsid w:val="002245AA"/>
    <w:rsid w:val="002251D0"/>
    <w:rsid w:val="002254B7"/>
    <w:rsid w:val="00225A1F"/>
    <w:rsid w:val="002279FC"/>
    <w:rsid w:val="00230524"/>
    <w:rsid w:val="00230F38"/>
    <w:rsid w:val="002310FB"/>
    <w:rsid w:val="00231438"/>
    <w:rsid w:val="00231DB0"/>
    <w:rsid w:val="0023230D"/>
    <w:rsid w:val="002330F9"/>
    <w:rsid w:val="002335E6"/>
    <w:rsid w:val="00235233"/>
    <w:rsid w:val="0023586C"/>
    <w:rsid w:val="00236F17"/>
    <w:rsid w:val="002408D5"/>
    <w:rsid w:val="0024251A"/>
    <w:rsid w:val="002426C8"/>
    <w:rsid w:val="0024361B"/>
    <w:rsid w:val="00246402"/>
    <w:rsid w:val="00247202"/>
    <w:rsid w:val="00247629"/>
    <w:rsid w:val="00250D33"/>
    <w:rsid w:val="00250F35"/>
    <w:rsid w:val="00250FF1"/>
    <w:rsid w:val="00251699"/>
    <w:rsid w:val="00251E39"/>
    <w:rsid w:val="0025254E"/>
    <w:rsid w:val="00255667"/>
    <w:rsid w:val="0025628A"/>
    <w:rsid w:val="002562AE"/>
    <w:rsid w:val="002565FD"/>
    <w:rsid w:val="0026085C"/>
    <w:rsid w:val="002617A6"/>
    <w:rsid w:val="0026201B"/>
    <w:rsid w:val="00263BE2"/>
    <w:rsid w:val="00264B42"/>
    <w:rsid w:val="00264D98"/>
    <w:rsid w:val="002662B1"/>
    <w:rsid w:val="002678DC"/>
    <w:rsid w:val="00267907"/>
    <w:rsid w:val="00267A95"/>
    <w:rsid w:val="00270677"/>
    <w:rsid w:val="00272E1E"/>
    <w:rsid w:val="00276170"/>
    <w:rsid w:val="0028094A"/>
    <w:rsid w:val="00280FB3"/>
    <w:rsid w:val="0028342B"/>
    <w:rsid w:val="00283832"/>
    <w:rsid w:val="00284523"/>
    <w:rsid w:val="00285601"/>
    <w:rsid w:val="002866A9"/>
    <w:rsid w:val="00286995"/>
    <w:rsid w:val="00286E56"/>
    <w:rsid w:val="00286FC1"/>
    <w:rsid w:val="00291163"/>
    <w:rsid w:val="00291613"/>
    <w:rsid w:val="00292277"/>
    <w:rsid w:val="00293EEA"/>
    <w:rsid w:val="00294B30"/>
    <w:rsid w:val="0029587A"/>
    <w:rsid w:val="002A0498"/>
    <w:rsid w:val="002A2A0C"/>
    <w:rsid w:val="002A2D7F"/>
    <w:rsid w:val="002A382B"/>
    <w:rsid w:val="002A392C"/>
    <w:rsid w:val="002A44E7"/>
    <w:rsid w:val="002A45A8"/>
    <w:rsid w:val="002A5177"/>
    <w:rsid w:val="002A6680"/>
    <w:rsid w:val="002A743D"/>
    <w:rsid w:val="002B013E"/>
    <w:rsid w:val="002B2F09"/>
    <w:rsid w:val="002B3C37"/>
    <w:rsid w:val="002B5C10"/>
    <w:rsid w:val="002B5E9C"/>
    <w:rsid w:val="002C02A6"/>
    <w:rsid w:val="002C06B9"/>
    <w:rsid w:val="002C16F6"/>
    <w:rsid w:val="002C1F08"/>
    <w:rsid w:val="002C2A09"/>
    <w:rsid w:val="002C2B11"/>
    <w:rsid w:val="002C2E1A"/>
    <w:rsid w:val="002C5EB5"/>
    <w:rsid w:val="002C6DEA"/>
    <w:rsid w:val="002C75E3"/>
    <w:rsid w:val="002D1571"/>
    <w:rsid w:val="002D267F"/>
    <w:rsid w:val="002D2A82"/>
    <w:rsid w:val="002D5B32"/>
    <w:rsid w:val="002D7573"/>
    <w:rsid w:val="002E0380"/>
    <w:rsid w:val="002E153E"/>
    <w:rsid w:val="002E36F6"/>
    <w:rsid w:val="002E3809"/>
    <w:rsid w:val="002E3B5C"/>
    <w:rsid w:val="002E41B0"/>
    <w:rsid w:val="002E4538"/>
    <w:rsid w:val="002E5228"/>
    <w:rsid w:val="002E5E76"/>
    <w:rsid w:val="002E67D9"/>
    <w:rsid w:val="002E681C"/>
    <w:rsid w:val="002E6EEB"/>
    <w:rsid w:val="002E7215"/>
    <w:rsid w:val="002E7692"/>
    <w:rsid w:val="002F0F45"/>
    <w:rsid w:val="002F2AF0"/>
    <w:rsid w:val="002F4DE3"/>
    <w:rsid w:val="002F7C64"/>
    <w:rsid w:val="002F7E9F"/>
    <w:rsid w:val="00300CF9"/>
    <w:rsid w:val="00301DE3"/>
    <w:rsid w:val="003034E2"/>
    <w:rsid w:val="003038BF"/>
    <w:rsid w:val="00304281"/>
    <w:rsid w:val="00304F8D"/>
    <w:rsid w:val="003058BC"/>
    <w:rsid w:val="00306D79"/>
    <w:rsid w:val="00307439"/>
    <w:rsid w:val="0030767B"/>
    <w:rsid w:val="003076F7"/>
    <w:rsid w:val="0031042C"/>
    <w:rsid w:val="00310D2C"/>
    <w:rsid w:val="0031244E"/>
    <w:rsid w:val="003148F5"/>
    <w:rsid w:val="00314A0F"/>
    <w:rsid w:val="00315223"/>
    <w:rsid w:val="00315E86"/>
    <w:rsid w:val="0032070A"/>
    <w:rsid w:val="00320BC2"/>
    <w:rsid w:val="003216F8"/>
    <w:rsid w:val="00321B73"/>
    <w:rsid w:val="003238F7"/>
    <w:rsid w:val="00323911"/>
    <w:rsid w:val="0032470C"/>
    <w:rsid w:val="00324F51"/>
    <w:rsid w:val="003257F5"/>
    <w:rsid w:val="00327871"/>
    <w:rsid w:val="003304CD"/>
    <w:rsid w:val="003309D6"/>
    <w:rsid w:val="00330CCA"/>
    <w:rsid w:val="0033438C"/>
    <w:rsid w:val="003367B1"/>
    <w:rsid w:val="00340FCC"/>
    <w:rsid w:val="00343938"/>
    <w:rsid w:val="003477A1"/>
    <w:rsid w:val="00350855"/>
    <w:rsid w:val="0035122F"/>
    <w:rsid w:val="00353FCB"/>
    <w:rsid w:val="003551AF"/>
    <w:rsid w:val="00355723"/>
    <w:rsid w:val="003575EF"/>
    <w:rsid w:val="0035792D"/>
    <w:rsid w:val="0036149E"/>
    <w:rsid w:val="00361A0B"/>
    <w:rsid w:val="00362499"/>
    <w:rsid w:val="003639DA"/>
    <w:rsid w:val="00367F3A"/>
    <w:rsid w:val="00370E98"/>
    <w:rsid w:val="003718DF"/>
    <w:rsid w:val="00372379"/>
    <w:rsid w:val="00373100"/>
    <w:rsid w:val="003736C8"/>
    <w:rsid w:val="0037394F"/>
    <w:rsid w:val="00375C96"/>
    <w:rsid w:val="00376A0C"/>
    <w:rsid w:val="0038041F"/>
    <w:rsid w:val="00382DCA"/>
    <w:rsid w:val="0038666B"/>
    <w:rsid w:val="00390449"/>
    <w:rsid w:val="00394D41"/>
    <w:rsid w:val="00395515"/>
    <w:rsid w:val="0039563C"/>
    <w:rsid w:val="00397A09"/>
    <w:rsid w:val="003A1520"/>
    <w:rsid w:val="003A1C4E"/>
    <w:rsid w:val="003A2998"/>
    <w:rsid w:val="003A380D"/>
    <w:rsid w:val="003A50E1"/>
    <w:rsid w:val="003A6390"/>
    <w:rsid w:val="003A65F1"/>
    <w:rsid w:val="003A6B3A"/>
    <w:rsid w:val="003B0661"/>
    <w:rsid w:val="003B0CFE"/>
    <w:rsid w:val="003B0E0D"/>
    <w:rsid w:val="003B15BA"/>
    <w:rsid w:val="003B26E3"/>
    <w:rsid w:val="003B4279"/>
    <w:rsid w:val="003B4C06"/>
    <w:rsid w:val="003B52E5"/>
    <w:rsid w:val="003B62BE"/>
    <w:rsid w:val="003B6BBF"/>
    <w:rsid w:val="003C0230"/>
    <w:rsid w:val="003C0866"/>
    <w:rsid w:val="003C08CA"/>
    <w:rsid w:val="003C0A55"/>
    <w:rsid w:val="003C0C07"/>
    <w:rsid w:val="003C1658"/>
    <w:rsid w:val="003C1CA3"/>
    <w:rsid w:val="003C264E"/>
    <w:rsid w:val="003C45F2"/>
    <w:rsid w:val="003C7A86"/>
    <w:rsid w:val="003D1068"/>
    <w:rsid w:val="003D166B"/>
    <w:rsid w:val="003D1AC6"/>
    <w:rsid w:val="003D2B2E"/>
    <w:rsid w:val="003D3496"/>
    <w:rsid w:val="003D6066"/>
    <w:rsid w:val="003D7602"/>
    <w:rsid w:val="003E07FC"/>
    <w:rsid w:val="003E28FF"/>
    <w:rsid w:val="003E2B7D"/>
    <w:rsid w:val="003E3CC2"/>
    <w:rsid w:val="003E438C"/>
    <w:rsid w:val="003E70FA"/>
    <w:rsid w:val="003E7706"/>
    <w:rsid w:val="003F137A"/>
    <w:rsid w:val="003F3E6D"/>
    <w:rsid w:val="003F426A"/>
    <w:rsid w:val="003F469B"/>
    <w:rsid w:val="003F482E"/>
    <w:rsid w:val="003F5752"/>
    <w:rsid w:val="003F5F8F"/>
    <w:rsid w:val="003F6931"/>
    <w:rsid w:val="00402232"/>
    <w:rsid w:val="00402C81"/>
    <w:rsid w:val="00403F78"/>
    <w:rsid w:val="004047AE"/>
    <w:rsid w:val="00406AA8"/>
    <w:rsid w:val="0041018A"/>
    <w:rsid w:val="0041305C"/>
    <w:rsid w:val="00413094"/>
    <w:rsid w:val="004133F0"/>
    <w:rsid w:val="00415C87"/>
    <w:rsid w:val="0041623E"/>
    <w:rsid w:val="00416A32"/>
    <w:rsid w:val="00416A6C"/>
    <w:rsid w:val="00416B0F"/>
    <w:rsid w:val="004207CC"/>
    <w:rsid w:val="0042083B"/>
    <w:rsid w:val="00420C7F"/>
    <w:rsid w:val="00420D65"/>
    <w:rsid w:val="00421003"/>
    <w:rsid w:val="00421AAB"/>
    <w:rsid w:val="00421B9D"/>
    <w:rsid w:val="00423DED"/>
    <w:rsid w:val="0042765D"/>
    <w:rsid w:val="00431422"/>
    <w:rsid w:val="00431C4C"/>
    <w:rsid w:val="00432D38"/>
    <w:rsid w:val="00433E2E"/>
    <w:rsid w:val="00433F10"/>
    <w:rsid w:val="00434328"/>
    <w:rsid w:val="00435056"/>
    <w:rsid w:val="0043535C"/>
    <w:rsid w:val="00435B5D"/>
    <w:rsid w:val="00437348"/>
    <w:rsid w:val="0043741B"/>
    <w:rsid w:val="00437F58"/>
    <w:rsid w:val="00440255"/>
    <w:rsid w:val="004417D0"/>
    <w:rsid w:val="00441F02"/>
    <w:rsid w:val="0044353C"/>
    <w:rsid w:val="00443928"/>
    <w:rsid w:val="004465F1"/>
    <w:rsid w:val="0045182D"/>
    <w:rsid w:val="00451919"/>
    <w:rsid w:val="00453D70"/>
    <w:rsid w:val="00453FCF"/>
    <w:rsid w:val="00454BD9"/>
    <w:rsid w:val="00455247"/>
    <w:rsid w:val="00456679"/>
    <w:rsid w:val="00457A5B"/>
    <w:rsid w:val="0046250B"/>
    <w:rsid w:val="0046269B"/>
    <w:rsid w:val="004641B0"/>
    <w:rsid w:val="00464DE2"/>
    <w:rsid w:val="004678EA"/>
    <w:rsid w:val="00470C26"/>
    <w:rsid w:val="00476750"/>
    <w:rsid w:val="0047787D"/>
    <w:rsid w:val="00482790"/>
    <w:rsid w:val="004830B5"/>
    <w:rsid w:val="00483667"/>
    <w:rsid w:val="00483946"/>
    <w:rsid w:val="00483F12"/>
    <w:rsid w:val="00484C5B"/>
    <w:rsid w:val="004850E9"/>
    <w:rsid w:val="004862D2"/>
    <w:rsid w:val="00486C50"/>
    <w:rsid w:val="00486F35"/>
    <w:rsid w:val="004878C6"/>
    <w:rsid w:val="0049016A"/>
    <w:rsid w:val="00490289"/>
    <w:rsid w:val="00491CE7"/>
    <w:rsid w:val="0049218F"/>
    <w:rsid w:val="00492502"/>
    <w:rsid w:val="004936A2"/>
    <w:rsid w:val="00494973"/>
    <w:rsid w:val="0049602B"/>
    <w:rsid w:val="00496830"/>
    <w:rsid w:val="00497AFC"/>
    <w:rsid w:val="00497D97"/>
    <w:rsid w:val="004A116C"/>
    <w:rsid w:val="004A1273"/>
    <w:rsid w:val="004A1AC4"/>
    <w:rsid w:val="004A1AEC"/>
    <w:rsid w:val="004A296A"/>
    <w:rsid w:val="004A4305"/>
    <w:rsid w:val="004A45D8"/>
    <w:rsid w:val="004A461F"/>
    <w:rsid w:val="004A5091"/>
    <w:rsid w:val="004A7943"/>
    <w:rsid w:val="004B02FF"/>
    <w:rsid w:val="004B13D2"/>
    <w:rsid w:val="004B159F"/>
    <w:rsid w:val="004B169C"/>
    <w:rsid w:val="004B176B"/>
    <w:rsid w:val="004B2AD8"/>
    <w:rsid w:val="004B2F9B"/>
    <w:rsid w:val="004B2FA8"/>
    <w:rsid w:val="004B2FDC"/>
    <w:rsid w:val="004B3E98"/>
    <w:rsid w:val="004B42A6"/>
    <w:rsid w:val="004B434E"/>
    <w:rsid w:val="004B5782"/>
    <w:rsid w:val="004B7A81"/>
    <w:rsid w:val="004C24D9"/>
    <w:rsid w:val="004C4B34"/>
    <w:rsid w:val="004C52A9"/>
    <w:rsid w:val="004C5E7E"/>
    <w:rsid w:val="004C5F37"/>
    <w:rsid w:val="004C6F2F"/>
    <w:rsid w:val="004C6FF5"/>
    <w:rsid w:val="004D1DFB"/>
    <w:rsid w:val="004D236D"/>
    <w:rsid w:val="004D2F46"/>
    <w:rsid w:val="004D31C5"/>
    <w:rsid w:val="004D33FB"/>
    <w:rsid w:val="004E0744"/>
    <w:rsid w:val="004E1B6C"/>
    <w:rsid w:val="004E4318"/>
    <w:rsid w:val="004E4A2C"/>
    <w:rsid w:val="004E50AC"/>
    <w:rsid w:val="004E5E35"/>
    <w:rsid w:val="004E6160"/>
    <w:rsid w:val="004E780E"/>
    <w:rsid w:val="004E7D2A"/>
    <w:rsid w:val="004F0945"/>
    <w:rsid w:val="004F09FB"/>
    <w:rsid w:val="004F13EE"/>
    <w:rsid w:val="004F2F1E"/>
    <w:rsid w:val="004F37FA"/>
    <w:rsid w:val="004F39F8"/>
    <w:rsid w:val="004F3B02"/>
    <w:rsid w:val="004F52DE"/>
    <w:rsid w:val="004F72BC"/>
    <w:rsid w:val="005010AB"/>
    <w:rsid w:val="005013F7"/>
    <w:rsid w:val="00501A3B"/>
    <w:rsid w:val="005024FD"/>
    <w:rsid w:val="00503305"/>
    <w:rsid w:val="00503323"/>
    <w:rsid w:val="00504022"/>
    <w:rsid w:val="00504267"/>
    <w:rsid w:val="005044C2"/>
    <w:rsid w:val="005049A9"/>
    <w:rsid w:val="0051116A"/>
    <w:rsid w:val="005144F8"/>
    <w:rsid w:val="00515D7A"/>
    <w:rsid w:val="00516C33"/>
    <w:rsid w:val="0052014F"/>
    <w:rsid w:val="00520D56"/>
    <w:rsid w:val="005217C2"/>
    <w:rsid w:val="005230AC"/>
    <w:rsid w:val="00524C56"/>
    <w:rsid w:val="00524EED"/>
    <w:rsid w:val="005256AA"/>
    <w:rsid w:val="00527977"/>
    <w:rsid w:val="005301D3"/>
    <w:rsid w:val="005311AD"/>
    <w:rsid w:val="005324F5"/>
    <w:rsid w:val="005325F5"/>
    <w:rsid w:val="00535D26"/>
    <w:rsid w:val="00536899"/>
    <w:rsid w:val="0054121A"/>
    <w:rsid w:val="005439C5"/>
    <w:rsid w:val="00544F20"/>
    <w:rsid w:val="00546828"/>
    <w:rsid w:val="00546894"/>
    <w:rsid w:val="00546CCE"/>
    <w:rsid w:val="00546EF7"/>
    <w:rsid w:val="00551D96"/>
    <w:rsid w:val="00552A74"/>
    <w:rsid w:val="005538DA"/>
    <w:rsid w:val="00554760"/>
    <w:rsid w:val="0055563F"/>
    <w:rsid w:val="00557742"/>
    <w:rsid w:val="00560094"/>
    <w:rsid w:val="00560E1B"/>
    <w:rsid w:val="00560E56"/>
    <w:rsid w:val="00560FFA"/>
    <w:rsid w:val="00562FE8"/>
    <w:rsid w:val="005641B9"/>
    <w:rsid w:val="00564A8E"/>
    <w:rsid w:val="00564BC5"/>
    <w:rsid w:val="00564C1E"/>
    <w:rsid w:val="00564DB8"/>
    <w:rsid w:val="00565ADD"/>
    <w:rsid w:val="00567EB9"/>
    <w:rsid w:val="005713B3"/>
    <w:rsid w:val="00571B42"/>
    <w:rsid w:val="005722BB"/>
    <w:rsid w:val="00572EA3"/>
    <w:rsid w:val="00573D0B"/>
    <w:rsid w:val="00574342"/>
    <w:rsid w:val="00574707"/>
    <w:rsid w:val="00574BAC"/>
    <w:rsid w:val="00575403"/>
    <w:rsid w:val="00575BFF"/>
    <w:rsid w:val="00575DD6"/>
    <w:rsid w:val="00576854"/>
    <w:rsid w:val="0057688C"/>
    <w:rsid w:val="005770BF"/>
    <w:rsid w:val="0058026B"/>
    <w:rsid w:val="005817BB"/>
    <w:rsid w:val="00581C44"/>
    <w:rsid w:val="005823D8"/>
    <w:rsid w:val="00583087"/>
    <w:rsid w:val="00583DC5"/>
    <w:rsid w:val="00584659"/>
    <w:rsid w:val="00585DFB"/>
    <w:rsid w:val="00586D1E"/>
    <w:rsid w:val="005872DF"/>
    <w:rsid w:val="005879B7"/>
    <w:rsid w:val="00587E47"/>
    <w:rsid w:val="00590438"/>
    <w:rsid w:val="00590AC0"/>
    <w:rsid w:val="00590AFC"/>
    <w:rsid w:val="00591E3D"/>
    <w:rsid w:val="005927EA"/>
    <w:rsid w:val="00593616"/>
    <w:rsid w:val="00594810"/>
    <w:rsid w:val="00594AC5"/>
    <w:rsid w:val="00594D43"/>
    <w:rsid w:val="00595148"/>
    <w:rsid w:val="00595EC7"/>
    <w:rsid w:val="005A1769"/>
    <w:rsid w:val="005A1FB2"/>
    <w:rsid w:val="005A25B1"/>
    <w:rsid w:val="005A2D07"/>
    <w:rsid w:val="005A37F9"/>
    <w:rsid w:val="005A4DD2"/>
    <w:rsid w:val="005A580B"/>
    <w:rsid w:val="005A676A"/>
    <w:rsid w:val="005B032D"/>
    <w:rsid w:val="005B2BED"/>
    <w:rsid w:val="005B2CA0"/>
    <w:rsid w:val="005B3D0E"/>
    <w:rsid w:val="005B4CF2"/>
    <w:rsid w:val="005B5D18"/>
    <w:rsid w:val="005B616D"/>
    <w:rsid w:val="005B79EF"/>
    <w:rsid w:val="005C1398"/>
    <w:rsid w:val="005C1D4C"/>
    <w:rsid w:val="005C3DB8"/>
    <w:rsid w:val="005C46E2"/>
    <w:rsid w:val="005C6A08"/>
    <w:rsid w:val="005C78F1"/>
    <w:rsid w:val="005C7D09"/>
    <w:rsid w:val="005D0003"/>
    <w:rsid w:val="005D2ACB"/>
    <w:rsid w:val="005D3D63"/>
    <w:rsid w:val="005D4DB9"/>
    <w:rsid w:val="005D66B7"/>
    <w:rsid w:val="005D6BC3"/>
    <w:rsid w:val="005D7546"/>
    <w:rsid w:val="005D76D4"/>
    <w:rsid w:val="005E0DCE"/>
    <w:rsid w:val="005E1934"/>
    <w:rsid w:val="005E19C3"/>
    <w:rsid w:val="005E2D75"/>
    <w:rsid w:val="005E36AC"/>
    <w:rsid w:val="005E3AE1"/>
    <w:rsid w:val="005E43D5"/>
    <w:rsid w:val="005E55E7"/>
    <w:rsid w:val="005E5817"/>
    <w:rsid w:val="005E596E"/>
    <w:rsid w:val="005E6091"/>
    <w:rsid w:val="005E6620"/>
    <w:rsid w:val="005F0412"/>
    <w:rsid w:val="005F12AE"/>
    <w:rsid w:val="005F14E4"/>
    <w:rsid w:val="005F20B6"/>
    <w:rsid w:val="005F27B5"/>
    <w:rsid w:val="005F3148"/>
    <w:rsid w:val="005F59E2"/>
    <w:rsid w:val="005F7C3F"/>
    <w:rsid w:val="006007DD"/>
    <w:rsid w:val="006012FF"/>
    <w:rsid w:val="00601B9E"/>
    <w:rsid w:val="006028FD"/>
    <w:rsid w:val="00602F96"/>
    <w:rsid w:val="00604123"/>
    <w:rsid w:val="00604207"/>
    <w:rsid w:val="0060578B"/>
    <w:rsid w:val="0060689F"/>
    <w:rsid w:val="00606C6C"/>
    <w:rsid w:val="00607F0E"/>
    <w:rsid w:val="00610863"/>
    <w:rsid w:val="00612959"/>
    <w:rsid w:val="00614666"/>
    <w:rsid w:val="00615299"/>
    <w:rsid w:val="00615489"/>
    <w:rsid w:val="00615BAE"/>
    <w:rsid w:val="00620AF9"/>
    <w:rsid w:val="006228B5"/>
    <w:rsid w:val="00624533"/>
    <w:rsid w:val="00624BF4"/>
    <w:rsid w:val="00624E01"/>
    <w:rsid w:val="006266C7"/>
    <w:rsid w:val="006272DD"/>
    <w:rsid w:val="00630702"/>
    <w:rsid w:val="00631D0B"/>
    <w:rsid w:val="006329A5"/>
    <w:rsid w:val="00633346"/>
    <w:rsid w:val="006335DA"/>
    <w:rsid w:val="00633C43"/>
    <w:rsid w:val="0063597D"/>
    <w:rsid w:val="00636124"/>
    <w:rsid w:val="006362DB"/>
    <w:rsid w:val="00636B43"/>
    <w:rsid w:val="006372AE"/>
    <w:rsid w:val="0064048A"/>
    <w:rsid w:val="006405A5"/>
    <w:rsid w:val="006415AD"/>
    <w:rsid w:val="0064266C"/>
    <w:rsid w:val="00643D0E"/>
    <w:rsid w:val="00644ABE"/>
    <w:rsid w:val="006456FA"/>
    <w:rsid w:val="006508DB"/>
    <w:rsid w:val="006517D2"/>
    <w:rsid w:val="00651CAD"/>
    <w:rsid w:val="00654AB7"/>
    <w:rsid w:val="00656CCD"/>
    <w:rsid w:val="00657A31"/>
    <w:rsid w:val="00660C1D"/>
    <w:rsid w:val="00662E55"/>
    <w:rsid w:val="0066316B"/>
    <w:rsid w:val="00663E5B"/>
    <w:rsid w:val="00665812"/>
    <w:rsid w:val="00665B14"/>
    <w:rsid w:val="00666532"/>
    <w:rsid w:val="00666C66"/>
    <w:rsid w:val="00672116"/>
    <w:rsid w:val="00672FF8"/>
    <w:rsid w:val="0067380F"/>
    <w:rsid w:val="00674ABE"/>
    <w:rsid w:val="006755CA"/>
    <w:rsid w:val="00676071"/>
    <w:rsid w:val="0067641D"/>
    <w:rsid w:val="0067729B"/>
    <w:rsid w:val="006802FF"/>
    <w:rsid w:val="00680741"/>
    <w:rsid w:val="0068134B"/>
    <w:rsid w:val="0068396F"/>
    <w:rsid w:val="0068424F"/>
    <w:rsid w:val="00684A88"/>
    <w:rsid w:val="00685E20"/>
    <w:rsid w:val="0068635E"/>
    <w:rsid w:val="006864D8"/>
    <w:rsid w:val="006906C1"/>
    <w:rsid w:val="00691780"/>
    <w:rsid w:val="00693141"/>
    <w:rsid w:val="00693E52"/>
    <w:rsid w:val="00693EAD"/>
    <w:rsid w:val="006967B9"/>
    <w:rsid w:val="0069789D"/>
    <w:rsid w:val="006A09BF"/>
    <w:rsid w:val="006A0A64"/>
    <w:rsid w:val="006A170E"/>
    <w:rsid w:val="006A1AC9"/>
    <w:rsid w:val="006A20CE"/>
    <w:rsid w:val="006A24C1"/>
    <w:rsid w:val="006A2A09"/>
    <w:rsid w:val="006A2B8F"/>
    <w:rsid w:val="006A2F81"/>
    <w:rsid w:val="006A5644"/>
    <w:rsid w:val="006A7D46"/>
    <w:rsid w:val="006B036B"/>
    <w:rsid w:val="006B0DC3"/>
    <w:rsid w:val="006B0E78"/>
    <w:rsid w:val="006B129F"/>
    <w:rsid w:val="006B1A40"/>
    <w:rsid w:val="006B1CD3"/>
    <w:rsid w:val="006B27BD"/>
    <w:rsid w:val="006B2AC9"/>
    <w:rsid w:val="006B2D9D"/>
    <w:rsid w:val="006B32D3"/>
    <w:rsid w:val="006B3B01"/>
    <w:rsid w:val="006B4802"/>
    <w:rsid w:val="006B60D0"/>
    <w:rsid w:val="006B6A6D"/>
    <w:rsid w:val="006B6B9E"/>
    <w:rsid w:val="006C0033"/>
    <w:rsid w:val="006C0B91"/>
    <w:rsid w:val="006C48C3"/>
    <w:rsid w:val="006C7767"/>
    <w:rsid w:val="006D0133"/>
    <w:rsid w:val="006D0782"/>
    <w:rsid w:val="006D0943"/>
    <w:rsid w:val="006D163F"/>
    <w:rsid w:val="006D18DF"/>
    <w:rsid w:val="006D1A9B"/>
    <w:rsid w:val="006D3A86"/>
    <w:rsid w:val="006D43DD"/>
    <w:rsid w:val="006D4D91"/>
    <w:rsid w:val="006D4F0D"/>
    <w:rsid w:val="006D56AE"/>
    <w:rsid w:val="006D648B"/>
    <w:rsid w:val="006D76FC"/>
    <w:rsid w:val="006E03D0"/>
    <w:rsid w:val="006E0DA9"/>
    <w:rsid w:val="006E15DC"/>
    <w:rsid w:val="006E1917"/>
    <w:rsid w:val="006E1B20"/>
    <w:rsid w:val="006E1EBC"/>
    <w:rsid w:val="006E3AAB"/>
    <w:rsid w:val="006E3BF0"/>
    <w:rsid w:val="006E4B9F"/>
    <w:rsid w:val="006E51A4"/>
    <w:rsid w:val="006E5721"/>
    <w:rsid w:val="006E65F0"/>
    <w:rsid w:val="006E6B6C"/>
    <w:rsid w:val="006E6FA7"/>
    <w:rsid w:val="006E7012"/>
    <w:rsid w:val="006E7019"/>
    <w:rsid w:val="006E70B9"/>
    <w:rsid w:val="006F0FF8"/>
    <w:rsid w:val="006F41D7"/>
    <w:rsid w:val="006F490C"/>
    <w:rsid w:val="006F5488"/>
    <w:rsid w:val="006F5E7D"/>
    <w:rsid w:val="006F6932"/>
    <w:rsid w:val="006F7EF7"/>
    <w:rsid w:val="007004BA"/>
    <w:rsid w:val="00701928"/>
    <w:rsid w:val="00701CFD"/>
    <w:rsid w:val="007033CC"/>
    <w:rsid w:val="00704245"/>
    <w:rsid w:val="00704269"/>
    <w:rsid w:val="007051C0"/>
    <w:rsid w:val="00705644"/>
    <w:rsid w:val="00705766"/>
    <w:rsid w:val="00705F24"/>
    <w:rsid w:val="00706C2B"/>
    <w:rsid w:val="007077DF"/>
    <w:rsid w:val="00710AE6"/>
    <w:rsid w:val="0071105D"/>
    <w:rsid w:val="007142C2"/>
    <w:rsid w:val="00714684"/>
    <w:rsid w:val="00714AB1"/>
    <w:rsid w:val="00714ADE"/>
    <w:rsid w:val="0071544B"/>
    <w:rsid w:val="007154ED"/>
    <w:rsid w:val="00716737"/>
    <w:rsid w:val="0072061F"/>
    <w:rsid w:val="00720FC3"/>
    <w:rsid w:val="007210B9"/>
    <w:rsid w:val="00722298"/>
    <w:rsid w:val="00722735"/>
    <w:rsid w:val="00724596"/>
    <w:rsid w:val="007258CC"/>
    <w:rsid w:val="00725EBC"/>
    <w:rsid w:val="007265F6"/>
    <w:rsid w:val="007279DF"/>
    <w:rsid w:val="00727DB4"/>
    <w:rsid w:val="007315CF"/>
    <w:rsid w:val="007329CF"/>
    <w:rsid w:val="00732DF4"/>
    <w:rsid w:val="0073384C"/>
    <w:rsid w:val="007345AC"/>
    <w:rsid w:val="0073675F"/>
    <w:rsid w:val="0073687A"/>
    <w:rsid w:val="007368EF"/>
    <w:rsid w:val="00737582"/>
    <w:rsid w:val="00737935"/>
    <w:rsid w:val="0073793B"/>
    <w:rsid w:val="007407E0"/>
    <w:rsid w:val="00741670"/>
    <w:rsid w:val="00741F40"/>
    <w:rsid w:val="00742EDC"/>
    <w:rsid w:val="00744D88"/>
    <w:rsid w:val="00747776"/>
    <w:rsid w:val="007515C9"/>
    <w:rsid w:val="00753632"/>
    <w:rsid w:val="00753EDD"/>
    <w:rsid w:val="007540B9"/>
    <w:rsid w:val="00756765"/>
    <w:rsid w:val="0076127B"/>
    <w:rsid w:val="00762C5F"/>
    <w:rsid w:val="00763FF3"/>
    <w:rsid w:val="00764170"/>
    <w:rsid w:val="00765E29"/>
    <w:rsid w:val="00766151"/>
    <w:rsid w:val="00770CED"/>
    <w:rsid w:val="00773194"/>
    <w:rsid w:val="0077347C"/>
    <w:rsid w:val="00773B3C"/>
    <w:rsid w:val="007740C4"/>
    <w:rsid w:val="0077620A"/>
    <w:rsid w:val="00776C77"/>
    <w:rsid w:val="00777A38"/>
    <w:rsid w:val="0078017C"/>
    <w:rsid w:val="007801FE"/>
    <w:rsid w:val="00781251"/>
    <w:rsid w:val="007818ED"/>
    <w:rsid w:val="0078263D"/>
    <w:rsid w:val="00784C28"/>
    <w:rsid w:val="00785A90"/>
    <w:rsid w:val="0079094C"/>
    <w:rsid w:val="00794C20"/>
    <w:rsid w:val="00795C31"/>
    <w:rsid w:val="00795E0E"/>
    <w:rsid w:val="0079658E"/>
    <w:rsid w:val="00796EF4"/>
    <w:rsid w:val="007974F9"/>
    <w:rsid w:val="007A0917"/>
    <w:rsid w:val="007A1A4C"/>
    <w:rsid w:val="007A37DD"/>
    <w:rsid w:val="007A3C9E"/>
    <w:rsid w:val="007A3EBD"/>
    <w:rsid w:val="007A48EF"/>
    <w:rsid w:val="007A5BED"/>
    <w:rsid w:val="007A5EE0"/>
    <w:rsid w:val="007A65AA"/>
    <w:rsid w:val="007A6A9D"/>
    <w:rsid w:val="007A6B16"/>
    <w:rsid w:val="007A7D7B"/>
    <w:rsid w:val="007B064F"/>
    <w:rsid w:val="007B0674"/>
    <w:rsid w:val="007B1944"/>
    <w:rsid w:val="007B23EC"/>
    <w:rsid w:val="007B3394"/>
    <w:rsid w:val="007B5E31"/>
    <w:rsid w:val="007B6169"/>
    <w:rsid w:val="007B6F3E"/>
    <w:rsid w:val="007B7582"/>
    <w:rsid w:val="007C0143"/>
    <w:rsid w:val="007C01BF"/>
    <w:rsid w:val="007C08F0"/>
    <w:rsid w:val="007C0E4D"/>
    <w:rsid w:val="007C1116"/>
    <w:rsid w:val="007C2351"/>
    <w:rsid w:val="007C3990"/>
    <w:rsid w:val="007C4546"/>
    <w:rsid w:val="007C5B9B"/>
    <w:rsid w:val="007C7635"/>
    <w:rsid w:val="007C7E9F"/>
    <w:rsid w:val="007D1344"/>
    <w:rsid w:val="007D22EC"/>
    <w:rsid w:val="007D25DF"/>
    <w:rsid w:val="007D3345"/>
    <w:rsid w:val="007D5ACA"/>
    <w:rsid w:val="007D5CAD"/>
    <w:rsid w:val="007E0320"/>
    <w:rsid w:val="007E063B"/>
    <w:rsid w:val="007E0952"/>
    <w:rsid w:val="007E2785"/>
    <w:rsid w:val="007E28F6"/>
    <w:rsid w:val="007E47D2"/>
    <w:rsid w:val="007E5047"/>
    <w:rsid w:val="007E5B12"/>
    <w:rsid w:val="007E6201"/>
    <w:rsid w:val="007E6460"/>
    <w:rsid w:val="007E6C05"/>
    <w:rsid w:val="007E71C5"/>
    <w:rsid w:val="007F0120"/>
    <w:rsid w:val="007F1A21"/>
    <w:rsid w:val="007F4288"/>
    <w:rsid w:val="007F47C1"/>
    <w:rsid w:val="007F5C0E"/>
    <w:rsid w:val="007F7A60"/>
    <w:rsid w:val="008012D5"/>
    <w:rsid w:val="008013E5"/>
    <w:rsid w:val="00801F43"/>
    <w:rsid w:val="00802186"/>
    <w:rsid w:val="0080227C"/>
    <w:rsid w:val="00802FDE"/>
    <w:rsid w:val="00805836"/>
    <w:rsid w:val="008101F3"/>
    <w:rsid w:val="00810344"/>
    <w:rsid w:val="008106AB"/>
    <w:rsid w:val="0081070F"/>
    <w:rsid w:val="00812981"/>
    <w:rsid w:val="00813932"/>
    <w:rsid w:val="008141F8"/>
    <w:rsid w:val="00814E2C"/>
    <w:rsid w:val="00816AC4"/>
    <w:rsid w:val="00816BA7"/>
    <w:rsid w:val="008177AF"/>
    <w:rsid w:val="00817EBA"/>
    <w:rsid w:val="0082045E"/>
    <w:rsid w:val="008213A0"/>
    <w:rsid w:val="00822213"/>
    <w:rsid w:val="0082226C"/>
    <w:rsid w:val="008234F3"/>
    <w:rsid w:val="0082396A"/>
    <w:rsid w:val="008244B2"/>
    <w:rsid w:val="008257A9"/>
    <w:rsid w:val="008258BD"/>
    <w:rsid w:val="008262A8"/>
    <w:rsid w:val="00826834"/>
    <w:rsid w:val="008268CB"/>
    <w:rsid w:val="008268D3"/>
    <w:rsid w:val="008270E4"/>
    <w:rsid w:val="00830539"/>
    <w:rsid w:val="00832160"/>
    <w:rsid w:val="008328E0"/>
    <w:rsid w:val="00833BF4"/>
    <w:rsid w:val="00833C84"/>
    <w:rsid w:val="00833D36"/>
    <w:rsid w:val="008364AC"/>
    <w:rsid w:val="00836BA8"/>
    <w:rsid w:val="00836E45"/>
    <w:rsid w:val="008405DB"/>
    <w:rsid w:val="00840D20"/>
    <w:rsid w:val="008413CC"/>
    <w:rsid w:val="008428E4"/>
    <w:rsid w:val="00844B81"/>
    <w:rsid w:val="00845068"/>
    <w:rsid w:val="0084548C"/>
    <w:rsid w:val="008472C9"/>
    <w:rsid w:val="00847644"/>
    <w:rsid w:val="00847876"/>
    <w:rsid w:val="00851AD2"/>
    <w:rsid w:val="00853046"/>
    <w:rsid w:val="0085394B"/>
    <w:rsid w:val="00853CE5"/>
    <w:rsid w:val="00853E59"/>
    <w:rsid w:val="008546D7"/>
    <w:rsid w:val="00856241"/>
    <w:rsid w:val="00856987"/>
    <w:rsid w:val="00857E90"/>
    <w:rsid w:val="00861992"/>
    <w:rsid w:val="00862433"/>
    <w:rsid w:val="00862731"/>
    <w:rsid w:val="00862A9C"/>
    <w:rsid w:val="00862B5B"/>
    <w:rsid w:val="00864274"/>
    <w:rsid w:val="008642E7"/>
    <w:rsid w:val="008656AA"/>
    <w:rsid w:val="00865F7B"/>
    <w:rsid w:val="008664E4"/>
    <w:rsid w:val="00866717"/>
    <w:rsid w:val="008672E9"/>
    <w:rsid w:val="0086753B"/>
    <w:rsid w:val="00871F9E"/>
    <w:rsid w:val="008731BE"/>
    <w:rsid w:val="00874DF3"/>
    <w:rsid w:val="008750A8"/>
    <w:rsid w:val="008750D2"/>
    <w:rsid w:val="008772D8"/>
    <w:rsid w:val="00877523"/>
    <w:rsid w:val="00880135"/>
    <w:rsid w:val="0088050A"/>
    <w:rsid w:val="00880956"/>
    <w:rsid w:val="0088445A"/>
    <w:rsid w:val="00884E21"/>
    <w:rsid w:val="00886CBF"/>
    <w:rsid w:val="00886F5F"/>
    <w:rsid w:val="008918D4"/>
    <w:rsid w:val="008919AD"/>
    <w:rsid w:val="00891E0E"/>
    <w:rsid w:val="00892009"/>
    <w:rsid w:val="008921FF"/>
    <w:rsid w:val="00892405"/>
    <w:rsid w:val="00892DA8"/>
    <w:rsid w:val="008933E7"/>
    <w:rsid w:val="00894F37"/>
    <w:rsid w:val="008A10AF"/>
    <w:rsid w:val="008A134A"/>
    <w:rsid w:val="008A13DA"/>
    <w:rsid w:val="008A3A9E"/>
    <w:rsid w:val="008A4224"/>
    <w:rsid w:val="008A4C91"/>
    <w:rsid w:val="008A4EED"/>
    <w:rsid w:val="008A537E"/>
    <w:rsid w:val="008A56F0"/>
    <w:rsid w:val="008A5E73"/>
    <w:rsid w:val="008A745B"/>
    <w:rsid w:val="008B096C"/>
    <w:rsid w:val="008B182D"/>
    <w:rsid w:val="008B3B77"/>
    <w:rsid w:val="008B3CD1"/>
    <w:rsid w:val="008B3ECC"/>
    <w:rsid w:val="008B5D7F"/>
    <w:rsid w:val="008B6A4C"/>
    <w:rsid w:val="008C0647"/>
    <w:rsid w:val="008C167F"/>
    <w:rsid w:val="008C2220"/>
    <w:rsid w:val="008C2256"/>
    <w:rsid w:val="008C2267"/>
    <w:rsid w:val="008C36E7"/>
    <w:rsid w:val="008C4640"/>
    <w:rsid w:val="008C66D3"/>
    <w:rsid w:val="008C67DC"/>
    <w:rsid w:val="008C6B7C"/>
    <w:rsid w:val="008C6DA3"/>
    <w:rsid w:val="008C7F27"/>
    <w:rsid w:val="008D1BEE"/>
    <w:rsid w:val="008D32D6"/>
    <w:rsid w:val="008D42D8"/>
    <w:rsid w:val="008D4FC5"/>
    <w:rsid w:val="008D5995"/>
    <w:rsid w:val="008D5E08"/>
    <w:rsid w:val="008D6094"/>
    <w:rsid w:val="008D70BB"/>
    <w:rsid w:val="008E0E87"/>
    <w:rsid w:val="008E14EB"/>
    <w:rsid w:val="008E5305"/>
    <w:rsid w:val="008E5C20"/>
    <w:rsid w:val="008E74D9"/>
    <w:rsid w:val="008F0113"/>
    <w:rsid w:val="008F0415"/>
    <w:rsid w:val="008F276F"/>
    <w:rsid w:val="008F2CE1"/>
    <w:rsid w:val="008F37EB"/>
    <w:rsid w:val="008F38C7"/>
    <w:rsid w:val="008F4FC0"/>
    <w:rsid w:val="008F712E"/>
    <w:rsid w:val="008F7471"/>
    <w:rsid w:val="00900C3B"/>
    <w:rsid w:val="00902DDB"/>
    <w:rsid w:val="0090593A"/>
    <w:rsid w:val="00905EDC"/>
    <w:rsid w:val="00906094"/>
    <w:rsid w:val="00907293"/>
    <w:rsid w:val="00910757"/>
    <w:rsid w:val="00910A2D"/>
    <w:rsid w:val="00910AE8"/>
    <w:rsid w:val="00911C4C"/>
    <w:rsid w:val="00911FA9"/>
    <w:rsid w:val="00912EDC"/>
    <w:rsid w:val="009140FD"/>
    <w:rsid w:val="0091461E"/>
    <w:rsid w:val="00914D54"/>
    <w:rsid w:val="00914D9B"/>
    <w:rsid w:val="00914E15"/>
    <w:rsid w:val="00915AB4"/>
    <w:rsid w:val="00916F7F"/>
    <w:rsid w:val="00916F83"/>
    <w:rsid w:val="009200FB"/>
    <w:rsid w:val="009209DF"/>
    <w:rsid w:val="009220B9"/>
    <w:rsid w:val="00927106"/>
    <w:rsid w:val="00927741"/>
    <w:rsid w:val="00930A86"/>
    <w:rsid w:val="00934B53"/>
    <w:rsid w:val="00935189"/>
    <w:rsid w:val="00936762"/>
    <w:rsid w:val="00936C02"/>
    <w:rsid w:val="00936EBC"/>
    <w:rsid w:val="009373C3"/>
    <w:rsid w:val="00941312"/>
    <w:rsid w:val="009422A7"/>
    <w:rsid w:val="00942813"/>
    <w:rsid w:val="00943F3A"/>
    <w:rsid w:val="00944DA1"/>
    <w:rsid w:val="00946209"/>
    <w:rsid w:val="00947D73"/>
    <w:rsid w:val="00947D83"/>
    <w:rsid w:val="00947EB3"/>
    <w:rsid w:val="009521C6"/>
    <w:rsid w:val="00953455"/>
    <w:rsid w:val="00954BA4"/>
    <w:rsid w:val="009555EC"/>
    <w:rsid w:val="009561AD"/>
    <w:rsid w:val="00960EE0"/>
    <w:rsid w:val="00960FD3"/>
    <w:rsid w:val="00961A82"/>
    <w:rsid w:val="00961C75"/>
    <w:rsid w:val="009626AF"/>
    <w:rsid w:val="00962A91"/>
    <w:rsid w:val="00963207"/>
    <w:rsid w:val="00963F7D"/>
    <w:rsid w:val="00964910"/>
    <w:rsid w:val="00965906"/>
    <w:rsid w:val="009662C9"/>
    <w:rsid w:val="009671EB"/>
    <w:rsid w:val="0096746F"/>
    <w:rsid w:val="00971886"/>
    <w:rsid w:val="0097189B"/>
    <w:rsid w:val="00972608"/>
    <w:rsid w:val="00973C9E"/>
    <w:rsid w:val="00975277"/>
    <w:rsid w:val="00977E06"/>
    <w:rsid w:val="009804AC"/>
    <w:rsid w:val="009818F3"/>
    <w:rsid w:val="00983132"/>
    <w:rsid w:val="0098498A"/>
    <w:rsid w:val="0098507B"/>
    <w:rsid w:val="009864F7"/>
    <w:rsid w:val="0098672E"/>
    <w:rsid w:val="00987BA9"/>
    <w:rsid w:val="00990E53"/>
    <w:rsid w:val="00991CB6"/>
    <w:rsid w:val="00992D74"/>
    <w:rsid w:val="009934DD"/>
    <w:rsid w:val="00993541"/>
    <w:rsid w:val="00993C08"/>
    <w:rsid w:val="00994D35"/>
    <w:rsid w:val="00995B2B"/>
    <w:rsid w:val="009978E0"/>
    <w:rsid w:val="009A0765"/>
    <w:rsid w:val="009A236F"/>
    <w:rsid w:val="009A628D"/>
    <w:rsid w:val="009B0053"/>
    <w:rsid w:val="009B2A16"/>
    <w:rsid w:val="009B3EEE"/>
    <w:rsid w:val="009B54C2"/>
    <w:rsid w:val="009B7112"/>
    <w:rsid w:val="009C15B4"/>
    <w:rsid w:val="009C1A37"/>
    <w:rsid w:val="009C1E5E"/>
    <w:rsid w:val="009C2656"/>
    <w:rsid w:val="009C35BF"/>
    <w:rsid w:val="009C3C3E"/>
    <w:rsid w:val="009C5201"/>
    <w:rsid w:val="009C5E94"/>
    <w:rsid w:val="009C6363"/>
    <w:rsid w:val="009C6A96"/>
    <w:rsid w:val="009C7220"/>
    <w:rsid w:val="009C773B"/>
    <w:rsid w:val="009D1305"/>
    <w:rsid w:val="009D1798"/>
    <w:rsid w:val="009D1F7F"/>
    <w:rsid w:val="009D200D"/>
    <w:rsid w:val="009D3534"/>
    <w:rsid w:val="009D3FDB"/>
    <w:rsid w:val="009D43A2"/>
    <w:rsid w:val="009D485A"/>
    <w:rsid w:val="009D4D73"/>
    <w:rsid w:val="009D4EA1"/>
    <w:rsid w:val="009D5C48"/>
    <w:rsid w:val="009D6668"/>
    <w:rsid w:val="009D7593"/>
    <w:rsid w:val="009E0A9D"/>
    <w:rsid w:val="009E279A"/>
    <w:rsid w:val="009E3171"/>
    <w:rsid w:val="009E3D68"/>
    <w:rsid w:val="009E4A48"/>
    <w:rsid w:val="009E7816"/>
    <w:rsid w:val="009E78E5"/>
    <w:rsid w:val="009F217B"/>
    <w:rsid w:val="009F22AF"/>
    <w:rsid w:val="009F2968"/>
    <w:rsid w:val="009F30C5"/>
    <w:rsid w:val="009F335F"/>
    <w:rsid w:val="009F3661"/>
    <w:rsid w:val="009F38DF"/>
    <w:rsid w:val="009F3AE4"/>
    <w:rsid w:val="009F3B30"/>
    <w:rsid w:val="009F5F67"/>
    <w:rsid w:val="009F6BED"/>
    <w:rsid w:val="009F7777"/>
    <w:rsid w:val="009F7AF5"/>
    <w:rsid w:val="009F7FB5"/>
    <w:rsid w:val="00A002D6"/>
    <w:rsid w:val="00A0041E"/>
    <w:rsid w:val="00A01193"/>
    <w:rsid w:val="00A0152C"/>
    <w:rsid w:val="00A01D6C"/>
    <w:rsid w:val="00A026F3"/>
    <w:rsid w:val="00A036ED"/>
    <w:rsid w:val="00A03CC0"/>
    <w:rsid w:val="00A04E3B"/>
    <w:rsid w:val="00A068BB"/>
    <w:rsid w:val="00A069CD"/>
    <w:rsid w:val="00A06A04"/>
    <w:rsid w:val="00A076D0"/>
    <w:rsid w:val="00A07D8D"/>
    <w:rsid w:val="00A11754"/>
    <w:rsid w:val="00A1199D"/>
    <w:rsid w:val="00A11FDE"/>
    <w:rsid w:val="00A12454"/>
    <w:rsid w:val="00A134BC"/>
    <w:rsid w:val="00A13A85"/>
    <w:rsid w:val="00A13E3A"/>
    <w:rsid w:val="00A15A2A"/>
    <w:rsid w:val="00A16B27"/>
    <w:rsid w:val="00A16C3B"/>
    <w:rsid w:val="00A17107"/>
    <w:rsid w:val="00A204F3"/>
    <w:rsid w:val="00A20679"/>
    <w:rsid w:val="00A20A96"/>
    <w:rsid w:val="00A20BD3"/>
    <w:rsid w:val="00A20F0A"/>
    <w:rsid w:val="00A2293F"/>
    <w:rsid w:val="00A233EE"/>
    <w:rsid w:val="00A237EF"/>
    <w:rsid w:val="00A23B88"/>
    <w:rsid w:val="00A252F5"/>
    <w:rsid w:val="00A27903"/>
    <w:rsid w:val="00A31501"/>
    <w:rsid w:val="00A3166F"/>
    <w:rsid w:val="00A32018"/>
    <w:rsid w:val="00A327C3"/>
    <w:rsid w:val="00A35245"/>
    <w:rsid w:val="00A356B4"/>
    <w:rsid w:val="00A35ACC"/>
    <w:rsid w:val="00A36C65"/>
    <w:rsid w:val="00A36D7C"/>
    <w:rsid w:val="00A37C2D"/>
    <w:rsid w:val="00A4188C"/>
    <w:rsid w:val="00A42E15"/>
    <w:rsid w:val="00A43227"/>
    <w:rsid w:val="00A445D7"/>
    <w:rsid w:val="00A46D21"/>
    <w:rsid w:val="00A471C9"/>
    <w:rsid w:val="00A471FA"/>
    <w:rsid w:val="00A47D20"/>
    <w:rsid w:val="00A531AD"/>
    <w:rsid w:val="00A55E64"/>
    <w:rsid w:val="00A60383"/>
    <w:rsid w:val="00A60DD2"/>
    <w:rsid w:val="00A617D8"/>
    <w:rsid w:val="00A618D9"/>
    <w:rsid w:val="00A6214C"/>
    <w:rsid w:val="00A62482"/>
    <w:rsid w:val="00A6483F"/>
    <w:rsid w:val="00A64983"/>
    <w:rsid w:val="00A64F05"/>
    <w:rsid w:val="00A66215"/>
    <w:rsid w:val="00A6672B"/>
    <w:rsid w:val="00A66992"/>
    <w:rsid w:val="00A67D3A"/>
    <w:rsid w:val="00A70FCF"/>
    <w:rsid w:val="00A71EBA"/>
    <w:rsid w:val="00A7273E"/>
    <w:rsid w:val="00A73A31"/>
    <w:rsid w:val="00A758B6"/>
    <w:rsid w:val="00A779A3"/>
    <w:rsid w:val="00A80B75"/>
    <w:rsid w:val="00A823A1"/>
    <w:rsid w:val="00A849DB"/>
    <w:rsid w:val="00A84EF1"/>
    <w:rsid w:val="00A8583E"/>
    <w:rsid w:val="00A858ED"/>
    <w:rsid w:val="00A91BE2"/>
    <w:rsid w:val="00A9276B"/>
    <w:rsid w:val="00A95C40"/>
    <w:rsid w:val="00A978F9"/>
    <w:rsid w:val="00A97B21"/>
    <w:rsid w:val="00AA0F54"/>
    <w:rsid w:val="00AA0FBB"/>
    <w:rsid w:val="00AA10AB"/>
    <w:rsid w:val="00AA3878"/>
    <w:rsid w:val="00AA3D4D"/>
    <w:rsid w:val="00AA4007"/>
    <w:rsid w:val="00AA789C"/>
    <w:rsid w:val="00AB0239"/>
    <w:rsid w:val="00AB034F"/>
    <w:rsid w:val="00AB0538"/>
    <w:rsid w:val="00AB0578"/>
    <w:rsid w:val="00AB0DA7"/>
    <w:rsid w:val="00AB19B4"/>
    <w:rsid w:val="00AB390C"/>
    <w:rsid w:val="00AB4F51"/>
    <w:rsid w:val="00AB54DE"/>
    <w:rsid w:val="00AB6695"/>
    <w:rsid w:val="00AB7D9A"/>
    <w:rsid w:val="00AB7DDB"/>
    <w:rsid w:val="00AB7E21"/>
    <w:rsid w:val="00AC0E01"/>
    <w:rsid w:val="00AC18CB"/>
    <w:rsid w:val="00AC1BA1"/>
    <w:rsid w:val="00AC1BCD"/>
    <w:rsid w:val="00AC24D1"/>
    <w:rsid w:val="00AC2A74"/>
    <w:rsid w:val="00AC365A"/>
    <w:rsid w:val="00AC36CF"/>
    <w:rsid w:val="00AC39C3"/>
    <w:rsid w:val="00AC3F2A"/>
    <w:rsid w:val="00AC426C"/>
    <w:rsid w:val="00AC71CC"/>
    <w:rsid w:val="00AD06BB"/>
    <w:rsid w:val="00AD299D"/>
    <w:rsid w:val="00AD403E"/>
    <w:rsid w:val="00AD42A1"/>
    <w:rsid w:val="00AD6E2A"/>
    <w:rsid w:val="00AE05DC"/>
    <w:rsid w:val="00AE1856"/>
    <w:rsid w:val="00AE25ED"/>
    <w:rsid w:val="00AE4D02"/>
    <w:rsid w:val="00AE4D11"/>
    <w:rsid w:val="00AE52F4"/>
    <w:rsid w:val="00AE5A47"/>
    <w:rsid w:val="00AE6FE5"/>
    <w:rsid w:val="00AF0AF4"/>
    <w:rsid w:val="00AF0C0F"/>
    <w:rsid w:val="00AF1221"/>
    <w:rsid w:val="00AF2B4E"/>
    <w:rsid w:val="00B017F4"/>
    <w:rsid w:val="00B02E98"/>
    <w:rsid w:val="00B049A5"/>
    <w:rsid w:val="00B05BF1"/>
    <w:rsid w:val="00B064B3"/>
    <w:rsid w:val="00B067B2"/>
    <w:rsid w:val="00B06CA5"/>
    <w:rsid w:val="00B103BF"/>
    <w:rsid w:val="00B12244"/>
    <w:rsid w:val="00B12595"/>
    <w:rsid w:val="00B14173"/>
    <w:rsid w:val="00B14D1C"/>
    <w:rsid w:val="00B14D9F"/>
    <w:rsid w:val="00B1550E"/>
    <w:rsid w:val="00B20BAF"/>
    <w:rsid w:val="00B24484"/>
    <w:rsid w:val="00B25BD9"/>
    <w:rsid w:val="00B26F20"/>
    <w:rsid w:val="00B2726F"/>
    <w:rsid w:val="00B32BFF"/>
    <w:rsid w:val="00B34864"/>
    <w:rsid w:val="00B35182"/>
    <w:rsid w:val="00B36F31"/>
    <w:rsid w:val="00B371F7"/>
    <w:rsid w:val="00B37648"/>
    <w:rsid w:val="00B40912"/>
    <w:rsid w:val="00B40E07"/>
    <w:rsid w:val="00B42289"/>
    <w:rsid w:val="00B424F5"/>
    <w:rsid w:val="00B44214"/>
    <w:rsid w:val="00B44CC7"/>
    <w:rsid w:val="00B461E8"/>
    <w:rsid w:val="00B474B3"/>
    <w:rsid w:val="00B479EF"/>
    <w:rsid w:val="00B47C86"/>
    <w:rsid w:val="00B506EA"/>
    <w:rsid w:val="00B50761"/>
    <w:rsid w:val="00B517D1"/>
    <w:rsid w:val="00B51A03"/>
    <w:rsid w:val="00B53067"/>
    <w:rsid w:val="00B530C9"/>
    <w:rsid w:val="00B53502"/>
    <w:rsid w:val="00B53F6B"/>
    <w:rsid w:val="00B550CC"/>
    <w:rsid w:val="00B55B8D"/>
    <w:rsid w:val="00B56A34"/>
    <w:rsid w:val="00B6106E"/>
    <w:rsid w:val="00B633B2"/>
    <w:rsid w:val="00B6354B"/>
    <w:rsid w:val="00B63F39"/>
    <w:rsid w:val="00B642A0"/>
    <w:rsid w:val="00B64B6E"/>
    <w:rsid w:val="00B64C74"/>
    <w:rsid w:val="00B66BA2"/>
    <w:rsid w:val="00B66F0F"/>
    <w:rsid w:val="00B67B23"/>
    <w:rsid w:val="00B70103"/>
    <w:rsid w:val="00B70182"/>
    <w:rsid w:val="00B7061D"/>
    <w:rsid w:val="00B72FA3"/>
    <w:rsid w:val="00B73995"/>
    <w:rsid w:val="00B73B75"/>
    <w:rsid w:val="00B741A4"/>
    <w:rsid w:val="00B74CF2"/>
    <w:rsid w:val="00B74F55"/>
    <w:rsid w:val="00B7568A"/>
    <w:rsid w:val="00B75851"/>
    <w:rsid w:val="00B75B92"/>
    <w:rsid w:val="00B7678A"/>
    <w:rsid w:val="00B76A6D"/>
    <w:rsid w:val="00B8066F"/>
    <w:rsid w:val="00B80C77"/>
    <w:rsid w:val="00B80D3B"/>
    <w:rsid w:val="00B82396"/>
    <w:rsid w:val="00B82B46"/>
    <w:rsid w:val="00B87CF9"/>
    <w:rsid w:val="00B91A04"/>
    <w:rsid w:val="00B923D6"/>
    <w:rsid w:val="00B93D97"/>
    <w:rsid w:val="00B942C8"/>
    <w:rsid w:val="00B9446A"/>
    <w:rsid w:val="00B94BAB"/>
    <w:rsid w:val="00B967AC"/>
    <w:rsid w:val="00B9710B"/>
    <w:rsid w:val="00B97CF0"/>
    <w:rsid w:val="00BA11E7"/>
    <w:rsid w:val="00BA2294"/>
    <w:rsid w:val="00BA3EEC"/>
    <w:rsid w:val="00BA4C01"/>
    <w:rsid w:val="00BA7A20"/>
    <w:rsid w:val="00BB0A32"/>
    <w:rsid w:val="00BB0B85"/>
    <w:rsid w:val="00BB0E17"/>
    <w:rsid w:val="00BB1DF6"/>
    <w:rsid w:val="00BB20D1"/>
    <w:rsid w:val="00BB2460"/>
    <w:rsid w:val="00BB2796"/>
    <w:rsid w:val="00BB33C2"/>
    <w:rsid w:val="00BB38E3"/>
    <w:rsid w:val="00BB4466"/>
    <w:rsid w:val="00BB72E1"/>
    <w:rsid w:val="00BC0CF3"/>
    <w:rsid w:val="00BC117C"/>
    <w:rsid w:val="00BC1B7B"/>
    <w:rsid w:val="00BC41D1"/>
    <w:rsid w:val="00BC41E2"/>
    <w:rsid w:val="00BC5CE7"/>
    <w:rsid w:val="00BC720E"/>
    <w:rsid w:val="00BD0A04"/>
    <w:rsid w:val="00BD0E60"/>
    <w:rsid w:val="00BD2BDA"/>
    <w:rsid w:val="00BD45E9"/>
    <w:rsid w:val="00BD534C"/>
    <w:rsid w:val="00BD6A42"/>
    <w:rsid w:val="00BE0565"/>
    <w:rsid w:val="00BE6123"/>
    <w:rsid w:val="00BE6FF0"/>
    <w:rsid w:val="00BF10D8"/>
    <w:rsid w:val="00BF28D7"/>
    <w:rsid w:val="00BF5340"/>
    <w:rsid w:val="00BF571B"/>
    <w:rsid w:val="00BF6238"/>
    <w:rsid w:val="00BF6D44"/>
    <w:rsid w:val="00BF719A"/>
    <w:rsid w:val="00C00F67"/>
    <w:rsid w:val="00C03485"/>
    <w:rsid w:val="00C06BF3"/>
    <w:rsid w:val="00C076DA"/>
    <w:rsid w:val="00C07B5E"/>
    <w:rsid w:val="00C12D5C"/>
    <w:rsid w:val="00C14F70"/>
    <w:rsid w:val="00C1646C"/>
    <w:rsid w:val="00C20246"/>
    <w:rsid w:val="00C2177E"/>
    <w:rsid w:val="00C21DD1"/>
    <w:rsid w:val="00C21F18"/>
    <w:rsid w:val="00C223DB"/>
    <w:rsid w:val="00C23CC5"/>
    <w:rsid w:val="00C25139"/>
    <w:rsid w:val="00C2687D"/>
    <w:rsid w:val="00C273E8"/>
    <w:rsid w:val="00C27620"/>
    <w:rsid w:val="00C27B52"/>
    <w:rsid w:val="00C30CD4"/>
    <w:rsid w:val="00C311C8"/>
    <w:rsid w:val="00C31D79"/>
    <w:rsid w:val="00C3278A"/>
    <w:rsid w:val="00C35C91"/>
    <w:rsid w:val="00C35D57"/>
    <w:rsid w:val="00C361D9"/>
    <w:rsid w:val="00C363EF"/>
    <w:rsid w:val="00C36874"/>
    <w:rsid w:val="00C36CE4"/>
    <w:rsid w:val="00C40CDD"/>
    <w:rsid w:val="00C42645"/>
    <w:rsid w:val="00C43C74"/>
    <w:rsid w:val="00C445EB"/>
    <w:rsid w:val="00C44840"/>
    <w:rsid w:val="00C45ABF"/>
    <w:rsid w:val="00C46C29"/>
    <w:rsid w:val="00C5071A"/>
    <w:rsid w:val="00C514F3"/>
    <w:rsid w:val="00C52549"/>
    <w:rsid w:val="00C52587"/>
    <w:rsid w:val="00C52C71"/>
    <w:rsid w:val="00C52EEA"/>
    <w:rsid w:val="00C54172"/>
    <w:rsid w:val="00C56084"/>
    <w:rsid w:val="00C61045"/>
    <w:rsid w:val="00C61E59"/>
    <w:rsid w:val="00C63C4A"/>
    <w:rsid w:val="00C64434"/>
    <w:rsid w:val="00C65FC4"/>
    <w:rsid w:val="00C6673D"/>
    <w:rsid w:val="00C66DDF"/>
    <w:rsid w:val="00C6739F"/>
    <w:rsid w:val="00C6766F"/>
    <w:rsid w:val="00C70B6B"/>
    <w:rsid w:val="00C72142"/>
    <w:rsid w:val="00C72EF5"/>
    <w:rsid w:val="00C73151"/>
    <w:rsid w:val="00C73AD8"/>
    <w:rsid w:val="00C73DB1"/>
    <w:rsid w:val="00C74879"/>
    <w:rsid w:val="00C75148"/>
    <w:rsid w:val="00C757B3"/>
    <w:rsid w:val="00C7619C"/>
    <w:rsid w:val="00C76758"/>
    <w:rsid w:val="00C76E79"/>
    <w:rsid w:val="00C7764D"/>
    <w:rsid w:val="00C77919"/>
    <w:rsid w:val="00C810BB"/>
    <w:rsid w:val="00C81100"/>
    <w:rsid w:val="00C817F8"/>
    <w:rsid w:val="00C82D8C"/>
    <w:rsid w:val="00C83C77"/>
    <w:rsid w:val="00C845AF"/>
    <w:rsid w:val="00C84F3F"/>
    <w:rsid w:val="00C85D8C"/>
    <w:rsid w:val="00C86FB7"/>
    <w:rsid w:val="00C87F03"/>
    <w:rsid w:val="00C906E4"/>
    <w:rsid w:val="00C91758"/>
    <w:rsid w:val="00C9204D"/>
    <w:rsid w:val="00C94677"/>
    <w:rsid w:val="00C94BFB"/>
    <w:rsid w:val="00C959B7"/>
    <w:rsid w:val="00C95B0D"/>
    <w:rsid w:val="00C97C0E"/>
    <w:rsid w:val="00CA00A6"/>
    <w:rsid w:val="00CA0470"/>
    <w:rsid w:val="00CA16BF"/>
    <w:rsid w:val="00CA2798"/>
    <w:rsid w:val="00CA337F"/>
    <w:rsid w:val="00CA35C4"/>
    <w:rsid w:val="00CA3FE1"/>
    <w:rsid w:val="00CA58F8"/>
    <w:rsid w:val="00CA6E09"/>
    <w:rsid w:val="00CA725F"/>
    <w:rsid w:val="00CA74D2"/>
    <w:rsid w:val="00CB17FE"/>
    <w:rsid w:val="00CB1E1B"/>
    <w:rsid w:val="00CB2BA9"/>
    <w:rsid w:val="00CB3BDC"/>
    <w:rsid w:val="00CB3DB7"/>
    <w:rsid w:val="00CB4CDD"/>
    <w:rsid w:val="00CB6223"/>
    <w:rsid w:val="00CB70FD"/>
    <w:rsid w:val="00CC057C"/>
    <w:rsid w:val="00CC0B23"/>
    <w:rsid w:val="00CC1162"/>
    <w:rsid w:val="00CC2329"/>
    <w:rsid w:val="00CC2772"/>
    <w:rsid w:val="00CC3964"/>
    <w:rsid w:val="00CC4912"/>
    <w:rsid w:val="00CC50C8"/>
    <w:rsid w:val="00CC5B35"/>
    <w:rsid w:val="00CC7295"/>
    <w:rsid w:val="00CD04A1"/>
    <w:rsid w:val="00CD2A9B"/>
    <w:rsid w:val="00CD6069"/>
    <w:rsid w:val="00CD651A"/>
    <w:rsid w:val="00CE19DD"/>
    <w:rsid w:val="00CE3803"/>
    <w:rsid w:val="00CE5E2D"/>
    <w:rsid w:val="00CE7C49"/>
    <w:rsid w:val="00CF06EF"/>
    <w:rsid w:val="00CF0CD4"/>
    <w:rsid w:val="00CF2189"/>
    <w:rsid w:val="00CF2786"/>
    <w:rsid w:val="00CF41FA"/>
    <w:rsid w:val="00CF452D"/>
    <w:rsid w:val="00CF6EC5"/>
    <w:rsid w:val="00CF7556"/>
    <w:rsid w:val="00D00D80"/>
    <w:rsid w:val="00D00E63"/>
    <w:rsid w:val="00D00E8F"/>
    <w:rsid w:val="00D010C2"/>
    <w:rsid w:val="00D01B28"/>
    <w:rsid w:val="00D025FC"/>
    <w:rsid w:val="00D04C93"/>
    <w:rsid w:val="00D053A5"/>
    <w:rsid w:val="00D05B3E"/>
    <w:rsid w:val="00D05EDA"/>
    <w:rsid w:val="00D108AA"/>
    <w:rsid w:val="00D11425"/>
    <w:rsid w:val="00D13B48"/>
    <w:rsid w:val="00D14F5C"/>
    <w:rsid w:val="00D16333"/>
    <w:rsid w:val="00D16DE3"/>
    <w:rsid w:val="00D171CC"/>
    <w:rsid w:val="00D20C25"/>
    <w:rsid w:val="00D20DC2"/>
    <w:rsid w:val="00D22415"/>
    <w:rsid w:val="00D22C16"/>
    <w:rsid w:val="00D22F68"/>
    <w:rsid w:val="00D236C6"/>
    <w:rsid w:val="00D26F95"/>
    <w:rsid w:val="00D2747E"/>
    <w:rsid w:val="00D27925"/>
    <w:rsid w:val="00D30D13"/>
    <w:rsid w:val="00D31982"/>
    <w:rsid w:val="00D32621"/>
    <w:rsid w:val="00D3278D"/>
    <w:rsid w:val="00D32D64"/>
    <w:rsid w:val="00D34BF5"/>
    <w:rsid w:val="00D377D0"/>
    <w:rsid w:val="00D37DB6"/>
    <w:rsid w:val="00D4042F"/>
    <w:rsid w:val="00D41756"/>
    <w:rsid w:val="00D41CEA"/>
    <w:rsid w:val="00D41D64"/>
    <w:rsid w:val="00D4217F"/>
    <w:rsid w:val="00D423B3"/>
    <w:rsid w:val="00D43102"/>
    <w:rsid w:val="00D44241"/>
    <w:rsid w:val="00D467D2"/>
    <w:rsid w:val="00D506DB"/>
    <w:rsid w:val="00D51625"/>
    <w:rsid w:val="00D51BC7"/>
    <w:rsid w:val="00D51C6A"/>
    <w:rsid w:val="00D52B93"/>
    <w:rsid w:val="00D53239"/>
    <w:rsid w:val="00D53F39"/>
    <w:rsid w:val="00D55901"/>
    <w:rsid w:val="00D5634D"/>
    <w:rsid w:val="00D564E6"/>
    <w:rsid w:val="00D56655"/>
    <w:rsid w:val="00D575BB"/>
    <w:rsid w:val="00D607DF"/>
    <w:rsid w:val="00D612C5"/>
    <w:rsid w:val="00D616DA"/>
    <w:rsid w:val="00D64B6D"/>
    <w:rsid w:val="00D66F63"/>
    <w:rsid w:val="00D70F74"/>
    <w:rsid w:val="00D71A70"/>
    <w:rsid w:val="00D73BE0"/>
    <w:rsid w:val="00D77C6B"/>
    <w:rsid w:val="00D80FD7"/>
    <w:rsid w:val="00D81E1A"/>
    <w:rsid w:val="00D827B0"/>
    <w:rsid w:val="00D84E93"/>
    <w:rsid w:val="00D85BC1"/>
    <w:rsid w:val="00D86EDB"/>
    <w:rsid w:val="00D877DA"/>
    <w:rsid w:val="00D90C7D"/>
    <w:rsid w:val="00D91DF3"/>
    <w:rsid w:val="00D940AC"/>
    <w:rsid w:val="00D969D6"/>
    <w:rsid w:val="00D9720F"/>
    <w:rsid w:val="00D97522"/>
    <w:rsid w:val="00DA08FA"/>
    <w:rsid w:val="00DA1106"/>
    <w:rsid w:val="00DA11B1"/>
    <w:rsid w:val="00DA187E"/>
    <w:rsid w:val="00DA2BC8"/>
    <w:rsid w:val="00DA2FA9"/>
    <w:rsid w:val="00DA4794"/>
    <w:rsid w:val="00DA4C22"/>
    <w:rsid w:val="00DA4CBC"/>
    <w:rsid w:val="00DA5D35"/>
    <w:rsid w:val="00DB03B3"/>
    <w:rsid w:val="00DB0745"/>
    <w:rsid w:val="00DB2BFE"/>
    <w:rsid w:val="00DB41BF"/>
    <w:rsid w:val="00DB53B2"/>
    <w:rsid w:val="00DB6C1F"/>
    <w:rsid w:val="00DB7BD7"/>
    <w:rsid w:val="00DC0C44"/>
    <w:rsid w:val="00DC196D"/>
    <w:rsid w:val="00DC25DA"/>
    <w:rsid w:val="00DC2C45"/>
    <w:rsid w:val="00DC376A"/>
    <w:rsid w:val="00DC5753"/>
    <w:rsid w:val="00DC5956"/>
    <w:rsid w:val="00DC5B83"/>
    <w:rsid w:val="00DC6D72"/>
    <w:rsid w:val="00DC7497"/>
    <w:rsid w:val="00DC774A"/>
    <w:rsid w:val="00DD0CDC"/>
    <w:rsid w:val="00DD1356"/>
    <w:rsid w:val="00DD1366"/>
    <w:rsid w:val="00DD1971"/>
    <w:rsid w:val="00DD1FA6"/>
    <w:rsid w:val="00DD2DCE"/>
    <w:rsid w:val="00DD3290"/>
    <w:rsid w:val="00DD4F3A"/>
    <w:rsid w:val="00DE0E16"/>
    <w:rsid w:val="00DE1BAA"/>
    <w:rsid w:val="00DE1DC4"/>
    <w:rsid w:val="00DE1E26"/>
    <w:rsid w:val="00DE2717"/>
    <w:rsid w:val="00DE48C6"/>
    <w:rsid w:val="00DE56BF"/>
    <w:rsid w:val="00DE5A40"/>
    <w:rsid w:val="00DE5AE5"/>
    <w:rsid w:val="00DE7622"/>
    <w:rsid w:val="00DF024B"/>
    <w:rsid w:val="00DF193D"/>
    <w:rsid w:val="00DF34FF"/>
    <w:rsid w:val="00DF4BC7"/>
    <w:rsid w:val="00DF529E"/>
    <w:rsid w:val="00DF5FC8"/>
    <w:rsid w:val="00DF67FA"/>
    <w:rsid w:val="00DF6D26"/>
    <w:rsid w:val="00DF7AD0"/>
    <w:rsid w:val="00E00669"/>
    <w:rsid w:val="00E00710"/>
    <w:rsid w:val="00E01FFB"/>
    <w:rsid w:val="00E02255"/>
    <w:rsid w:val="00E0225C"/>
    <w:rsid w:val="00E024E1"/>
    <w:rsid w:val="00E027A0"/>
    <w:rsid w:val="00E038E5"/>
    <w:rsid w:val="00E0502F"/>
    <w:rsid w:val="00E05BDF"/>
    <w:rsid w:val="00E05E7C"/>
    <w:rsid w:val="00E05EDF"/>
    <w:rsid w:val="00E0638D"/>
    <w:rsid w:val="00E07C7F"/>
    <w:rsid w:val="00E101C0"/>
    <w:rsid w:val="00E1060D"/>
    <w:rsid w:val="00E11802"/>
    <w:rsid w:val="00E12D09"/>
    <w:rsid w:val="00E13726"/>
    <w:rsid w:val="00E13DCE"/>
    <w:rsid w:val="00E16F77"/>
    <w:rsid w:val="00E1782F"/>
    <w:rsid w:val="00E17D32"/>
    <w:rsid w:val="00E213C8"/>
    <w:rsid w:val="00E213D5"/>
    <w:rsid w:val="00E21CEB"/>
    <w:rsid w:val="00E21D95"/>
    <w:rsid w:val="00E21F62"/>
    <w:rsid w:val="00E23371"/>
    <w:rsid w:val="00E23AC5"/>
    <w:rsid w:val="00E278E9"/>
    <w:rsid w:val="00E307B9"/>
    <w:rsid w:val="00E31308"/>
    <w:rsid w:val="00E31922"/>
    <w:rsid w:val="00E325FE"/>
    <w:rsid w:val="00E32F42"/>
    <w:rsid w:val="00E33554"/>
    <w:rsid w:val="00E33768"/>
    <w:rsid w:val="00E3433E"/>
    <w:rsid w:val="00E35622"/>
    <w:rsid w:val="00E360FA"/>
    <w:rsid w:val="00E3666F"/>
    <w:rsid w:val="00E375E3"/>
    <w:rsid w:val="00E37B1E"/>
    <w:rsid w:val="00E37F36"/>
    <w:rsid w:val="00E42470"/>
    <w:rsid w:val="00E42678"/>
    <w:rsid w:val="00E45438"/>
    <w:rsid w:val="00E50654"/>
    <w:rsid w:val="00E50920"/>
    <w:rsid w:val="00E50DF3"/>
    <w:rsid w:val="00E52D27"/>
    <w:rsid w:val="00E53526"/>
    <w:rsid w:val="00E555F6"/>
    <w:rsid w:val="00E55A03"/>
    <w:rsid w:val="00E564D9"/>
    <w:rsid w:val="00E566A1"/>
    <w:rsid w:val="00E57AD1"/>
    <w:rsid w:val="00E57DB6"/>
    <w:rsid w:val="00E61692"/>
    <w:rsid w:val="00E62181"/>
    <w:rsid w:val="00E623AA"/>
    <w:rsid w:val="00E627AA"/>
    <w:rsid w:val="00E62DBD"/>
    <w:rsid w:val="00E63B29"/>
    <w:rsid w:val="00E64A66"/>
    <w:rsid w:val="00E64B39"/>
    <w:rsid w:val="00E650BC"/>
    <w:rsid w:val="00E65B09"/>
    <w:rsid w:val="00E66648"/>
    <w:rsid w:val="00E6674C"/>
    <w:rsid w:val="00E66EB1"/>
    <w:rsid w:val="00E67E8A"/>
    <w:rsid w:val="00E7150E"/>
    <w:rsid w:val="00E7452B"/>
    <w:rsid w:val="00E74D48"/>
    <w:rsid w:val="00E75B11"/>
    <w:rsid w:val="00E80C1C"/>
    <w:rsid w:val="00E83C91"/>
    <w:rsid w:val="00E85165"/>
    <w:rsid w:val="00E852DE"/>
    <w:rsid w:val="00E8559E"/>
    <w:rsid w:val="00E85A74"/>
    <w:rsid w:val="00E912EC"/>
    <w:rsid w:val="00E9150C"/>
    <w:rsid w:val="00E933EB"/>
    <w:rsid w:val="00E95D83"/>
    <w:rsid w:val="00E95F78"/>
    <w:rsid w:val="00E970F1"/>
    <w:rsid w:val="00E97E4B"/>
    <w:rsid w:val="00E97F5C"/>
    <w:rsid w:val="00EA0B89"/>
    <w:rsid w:val="00EA13A8"/>
    <w:rsid w:val="00EA193B"/>
    <w:rsid w:val="00EA1BB2"/>
    <w:rsid w:val="00EA28CB"/>
    <w:rsid w:val="00EA2D71"/>
    <w:rsid w:val="00EA37C0"/>
    <w:rsid w:val="00EA5FF6"/>
    <w:rsid w:val="00EA6467"/>
    <w:rsid w:val="00EA66CB"/>
    <w:rsid w:val="00EA71F1"/>
    <w:rsid w:val="00EB03BD"/>
    <w:rsid w:val="00EB13A7"/>
    <w:rsid w:val="00EB213A"/>
    <w:rsid w:val="00EB2CD5"/>
    <w:rsid w:val="00EB36C2"/>
    <w:rsid w:val="00EB4D23"/>
    <w:rsid w:val="00EB4F30"/>
    <w:rsid w:val="00EB5082"/>
    <w:rsid w:val="00EB58D5"/>
    <w:rsid w:val="00EB6015"/>
    <w:rsid w:val="00EB6F94"/>
    <w:rsid w:val="00EC0E14"/>
    <w:rsid w:val="00EC0E63"/>
    <w:rsid w:val="00EC1DCF"/>
    <w:rsid w:val="00EC2600"/>
    <w:rsid w:val="00EC305F"/>
    <w:rsid w:val="00EC5C87"/>
    <w:rsid w:val="00EC5EDC"/>
    <w:rsid w:val="00EC609F"/>
    <w:rsid w:val="00EC62D5"/>
    <w:rsid w:val="00EC790D"/>
    <w:rsid w:val="00ED07B1"/>
    <w:rsid w:val="00ED188A"/>
    <w:rsid w:val="00ED42A1"/>
    <w:rsid w:val="00ED5B68"/>
    <w:rsid w:val="00ED71F9"/>
    <w:rsid w:val="00EE2D5C"/>
    <w:rsid w:val="00EE3B51"/>
    <w:rsid w:val="00EE6CEE"/>
    <w:rsid w:val="00EF1FD8"/>
    <w:rsid w:val="00EF622D"/>
    <w:rsid w:val="00EF62CA"/>
    <w:rsid w:val="00EF708E"/>
    <w:rsid w:val="00EF76B6"/>
    <w:rsid w:val="00EF7A4B"/>
    <w:rsid w:val="00EF7FC5"/>
    <w:rsid w:val="00F00139"/>
    <w:rsid w:val="00F002EA"/>
    <w:rsid w:val="00F0036C"/>
    <w:rsid w:val="00F014FA"/>
    <w:rsid w:val="00F02953"/>
    <w:rsid w:val="00F02D8C"/>
    <w:rsid w:val="00F03161"/>
    <w:rsid w:val="00F05EA7"/>
    <w:rsid w:val="00F05FBC"/>
    <w:rsid w:val="00F06D76"/>
    <w:rsid w:val="00F06EBF"/>
    <w:rsid w:val="00F072FC"/>
    <w:rsid w:val="00F10DA9"/>
    <w:rsid w:val="00F12A31"/>
    <w:rsid w:val="00F135BE"/>
    <w:rsid w:val="00F13EA2"/>
    <w:rsid w:val="00F14FBE"/>
    <w:rsid w:val="00F15905"/>
    <w:rsid w:val="00F15BA5"/>
    <w:rsid w:val="00F1622A"/>
    <w:rsid w:val="00F2766F"/>
    <w:rsid w:val="00F32B35"/>
    <w:rsid w:val="00F32CB0"/>
    <w:rsid w:val="00F335C3"/>
    <w:rsid w:val="00F33BA8"/>
    <w:rsid w:val="00F33C8E"/>
    <w:rsid w:val="00F34CF7"/>
    <w:rsid w:val="00F35296"/>
    <w:rsid w:val="00F357EE"/>
    <w:rsid w:val="00F35939"/>
    <w:rsid w:val="00F3667E"/>
    <w:rsid w:val="00F36E11"/>
    <w:rsid w:val="00F374A4"/>
    <w:rsid w:val="00F40197"/>
    <w:rsid w:val="00F41717"/>
    <w:rsid w:val="00F4289C"/>
    <w:rsid w:val="00F4601F"/>
    <w:rsid w:val="00F472C1"/>
    <w:rsid w:val="00F47B57"/>
    <w:rsid w:val="00F50C5A"/>
    <w:rsid w:val="00F50CA8"/>
    <w:rsid w:val="00F524C7"/>
    <w:rsid w:val="00F5278B"/>
    <w:rsid w:val="00F54245"/>
    <w:rsid w:val="00F54A96"/>
    <w:rsid w:val="00F579D2"/>
    <w:rsid w:val="00F60298"/>
    <w:rsid w:val="00F60C25"/>
    <w:rsid w:val="00F61BF6"/>
    <w:rsid w:val="00F6265F"/>
    <w:rsid w:val="00F62CBC"/>
    <w:rsid w:val="00F63298"/>
    <w:rsid w:val="00F6337A"/>
    <w:rsid w:val="00F63B92"/>
    <w:rsid w:val="00F647EA"/>
    <w:rsid w:val="00F64852"/>
    <w:rsid w:val="00F64CA0"/>
    <w:rsid w:val="00F66597"/>
    <w:rsid w:val="00F66D42"/>
    <w:rsid w:val="00F71D2D"/>
    <w:rsid w:val="00F722EC"/>
    <w:rsid w:val="00F73125"/>
    <w:rsid w:val="00F7382D"/>
    <w:rsid w:val="00F73EEC"/>
    <w:rsid w:val="00F745C3"/>
    <w:rsid w:val="00F76957"/>
    <w:rsid w:val="00F773B9"/>
    <w:rsid w:val="00F77A9C"/>
    <w:rsid w:val="00F80461"/>
    <w:rsid w:val="00F811D9"/>
    <w:rsid w:val="00F81820"/>
    <w:rsid w:val="00F8194B"/>
    <w:rsid w:val="00F826DB"/>
    <w:rsid w:val="00F82BB3"/>
    <w:rsid w:val="00F82E3B"/>
    <w:rsid w:val="00F8360D"/>
    <w:rsid w:val="00F85248"/>
    <w:rsid w:val="00F85AD8"/>
    <w:rsid w:val="00F86B10"/>
    <w:rsid w:val="00F875A9"/>
    <w:rsid w:val="00F876B8"/>
    <w:rsid w:val="00F91C56"/>
    <w:rsid w:val="00F92D87"/>
    <w:rsid w:val="00F952E9"/>
    <w:rsid w:val="00FA0B74"/>
    <w:rsid w:val="00FA0DB5"/>
    <w:rsid w:val="00FA0E1C"/>
    <w:rsid w:val="00FB07DC"/>
    <w:rsid w:val="00FB1BB3"/>
    <w:rsid w:val="00FB1D1D"/>
    <w:rsid w:val="00FB30DE"/>
    <w:rsid w:val="00FB310D"/>
    <w:rsid w:val="00FB36DC"/>
    <w:rsid w:val="00FB37CF"/>
    <w:rsid w:val="00FB4838"/>
    <w:rsid w:val="00FB4C65"/>
    <w:rsid w:val="00FB54AC"/>
    <w:rsid w:val="00FB5839"/>
    <w:rsid w:val="00FB75E3"/>
    <w:rsid w:val="00FC195A"/>
    <w:rsid w:val="00FC1AAA"/>
    <w:rsid w:val="00FC2064"/>
    <w:rsid w:val="00FC3A32"/>
    <w:rsid w:val="00FC3ED1"/>
    <w:rsid w:val="00FC4122"/>
    <w:rsid w:val="00FC44E8"/>
    <w:rsid w:val="00FC52C7"/>
    <w:rsid w:val="00FC7ED2"/>
    <w:rsid w:val="00FD043F"/>
    <w:rsid w:val="00FD1689"/>
    <w:rsid w:val="00FD1B6A"/>
    <w:rsid w:val="00FD24B9"/>
    <w:rsid w:val="00FD29EB"/>
    <w:rsid w:val="00FD2F58"/>
    <w:rsid w:val="00FD3BF1"/>
    <w:rsid w:val="00FD4A7A"/>
    <w:rsid w:val="00FD4B40"/>
    <w:rsid w:val="00FD4DE9"/>
    <w:rsid w:val="00FD7E88"/>
    <w:rsid w:val="00FE0AF8"/>
    <w:rsid w:val="00FE1038"/>
    <w:rsid w:val="00FE1B1B"/>
    <w:rsid w:val="00FE25E6"/>
    <w:rsid w:val="00FE2CBF"/>
    <w:rsid w:val="00FE345B"/>
    <w:rsid w:val="00FE35D0"/>
    <w:rsid w:val="00FE5A45"/>
    <w:rsid w:val="00FE62BC"/>
    <w:rsid w:val="00FE7479"/>
    <w:rsid w:val="00FF17EF"/>
    <w:rsid w:val="00FF4F45"/>
    <w:rsid w:val="00FF5EB2"/>
    <w:rsid w:val="00FF5EDF"/>
    <w:rsid w:val="00FF66A8"/>
    <w:rsid w:val="00FF6F05"/>
    <w:rsid w:val="00FF7D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723B0"/>
  <w15:docId w15:val="{3181CD16-AE6B-49EB-AFF8-016C6CE7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46EF7"/>
  </w:style>
  <w:style w:type="paragraph" w:styleId="Kop1">
    <w:name w:val="heading 1"/>
    <w:aliases w:val="Hoofdstuktitel"/>
    <w:basedOn w:val="Standaard"/>
    <w:next w:val="Standaard"/>
    <w:link w:val="Kop1Char"/>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
    <w:basedOn w:val="Alineakopjerapport"/>
    <w:next w:val="Standaard"/>
    <w:qFormat/>
    <w:rsid w:val="00361A0B"/>
    <w:pPr>
      <w:outlineLvl w:val="1"/>
    </w:pPr>
    <w:rPr>
      <w:b w:val="0"/>
      <w:bCs w:val="0"/>
    </w:rPr>
  </w:style>
  <w:style w:type="paragraph" w:styleId="Kop3">
    <w:name w:val="heading 3"/>
    <w:aliases w:val="Subparagraaf"/>
    <w:basedOn w:val="Standaard"/>
    <w:next w:val="Standaard"/>
    <w:qFormat/>
    <w:rsid w:val="00FE2507"/>
    <w:pPr>
      <w:keepNext/>
      <w:numPr>
        <w:ilvl w:val="2"/>
        <w:numId w:val="1"/>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7E5047"/>
    <w:pPr>
      <w:autoSpaceDN w:val="0"/>
      <w:spacing w:line="240" w:lineRule="auto"/>
      <w:contextualSpacing/>
    </w:pPr>
    <w:rPr>
      <w:rFonts w:cs="Arial"/>
      <w:b/>
      <w:bCs/>
      <w:color w:val="FFFFFF" w:themeColor="background1"/>
      <w:lang w:eastAsia="en-US"/>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uiPriority w:val="39"/>
    <w:rsid w:val="003B3222"/>
    <w:pPr>
      <w:spacing w:before="120" w:after="120"/>
    </w:pPr>
    <w:rPr>
      <w:rFonts w:asciiTheme="minorHAnsi" w:hAnsiTheme="minorHAnsi"/>
      <w:b/>
      <w:bCs/>
      <w:caps/>
      <w:sz w:val="20"/>
      <w:szCs w:val="20"/>
    </w:rPr>
  </w:style>
  <w:style w:type="paragraph" w:styleId="Inhopg2">
    <w:name w:val="toc 2"/>
    <w:basedOn w:val="Standaard"/>
    <w:next w:val="Standaard"/>
    <w:autoRedefine/>
    <w:uiPriority w:val="39"/>
    <w:rsid w:val="007E5047"/>
    <w:pPr>
      <w:tabs>
        <w:tab w:val="left" w:pos="630"/>
        <w:tab w:val="right" w:leader="dot" w:pos="8494"/>
      </w:tabs>
      <w:ind w:left="210"/>
    </w:pPr>
    <w:rPr>
      <w:rFonts w:asciiTheme="minorHAnsi" w:hAnsiTheme="minorHAnsi"/>
      <w:smallCaps/>
      <w:sz w:val="20"/>
      <w:szCs w:val="20"/>
    </w:rPr>
  </w:style>
  <w:style w:type="paragraph" w:styleId="Inhopg3">
    <w:name w:val="toc 3"/>
    <w:basedOn w:val="Standaard"/>
    <w:next w:val="Standaard"/>
    <w:autoRedefine/>
    <w:uiPriority w:val="39"/>
    <w:rsid w:val="003B3222"/>
    <w:pPr>
      <w:ind w:left="420"/>
    </w:pPr>
    <w:rPr>
      <w:rFonts w:asciiTheme="minorHAnsi" w:hAnsiTheme="minorHAnsi"/>
      <w:i/>
      <w:iCs/>
      <w:sz w:val="20"/>
      <w:szCs w:val="20"/>
    </w:r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uiPriority w:val="39"/>
    <w:rsid w:val="00071A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4654F0"/>
    <w:pPr>
      <w:keepLines/>
      <w:numPr>
        <w:numId w:val="0"/>
      </w:numPr>
      <w:spacing w:before="480" w:after="0" w:line="276" w:lineRule="auto"/>
      <w:outlineLvl w:val="9"/>
    </w:pPr>
    <w:rPr>
      <w:rFonts w:ascii="Cambria" w:hAnsi="Cambria"/>
      <w:color w:val="365F91" w:themeColor="accent1" w:themeShade="BF"/>
      <w:sz w:val="28"/>
      <w:szCs w:val="28"/>
    </w:rPr>
  </w:style>
  <w:style w:type="character" w:styleId="Hyperlink">
    <w:name w:val="Hyperlink"/>
    <w:basedOn w:val="Standaardalinea-lettertype"/>
    <w:uiPriority w:val="99"/>
    <w:unhideWhenUsed/>
    <w:rsid w:val="004654F0"/>
    <w:rPr>
      <w:color w:val="0000FF" w:themeColor="hyperlink"/>
      <w:u w:val="single"/>
    </w:rPr>
  </w:style>
  <w:style w:type="paragraph" w:styleId="Koptekst">
    <w:name w:val="header"/>
    <w:basedOn w:val="Standaard"/>
    <w:link w:val="KoptekstChar"/>
    <w:unhideWhenUsed/>
    <w:rsid w:val="00C72EF5"/>
    <w:pPr>
      <w:tabs>
        <w:tab w:val="center" w:pos="4536"/>
        <w:tab w:val="right" w:pos="9072"/>
      </w:tabs>
      <w:spacing w:line="240" w:lineRule="auto"/>
    </w:pPr>
  </w:style>
  <w:style w:type="character" w:customStyle="1" w:styleId="KoptekstChar">
    <w:name w:val="Koptekst Char"/>
    <w:basedOn w:val="Standaardalinea-lettertype"/>
    <w:link w:val="Koptekst"/>
    <w:rsid w:val="00C72EF5"/>
  </w:style>
  <w:style w:type="paragraph" w:styleId="Voettekst">
    <w:name w:val="footer"/>
    <w:basedOn w:val="Standaard"/>
    <w:link w:val="VoettekstChar"/>
    <w:unhideWhenUsed/>
    <w:qFormat/>
    <w:rsid w:val="00C72EF5"/>
    <w:pPr>
      <w:tabs>
        <w:tab w:val="center" w:pos="4536"/>
        <w:tab w:val="right" w:pos="9072"/>
      </w:tabs>
      <w:spacing w:line="240" w:lineRule="auto"/>
    </w:pPr>
  </w:style>
  <w:style w:type="character" w:customStyle="1" w:styleId="VoettekstChar">
    <w:name w:val="Voettekst Char"/>
    <w:basedOn w:val="Standaardalinea-lettertype"/>
    <w:link w:val="Voettekst"/>
    <w:rsid w:val="00C72EF5"/>
  </w:style>
  <w:style w:type="paragraph" w:styleId="Voetnoottekst">
    <w:name w:val="footnote text"/>
    <w:basedOn w:val="Standaard"/>
    <w:link w:val="VoetnoottekstChar"/>
    <w:uiPriority w:val="99"/>
    <w:unhideWhenUsed/>
    <w:rsid w:val="00C72EF5"/>
    <w:pPr>
      <w:spacing w:line="240" w:lineRule="auto"/>
    </w:pPr>
    <w:rPr>
      <w:rFonts w:asciiTheme="minorHAnsi" w:eastAsiaTheme="minorEastAsia" w:hAnsiTheme="minorHAnsi" w:cstheme="minorBidi"/>
      <w:sz w:val="24"/>
      <w:szCs w:val="24"/>
    </w:rPr>
  </w:style>
  <w:style w:type="character" w:customStyle="1" w:styleId="VoetnoottekstChar">
    <w:name w:val="Voetnoottekst Char"/>
    <w:basedOn w:val="Standaardalinea-lettertype"/>
    <w:link w:val="Voetnoottekst"/>
    <w:uiPriority w:val="99"/>
    <w:rsid w:val="00C72EF5"/>
    <w:rPr>
      <w:rFonts w:asciiTheme="minorHAnsi" w:eastAsiaTheme="minorEastAsia" w:hAnsiTheme="minorHAnsi" w:cstheme="minorBidi"/>
      <w:sz w:val="24"/>
      <w:szCs w:val="24"/>
    </w:rPr>
  </w:style>
  <w:style w:type="character" w:styleId="Voetnootmarkering">
    <w:name w:val="footnote reference"/>
    <w:basedOn w:val="Standaardalinea-lettertype"/>
    <w:uiPriority w:val="99"/>
    <w:unhideWhenUsed/>
    <w:rsid w:val="00C72EF5"/>
    <w:rPr>
      <w:vertAlign w:val="superscript"/>
    </w:rPr>
  </w:style>
  <w:style w:type="table" w:styleId="Lichtelijst-accent1">
    <w:name w:val="Light List Accent 1"/>
    <w:basedOn w:val="Standaardtabel"/>
    <w:uiPriority w:val="61"/>
    <w:rsid w:val="00036087"/>
    <w:pPr>
      <w:spacing w:line="240" w:lineRule="auto"/>
    </w:pPr>
    <w:rPr>
      <w:rFonts w:asciiTheme="minorHAnsi" w:eastAsiaTheme="minorHAnsi" w:hAnsiTheme="minorHAnsi" w:cstheme="minorBidi"/>
      <w:sz w:val="22"/>
      <w:szCs w:val="22"/>
      <w:lang w:val="en-GB"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ijschrift">
    <w:name w:val="caption"/>
    <w:basedOn w:val="Standaard"/>
    <w:next w:val="Standaard"/>
    <w:uiPriority w:val="35"/>
    <w:qFormat/>
    <w:rsid w:val="00036087"/>
    <w:pPr>
      <w:spacing w:line="240" w:lineRule="auto"/>
    </w:pPr>
    <w:rPr>
      <w:rFonts w:asciiTheme="minorHAnsi" w:eastAsiaTheme="minorHAnsi" w:hAnsiTheme="minorHAnsi" w:cstheme="minorBidi"/>
      <w:bCs/>
      <w:i/>
      <w:color w:val="000000" w:themeColor="text1"/>
      <w:sz w:val="18"/>
      <w:szCs w:val="18"/>
      <w:lang w:val="en-US" w:eastAsia="en-US"/>
    </w:rPr>
  </w:style>
  <w:style w:type="paragraph" w:customStyle="1" w:styleId="Huisstijl">
    <w:name w:val="Huisstijl"/>
    <w:basedOn w:val="Standaard"/>
    <w:qFormat/>
    <w:rsid w:val="00036087"/>
    <w:pPr>
      <w:spacing w:before="120" w:after="120" w:line="276" w:lineRule="auto"/>
    </w:pPr>
    <w:rPr>
      <w:rFonts w:ascii="Calibri" w:eastAsiaTheme="minorEastAsia" w:hAnsi="Calibri"/>
      <w:color w:val="1F497D" w:themeColor="text2"/>
      <w:sz w:val="19"/>
      <w:szCs w:val="19"/>
      <w:lang w:eastAsia="ja-JP"/>
    </w:rPr>
  </w:style>
  <w:style w:type="character" w:styleId="Verwijzingopmerking">
    <w:name w:val="annotation reference"/>
    <w:basedOn w:val="Standaardalinea-lettertype"/>
    <w:uiPriority w:val="99"/>
    <w:semiHidden/>
    <w:unhideWhenUsed/>
    <w:rsid w:val="00204D18"/>
    <w:rPr>
      <w:sz w:val="16"/>
      <w:szCs w:val="16"/>
    </w:rPr>
  </w:style>
  <w:style w:type="paragraph" w:styleId="Tekstopmerking">
    <w:name w:val="annotation text"/>
    <w:basedOn w:val="Standaard"/>
    <w:link w:val="TekstopmerkingChar"/>
    <w:uiPriority w:val="99"/>
    <w:unhideWhenUsed/>
    <w:rsid w:val="00204D18"/>
    <w:pPr>
      <w:spacing w:line="240" w:lineRule="auto"/>
    </w:pPr>
    <w:rPr>
      <w:sz w:val="20"/>
      <w:szCs w:val="20"/>
    </w:rPr>
  </w:style>
  <w:style w:type="character" w:customStyle="1" w:styleId="TekstopmerkingChar">
    <w:name w:val="Tekst opmerking Char"/>
    <w:basedOn w:val="Standaardalinea-lettertype"/>
    <w:link w:val="Tekstopmerking"/>
    <w:uiPriority w:val="99"/>
    <w:rsid w:val="00204D18"/>
    <w:rPr>
      <w:sz w:val="20"/>
      <w:szCs w:val="20"/>
    </w:rPr>
  </w:style>
  <w:style w:type="paragraph" w:styleId="Onderwerpvanopmerking">
    <w:name w:val="annotation subject"/>
    <w:basedOn w:val="Tekstopmerking"/>
    <w:next w:val="Tekstopmerking"/>
    <w:link w:val="OnderwerpvanopmerkingChar"/>
    <w:semiHidden/>
    <w:unhideWhenUsed/>
    <w:rsid w:val="00204D18"/>
    <w:rPr>
      <w:b/>
      <w:bCs/>
    </w:rPr>
  </w:style>
  <w:style w:type="character" w:customStyle="1" w:styleId="OnderwerpvanopmerkingChar">
    <w:name w:val="Onderwerp van opmerking Char"/>
    <w:basedOn w:val="TekstopmerkingChar"/>
    <w:link w:val="Onderwerpvanopmerking"/>
    <w:semiHidden/>
    <w:rsid w:val="00204D18"/>
    <w:rPr>
      <w:b/>
      <w:bCs/>
      <w:sz w:val="20"/>
      <w:szCs w:val="20"/>
    </w:rPr>
  </w:style>
  <w:style w:type="paragraph" w:styleId="Ballontekst">
    <w:name w:val="Balloon Text"/>
    <w:basedOn w:val="Standaard"/>
    <w:link w:val="BallontekstChar"/>
    <w:rsid w:val="00204D18"/>
    <w:pPr>
      <w:spacing w:line="240" w:lineRule="auto"/>
    </w:pPr>
    <w:rPr>
      <w:rFonts w:ascii="Times New Roman" w:hAnsi="Times New Roman"/>
      <w:sz w:val="18"/>
      <w:szCs w:val="18"/>
    </w:rPr>
  </w:style>
  <w:style w:type="character" w:customStyle="1" w:styleId="BallontekstChar">
    <w:name w:val="Ballontekst Char"/>
    <w:basedOn w:val="Standaardalinea-lettertype"/>
    <w:link w:val="Ballontekst"/>
    <w:rsid w:val="00204D18"/>
    <w:rPr>
      <w:rFonts w:ascii="Times New Roman" w:hAnsi="Times New Roman"/>
      <w:sz w:val="18"/>
      <w:szCs w:val="18"/>
    </w:rPr>
  </w:style>
  <w:style w:type="paragraph" w:styleId="Lijstalinea">
    <w:name w:val="List Paragraph"/>
    <w:aliases w:val="Opsomblokjes en substreepjes"/>
    <w:basedOn w:val="Standaard"/>
    <w:uiPriority w:val="34"/>
    <w:qFormat/>
    <w:rsid w:val="00340FCC"/>
    <w:pPr>
      <w:ind w:left="720"/>
      <w:contextualSpacing/>
    </w:pPr>
  </w:style>
  <w:style w:type="table" w:customStyle="1" w:styleId="Rastertabel4-Accent11">
    <w:name w:val="Rastertabel 4 - Accent 11"/>
    <w:basedOn w:val="Standaardtabel"/>
    <w:uiPriority w:val="49"/>
    <w:rsid w:val="00624533"/>
    <w:pPr>
      <w:spacing w:line="240" w:lineRule="auto"/>
    </w:pPr>
    <w:rPr>
      <w:rFonts w:asciiTheme="minorHAnsi" w:eastAsiaTheme="minorHAnsi" w:hAnsiTheme="minorHAnsi" w:cstheme="minorBid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opg4">
    <w:name w:val="toc 4"/>
    <w:basedOn w:val="Standaard"/>
    <w:next w:val="Standaard"/>
    <w:autoRedefine/>
    <w:semiHidden/>
    <w:unhideWhenUsed/>
    <w:rsid w:val="00222E7A"/>
    <w:pPr>
      <w:ind w:left="630"/>
    </w:pPr>
    <w:rPr>
      <w:rFonts w:asciiTheme="minorHAnsi" w:hAnsiTheme="minorHAnsi"/>
      <w:sz w:val="18"/>
      <w:szCs w:val="18"/>
    </w:rPr>
  </w:style>
  <w:style w:type="paragraph" w:styleId="Inhopg5">
    <w:name w:val="toc 5"/>
    <w:basedOn w:val="Standaard"/>
    <w:next w:val="Standaard"/>
    <w:autoRedefine/>
    <w:semiHidden/>
    <w:unhideWhenUsed/>
    <w:rsid w:val="00222E7A"/>
    <w:pPr>
      <w:ind w:left="840"/>
    </w:pPr>
    <w:rPr>
      <w:rFonts w:asciiTheme="minorHAnsi" w:hAnsiTheme="minorHAnsi"/>
      <w:sz w:val="18"/>
      <w:szCs w:val="18"/>
    </w:rPr>
  </w:style>
  <w:style w:type="paragraph" w:styleId="Inhopg6">
    <w:name w:val="toc 6"/>
    <w:basedOn w:val="Standaard"/>
    <w:next w:val="Standaard"/>
    <w:autoRedefine/>
    <w:semiHidden/>
    <w:unhideWhenUsed/>
    <w:rsid w:val="00222E7A"/>
    <w:pPr>
      <w:ind w:left="1050"/>
    </w:pPr>
    <w:rPr>
      <w:rFonts w:asciiTheme="minorHAnsi" w:hAnsiTheme="minorHAnsi"/>
      <w:sz w:val="18"/>
      <w:szCs w:val="18"/>
    </w:rPr>
  </w:style>
  <w:style w:type="paragraph" w:styleId="Inhopg7">
    <w:name w:val="toc 7"/>
    <w:basedOn w:val="Standaard"/>
    <w:next w:val="Standaard"/>
    <w:autoRedefine/>
    <w:semiHidden/>
    <w:unhideWhenUsed/>
    <w:rsid w:val="00222E7A"/>
    <w:pPr>
      <w:ind w:left="1260"/>
    </w:pPr>
    <w:rPr>
      <w:rFonts w:asciiTheme="minorHAnsi" w:hAnsiTheme="minorHAnsi"/>
      <w:sz w:val="18"/>
      <w:szCs w:val="18"/>
    </w:rPr>
  </w:style>
  <w:style w:type="paragraph" w:styleId="Inhopg8">
    <w:name w:val="toc 8"/>
    <w:basedOn w:val="Standaard"/>
    <w:next w:val="Standaard"/>
    <w:autoRedefine/>
    <w:semiHidden/>
    <w:unhideWhenUsed/>
    <w:rsid w:val="00222E7A"/>
    <w:pPr>
      <w:ind w:left="1470"/>
    </w:pPr>
    <w:rPr>
      <w:rFonts w:asciiTheme="minorHAnsi" w:hAnsiTheme="minorHAnsi"/>
      <w:sz w:val="18"/>
      <w:szCs w:val="18"/>
    </w:rPr>
  </w:style>
  <w:style w:type="paragraph" w:styleId="Inhopg9">
    <w:name w:val="toc 9"/>
    <w:basedOn w:val="Standaard"/>
    <w:next w:val="Standaard"/>
    <w:autoRedefine/>
    <w:semiHidden/>
    <w:unhideWhenUsed/>
    <w:rsid w:val="00222E7A"/>
    <w:pPr>
      <w:ind w:left="1680"/>
    </w:pPr>
    <w:rPr>
      <w:rFonts w:asciiTheme="minorHAnsi" w:hAnsiTheme="minorHAnsi"/>
      <w:sz w:val="18"/>
      <w:szCs w:val="18"/>
    </w:rPr>
  </w:style>
  <w:style w:type="paragraph" w:styleId="Ondertitel">
    <w:name w:val="Subtitle"/>
    <w:basedOn w:val="Standaard"/>
    <w:next w:val="Standaard"/>
    <w:link w:val="OndertitelChar"/>
    <w:uiPriority w:val="99"/>
    <w:qFormat/>
    <w:rsid w:val="00BE0565"/>
    <w:pPr>
      <w:numPr>
        <w:ilvl w:val="1"/>
      </w:numPr>
      <w:ind w:right="2125"/>
    </w:pPr>
    <w:rPr>
      <w:rFonts w:eastAsia="MS ????"/>
      <w:b/>
      <w:iCs/>
      <w:color w:val="000000"/>
      <w:sz w:val="22"/>
      <w:szCs w:val="22"/>
      <w:lang w:eastAsia="en-US"/>
    </w:rPr>
  </w:style>
  <w:style w:type="character" w:customStyle="1" w:styleId="OndertitelChar">
    <w:name w:val="Ondertitel Char"/>
    <w:basedOn w:val="Standaardalinea-lettertype"/>
    <w:link w:val="Ondertitel"/>
    <w:uiPriority w:val="99"/>
    <w:rsid w:val="00BE0565"/>
    <w:rPr>
      <w:rFonts w:eastAsia="MS ????"/>
      <w:b/>
      <w:iCs/>
      <w:color w:val="000000"/>
      <w:sz w:val="22"/>
      <w:szCs w:val="22"/>
      <w:lang w:eastAsia="en-US"/>
    </w:rPr>
  </w:style>
  <w:style w:type="character" w:customStyle="1" w:styleId="apple-converted-space">
    <w:name w:val="apple-converted-space"/>
    <w:basedOn w:val="Standaardalinea-lettertype"/>
    <w:rsid w:val="00416A32"/>
  </w:style>
  <w:style w:type="table" w:customStyle="1" w:styleId="GridTable5Dark-Accent21">
    <w:name w:val="Grid Table 5 Dark - Accent 21"/>
    <w:basedOn w:val="Standaardtabel"/>
    <w:uiPriority w:val="50"/>
    <w:rsid w:val="00A11FD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ListTable3-Accent21">
    <w:name w:val="List Table 3 - Accent 21"/>
    <w:basedOn w:val="Standaardtabel"/>
    <w:uiPriority w:val="48"/>
    <w:rsid w:val="00A11FDE"/>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paragraph" w:customStyle="1" w:styleId="Default">
    <w:name w:val="Default"/>
    <w:rsid w:val="006967B9"/>
    <w:pPr>
      <w:autoSpaceDE w:val="0"/>
      <w:autoSpaceDN w:val="0"/>
      <w:adjustRightInd w:val="0"/>
      <w:spacing w:line="240" w:lineRule="auto"/>
    </w:pPr>
    <w:rPr>
      <w:rFonts w:cs="Corbel"/>
      <w:color w:val="000000"/>
      <w:sz w:val="24"/>
      <w:szCs w:val="24"/>
    </w:rPr>
  </w:style>
  <w:style w:type="paragraph" w:styleId="Revisie">
    <w:name w:val="Revision"/>
    <w:hidden/>
    <w:uiPriority w:val="99"/>
    <w:semiHidden/>
    <w:rsid w:val="00AE05DC"/>
    <w:pPr>
      <w:spacing w:line="240" w:lineRule="auto"/>
    </w:pPr>
  </w:style>
  <w:style w:type="paragraph" w:styleId="Normaalweb">
    <w:name w:val="Normal (Web)"/>
    <w:basedOn w:val="Standaard"/>
    <w:semiHidden/>
    <w:unhideWhenUsed/>
    <w:rsid w:val="0029587A"/>
    <w:rPr>
      <w:rFonts w:ascii="Times New Roman" w:hAnsi="Times New Roman"/>
      <w:sz w:val="24"/>
      <w:szCs w:val="24"/>
    </w:rPr>
  </w:style>
  <w:style w:type="character" w:styleId="Zwaar">
    <w:name w:val="Strong"/>
    <w:basedOn w:val="Standaardalinea-lettertype"/>
    <w:uiPriority w:val="22"/>
    <w:qFormat/>
    <w:rsid w:val="00E32F42"/>
    <w:rPr>
      <w:b/>
      <w:bCs/>
    </w:rPr>
  </w:style>
  <w:style w:type="character" w:customStyle="1" w:styleId="fontstyle31">
    <w:name w:val="fontstyle31"/>
    <w:basedOn w:val="Standaardalinea-lettertype"/>
    <w:rsid w:val="00FE35D0"/>
    <w:rPr>
      <w:rFonts w:ascii="Arial" w:hAnsi="Arial" w:cs="Arial" w:hint="default"/>
      <w:b w:val="0"/>
      <w:bCs w:val="0"/>
      <w:i w:val="0"/>
      <w:iCs w:val="0"/>
      <w:color w:val="000000"/>
      <w:sz w:val="20"/>
      <w:szCs w:val="20"/>
    </w:rPr>
  </w:style>
  <w:style w:type="character" w:customStyle="1" w:styleId="fontstyle21">
    <w:name w:val="fontstyle21"/>
    <w:basedOn w:val="Standaardalinea-lettertype"/>
    <w:rsid w:val="00235233"/>
    <w:rPr>
      <w:rFonts w:ascii="Verdana" w:hAnsi="Verdana" w:hint="default"/>
      <w:b w:val="0"/>
      <w:bCs w:val="0"/>
      <w:i w:val="0"/>
      <w:iCs w:val="0"/>
      <w:color w:val="000000"/>
      <w:sz w:val="18"/>
      <w:szCs w:val="18"/>
    </w:rPr>
  </w:style>
  <w:style w:type="character" w:customStyle="1" w:styleId="Kop1Char">
    <w:name w:val="Kop 1 Char"/>
    <w:aliases w:val="Hoofdstuktitel Char"/>
    <w:basedOn w:val="Standaardalinea-lettertype"/>
    <w:link w:val="Kop1"/>
    <w:rsid w:val="00DC7497"/>
    <w:rPr>
      <w:rFonts w:cs="Arial"/>
      <w:b/>
      <w:bCs/>
      <w:sz w:val="4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60116">
      <w:bodyDiv w:val="1"/>
      <w:marLeft w:val="0"/>
      <w:marRight w:val="0"/>
      <w:marTop w:val="0"/>
      <w:marBottom w:val="0"/>
      <w:divBdr>
        <w:top w:val="none" w:sz="0" w:space="0" w:color="auto"/>
        <w:left w:val="none" w:sz="0" w:space="0" w:color="auto"/>
        <w:bottom w:val="none" w:sz="0" w:space="0" w:color="auto"/>
        <w:right w:val="none" w:sz="0" w:space="0" w:color="auto"/>
      </w:divBdr>
    </w:div>
    <w:div w:id="35086025">
      <w:bodyDiv w:val="1"/>
      <w:marLeft w:val="0"/>
      <w:marRight w:val="0"/>
      <w:marTop w:val="0"/>
      <w:marBottom w:val="0"/>
      <w:divBdr>
        <w:top w:val="none" w:sz="0" w:space="0" w:color="auto"/>
        <w:left w:val="none" w:sz="0" w:space="0" w:color="auto"/>
        <w:bottom w:val="none" w:sz="0" w:space="0" w:color="auto"/>
        <w:right w:val="none" w:sz="0" w:space="0" w:color="auto"/>
      </w:divBdr>
    </w:div>
    <w:div w:id="98062102">
      <w:bodyDiv w:val="1"/>
      <w:marLeft w:val="0"/>
      <w:marRight w:val="0"/>
      <w:marTop w:val="0"/>
      <w:marBottom w:val="0"/>
      <w:divBdr>
        <w:top w:val="none" w:sz="0" w:space="0" w:color="auto"/>
        <w:left w:val="none" w:sz="0" w:space="0" w:color="auto"/>
        <w:bottom w:val="none" w:sz="0" w:space="0" w:color="auto"/>
        <w:right w:val="none" w:sz="0" w:space="0" w:color="auto"/>
      </w:divBdr>
    </w:div>
    <w:div w:id="105077355">
      <w:bodyDiv w:val="1"/>
      <w:marLeft w:val="0"/>
      <w:marRight w:val="0"/>
      <w:marTop w:val="0"/>
      <w:marBottom w:val="0"/>
      <w:divBdr>
        <w:top w:val="none" w:sz="0" w:space="0" w:color="auto"/>
        <w:left w:val="none" w:sz="0" w:space="0" w:color="auto"/>
        <w:bottom w:val="none" w:sz="0" w:space="0" w:color="auto"/>
        <w:right w:val="none" w:sz="0" w:space="0" w:color="auto"/>
      </w:divBdr>
    </w:div>
    <w:div w:id="136730075">
      <w:bodyDiv w:val="1"/>
      <w:marLeft w:val="0"/>
      <w:marRight w:val="0"/>
      <w:marTop w:val="0"/>
      <w:marBottom w:val="0"/>
      <w:divBdr>
        <w:top w:val="none" w:sz="0" w:space="0" w:color="auto"/>
        <w:left w:val="none" w:sz="0" w:space="0" w:color="auto"/>
        <w:bottom w:val="none" w:sz="0" w:space="0" w:color="auto"/>
        <w:right w:val="none" w:sz="0" w:space="0" w:color="auto"/>
      </w:divBdr>
      <w:divsChild>
        <w:div w:id="26955008">
          <w:marLeft w:val="0"/>
          <w:marRight w:val="0"/>
          <w:marTop w:val="0"/>
          <w:marBottom w:val="0"/>
          <w:divBdr>
            <w:top w:val="none" w:sz="0" w:space="0" w:color="auto"/>
            <w:left w:val="none" w:sz="0" w:space="0" w:color="auto"/>
            <w:bottom w:val="none" w:sz="0" w:space="0" w:color="auto"/>
            <w:right w:val="none" w:sz="0" w:space="0" w:color="auto"/>
          </w:divBdr>
          <w:divsChild>
            <w:div w:id="185561129">
              <w:marLeft w:val="0"/>
              <w:marRight w:val="0"/>
              <w:marTop w:val="0"/>
              <w:marBottom w:val="0"/>
              <w:divBdr>
                <w:top w:val="none" w:sz="0" w:space="0" w:color="auto"/>
                <w:left w:val="none" w:sz="0" w:space="0" w:color="auto"/>
                <w:bottom w:val="none" w:sz="0" w:space="0" w:color="auto"/>
                <w:right w:val="none" w:sz="0" w:space="0" w:color="auto"/>
              </w:divBdr>
              <w:divsChild>
                <w:div w:id="682711010">
                  <w:marLeft w:val="0"/>
                  <w:marRight w:val="0"/>
                  <w:marTop w:val="0"/>
                  <w:marBottom w:val="0"/>
                  <w:divBdr>
                    <w:top w:val="none" w:sz="0" w:space="0" w:color="auto"/>
                    <w:left w:val="none" w:sz="0" w:space="0" w:color="auto"/>
                    <w:bottom w:val="none" w:sz="0" w:space="0" w:color="auto"/>
                    <w:right w:val="none" w:sz="0" w:space="0" w:color="auto"/>
                  </w:divBdr>
                  <w:divsChild>
                    <w:div w:id="20440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791820">
      <w:bodyDiv w:val="1"/>
      <w:marLeft w:val="0"/>
      <w:marRight w:val="0"/>
      <w:marTop w:val="0"/>
      <w:marBottom w:val="0"/>
      <w:divBdr>
        <w:top w:val="none" w:sz="0" w:space="0" w:color="auto"/>
        <w:left w:val="none" w:sz="0" w:space="0" w:color="auto"/>
        <w:bottom w:val="none" w:sz="0" w:space="0" w:color="auto"/>
        <w:right w:val="none" w:sz="0" w:space="0" w:color="auto"/>
      </w:divBdr>
    </w:div>
    <w:div w:id="323241476">
      <w:bodyDiv w:val="1"/>
      <w:marLeft w:val="0"/>
      <w:marRight w:val="0"/>
      <w:marTop w:val="0"/>
      <w:marBottom w:val="0"/>
      <w:divBdr>
        <w:top w:val="none" w:sz="0" w:space="0" w:color="auto"/>
        <w:left w:val="none" w:sz="0" w:space="0" w:color="auto"/>
        <w:bottom w:val="none" w:sz="0" w:space="0" w:color="auto"/>
        <w:right w:val="none" w:sz="0" w:space="0" w:color="auto"/>
      </w:divBdr>
    </w:div>
    <w:div w:id="376006465">
      <w:bodyDiv w:val="1"/>
      <w:marLeft w:val="0"/>
      <w:marRight w:val="0"/>
      <w:marTop w:val="0"/>
      <w:marBottom w:val="0"/>
      <w:divBdr>
        <w:top w:val="none" w:sz="0" w:space="0" w:color="auto"/>
        <w:left w:val="none" w:sz="0" w:space="0" w:color="auto"/>
        <w:bottom w:val="none" w:sz="0" w:space="0" w:color="auto"/>
        <w:right w:val="none" w:sz="0" w:space="0" w:color="auto"/>
      </w:divBdr>
    </w:div>
    <w:div w:id="378170947">
      <w:bodyDiv w:val="1"/>
      <w:marLeft w:val="0"/>
      <w:marRight w:val="0"/>
      <w:marTop w:val="0"/>
      <w:marBottom w:val="0"/>
      <w:divBdr>
        <w:top w:val="none" w:sz="0" w:space="0" w:color="auto"/>
        <w:left w:val="none" w:sz="0" w:space="0" w:color="auto"/>
        <w:bottom w:val="none" w:sz="0" w:space="0" w:color="auto"/>
        <w:right w:val="none" w:sz="0" w:space="0" w:color="auto"/>
      </w:divBdr>
      <w:divsChild>
        <w:div w:id="866868221">
          <w:marLeft w:val="0"/>
          <w:marRight w:val="0"/>
          <w:marTop w:val="0"/>
          <w:marBottom w:val="0"/>
          <w:divBdr>
            <w:top w:val="none" w:sz="0" w:space="0" w:color="auto"/>
            <w:left w:val="none" w:sz="0" w:space="0" w:color="auto"/>
            <w:bottom w:val="none" w:sz="0" w:space="0" w:color="auto"/>
            <w:right w:val="none" w:sz="0" w:space="0" w:color="auto"/>
          </w:divBdr>
          <w:divsChild>
            <w:div w:id="1837575569">
              <w:marLeft w:val="0"/>
              <w:marRight w:val="0"/>
              <w:marTop w:val="0"/>
              <w:marBottom w:val="0"/>
              <w:divBdr>
                <w:top w:val="none" w:sz="0" w:space="0" w:color="auto"/>
                <w:left w:val="none" w:sz="0" w:space="0" w:color="auto"/>
                <w:bottom w:val="none" w:sz="0" w:space="0" w:color="auto"/>
                <w:right w:val="none" w:sz="0" w:space="0" w:color="auto"/>
              </w:divBdr>
              <w:divsChild>
                <w:div w:id="1949315725">
                  <w:marLeft w:val="0"/>
                  <w:marRight w:val="0"/>
                  <w:marTop w:val="0"/>
                  <w:marBottom w:val="0"/>
                  <w:divBdr>
                    <w:top w:val="none" w:sz="0" w:space="0" w:color="auto"/>
                    <w:left w:val="none" w:sz="0" w:space="0" w:color="auto"/>
                    <w:bottom w:val="none" w:sz="0" w:space="0" w:color="auto"/>
                    <w:right w:val="none" w:sz="0" w:space="0" w:color="auto"/>
                  </w:divBdr>
                  <w:divsChild>
                    <w:div w:id="55131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028197">
      <w:bodyDiv w:val="1"/>
      <w:marLeft w:val="0"/>
      <w:marRight w:val="0"/>
      <w:marTop w:val="0"/>
      <w:marBottom w:val="0"/>
      <w:divBdr>
        <w:top w:val="none" w:sz="0" w:space="0" w:color="auto"/>
        <w:left w:val="none" w:sz="0" w:space="0" w:color="auto"/>
        <w:bottom w:val="none" w:sz="0" w:space="0" w:color="auto"/>
        <w:right w:val="none" w:sz="0" w:space="0" w:color="auto"/>
      </w:divBdr>
    </w:div>
    <w:div w:id="480585099">
      <w:bodyDiv w:val="1"/>
      <w:marLeft w:val="0"/>
      <w:marRight w:val="0"/>
      <w:marTop w:val="0"/>
      <w:marBottom w:val="0"/>
      <w:divBdr>
        <w:top w:val="none" w:sz="0" w:space="0" w:color="auto"/>
        <w:left w:val="none" w:sz="0" w:space="0" w:color="auto"/>
        <w:bottom w:val="none" w:sz="0" w:space="0" w:color="auto"/>
        <w:right w:val="none" w:sz="0" w:space="0" w:color="auto"/>
      </w:divBdr>
    </w:div>
    <w:div w:id="487093985">
      <w:bodyDiv w:val="1"/>
      <w:marLeft w:val="0"/>
      <w:marRight w:val="0"/>
      <w:marTop w:val="0"/>
      <w:marBottom w:val="0"/>
      <w:divBdr>
        <w:top w:val="none" w:sz="0" w:space="0" w:color="auto"/>
        <w:left w:val="none" w:sz="0" w:space="0" w:color="auto"/>
        <w:bottom w:val="none" w:sz="0" w:space="0" w:color="auto"/>
        <w:right w:val="none" w:sz="0" w:space="0" w:color="auto"/>
      </w:divBdr>
    </w:div>
    <w:div w:id="518200337">
      <w:bodyDiv w:val="1"/>
      <w:marLeft w:val="0"/>
      <w:marRight w:val="0"/>
      <w:marTop w:val="0"/>
      <w:marBottom w:val="0"/>
      <w:divBdr>
        <w:top w:val="none" w:sz="0" w:space="0" w:color="auto"/>
        <w:left w:val="none" w:sz="0" w:space="0" w:color="auto"/>
        <w:bottom w:val="none" w:sz="0" w:space="0" w:color="auto"/>
        <w:right w:val="none" w:sz="0" w:space="0" w:color="auto"/>
      </w:divBdr>
    </w:div>
    <w:div w:id="567886390">
      <w:bodyDiv w:val="1"/>
      <w:marLeft w:val="0"/>
      <w:marRight w:val="0"/>
      <w:marTop w:val="0"/>
      <w:marBottom w:val="0"/>
      <w:divBdr>
        <w:top w:val="none" w:sz="0" w:space="0" w:color="auto"/>
        <w:left w:val="none" w:sz="0" w:space="0" w:color="auto"/>
        <w:bottom w:val="none" w:sz="0" w:space="0" w:color="auto"/>
        <w:right w:val="none" w:sz="0" w:space="0" w:color="auto"/>
      </w:divBdr>
    </w:div>
    <w:div w:id="591624781">
      <w:bodyDiv w:val="1"/>
      <w:marLeft w:val="0"/>
      <w:marRight w:val="0"/>
      <w:marTop w:val="0"/>
      <w:marBottom w:val="0"/>
      <w:divBdr>
        <w:top w:val="none" w:sz="0" w:space="0" w:color="auto"/>
        <w:left w:val="none" w:sz="0" w:space="0" w:color="auto"/>
        <w:bottom w:val="none" w:sz="0" w:space="0" w:color="auto"/>
        <w:right w:val="none" w:sz="0" w:space="0" w:color="auto"/>
      </w:divBdr>
      <w:divsChild>
        <w:div w:id="1262564527">
          <w:marLeft w:val="0"/>
          <w:marRight w:val="0"/>
          <w:marTop w:val="0"/>
          <w:marBottom w:val="0"/>
          <w:divBdr>
            <w:top w:val="none" w:sz="0" w:space="0" w:color="auto"/>
            <w:left w:val="none" w:sz="0" w:space="0" w:color="auto"/>
            <w:bottom w:val="none" w:sz="0" w:space="0" w:color="auto"/>
            <w:right w:val="none" w:sz="0" w:space="0" w:color="auto"/>
          </w:divBdr>
          <w:divsChild>
            <w:div w:id="1878080568">
              <w:marLeft w:val="0"/>
              <w:marRight w:val="0"/>
              <w:marTop w:val="0"/>
              <w:marBottom w:val="0"/>
              <w:divBdr>
                <w:top w:val="none" w:sz="0" w:space="0" w:color="auto"/>
                <w:left w:val="none" w:sz="0" w:space="0" w:color="auto"/>
                <w:bottom w:val="none" w:sz="0" w:space="0" w:color="auto"/>
                <w:right w:val="none" w:sz="0" w:space="0" w:color="auto"/>
              </w:divBdr>
              <w:divsChild>
                <w:div w:id="1750615224">
                  <w:marLeft w:val="0"/>
                  <w:marRight w:val="0"/>
                  <w:marTop w:val="0"/>
                  <w:marBottom w:val="0"/>
                  <w:divBdr>
                    <w:top w:val="none" w:sz="0" w:space="0" w:color="auto"/>
                    <w:left w:val="none" w:sz="0" w:space="0" w:color="auto"/>
                    <w:bottom w:val="none" w:sz="0" w:space="0" w:color="auto"/>
                    <w:right w:val="none" w:sz="0" w:space="0" w:color="auto"/>
                  </w:divBdr>
                  <w:divsChild>
                    <w:div w:id="55797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780369">
      <w:bodyDiv w:val="1"/>
      <w:marLeft w:val="0"/>
      <w:marRight w:val="0"/>
      <w:marTop w:val="0"/>
      <w:marBottom w:val="0"/>
      <w:divBdr>
        <w:top w:val="none" w:sz="0" w:space="0" w:color="auto"/>
        <w:left w:val="none" w:sz="0" w:space="0" w:color="auto"/>
        <w:bottom w:val="none" w:sz="0" w:space="0" w:color="auto"/>
        <w:right w:val="none" w:sz="0" w:space="0" w:color="auto"/>
      </w:divBdr>
    </w:div>
    <w:div w:id="676154886">
      <w:bodyDiv w:val="1"/>
      <w:marLeft w:val="0"/>
      <w:marRight w:val="0"/>
      <w:marTop w:val="0"/>
      <w:marBottom w:val="0"/>
      <w:divBdr>
        <w:top w:val="none" w:sz="0" w:space="0" w:color="auto"/>
        <w:left w:val="none" w:sz="0" w:space="0" w:color="auto"/>
        <w:bottom w:val="none" w:sz="0" w:space="0" w:color="auto"/>
        <w:right w:val="none" w:sz="0" w:space="0" w:color="auto"/>
      </w:divBdr>
      <w:divsChild>
        <w:div w:id="2019959181">
          <w:marLeft w:val="0"/>
          <w:marRight w:val="0"/>
          <w:marTop w:val="0"/>
          <w:marBottom w:val="0"/>
          <w:divBdr>
            <w:top w:val="none" w:sz="0" w:space="0" w:color="auto"/>
            <w:left w:val="none" w:sz="0" w:space="0" w:color="auto"/>
            <w:bottom w:val="none" w:sz="0" w:space="0" w:color="auto"/>
            <w:right w:val="none" w:sz="0" w:space="0" w:color="auto"/>
          </w:divBdr>
          <w:divsChild>
            <w:div w:id="457335191">
              <w:marLeft w:val="0"/>
              <w:marRight w:val="0"/>
              <w:marTop w:val="0"/>
              <w:marBottom w:val="0"/>
              <w:divBdr>
                <w:top w:val="none" w:sz="0" w:space="0" w:color="auto"/>
                <w:left w:val="none" w:sz="0" w:space="0" w:color="auto"/>
                <w:bottom w:val="none" w:sz="0" w:space="0" w:color="auto"/>
                <w:right w:val="none" w:sz="0" w:space="0" w:color="auto"/>
              </w:divBdr>
              <w:divsChild>
                <w:div w:id="628710003">
                  <w:marLeft w:val="0"/>
                  <w:marRight w:val="0"/>
                  <w:marTop w:val="0"/>
                  <w:marBottom w:val="0"/>
                  <w:divBdr>
                    <w:top w:val="none" w:sz="0" w:space="0" w:color="auto"/>
                    <w:left w:val="none" w:sz="0" w:space="0" w:color="auto"/>
                    <w:bottom w:val="none" w:sz="0" w:space="0" w:color="auto"/>
                    <w:right w:val="none" w:sz="0" w:space="0" w:color="auto"/>
                  </w:divBdr>
                  <w:divsChild>
                    <w:div w:id="51046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506019">
      <w:bodyDiv w:val="1"/>
      <w:marLeft w:val="0"/>
      <w:marRight w:val="0"/>
      <w:marTop w:val="0"/>
      <w:marBottom w:val="0"/>
      <w:divBdr>
        <w:top w:val="none" w:sz="0" w:space="0" w:color="auto"/>
        <w:left w:val="none" w:sz="0" w:space="0" w:color="auto"/>
        <w:bottom w:val="none" w:sz="0" w:space="0" w:color="auto"/>
        <w:right w:val="none" w:sz="0" w:space="0" w:color="auto"/>
      </w:divBdr>
    </w:div>
    <w:div w:id="693266948">
      <w:bodyDiv w:val="1"/>
      <w:marLeft w:val="0"/>
      <w:marRight w:val="0"/>
      <w:marTop w:val="0"/>
      <w:marBottom w:val="0"/>
      <w:divBdr>
        <w:top w:val="none" w:sz="0" w:space="0" w:color="auto"/>
        <w:left w:val="none" w:sz="0" w:space="0" w:color="auto"/>
        <w:bottom w:val="none" w:sz="0" w:space="0" w:color="auto"/>
        <w:right w:val="none" w:sz="0" w:space="0" w:color="auto"/>
      </w:divBdr>
    </w:div>
    <w:div w:id="711468500">
      <w:bodyDiv w:val="1"/>
      <w:marLeft w:val="0"/>
      <w:marRight w:val="0"/>
      <w:marTop w:val="0"/>
      <w:marBottom w:val="0"/>
      <w:divBdr>
        <w:top w:val="none" w:sz="0" w:space="0" w:color="auto"/>
        <w:left w:val="none" w:sz="0" w:space="0" w:color="auto"/>
        <w:bottom w:val="none" w:sz="0" w:space="0" w:color="auto"/>
        <w:right w:val="none" w:sz="0" w:space="0" w:color="auto"/>
      </w:divBdr>
    </w:div>
    <w:div w:id="750584708">
      <w:bodyDiv w:val="1"/>
      <w:marLeft w:val="0"/>
      <w:marRight w:val="0"/>
      <w:marTop w:val="0"/>
      <w:marBottom w:val="0"/>
      <w:divBdr>
        <w:top w:val="none" w:sz="0" w:space="0" w:color="auto"/>
        <w:left w:val="none" w:sz="0" w:space="0" w:color="auto"/>
        <w:bottom w:val="none" w:sz="0" w:space="0" w:color="auto"/>
        <w:right w:val="none" w:sz="0" w:space="0" w:color="auto"/>
      </w:divBdr>
    </w:div>
    <w:div w:id="754590725">
      <w:bodyDiv w:val="1"/>
      <w:marLeft w:val="0"/>
      <w:marRight w:val="0"/>
      <w:marTop w:val="0"/>
      <w:marBottom w:val="0"/>
      <w:divBdr>
        <w:top w:val="none" w:sz="0" w:space="0" w:color="auto"/>
        <w:left w:val="none" w:sz="0" w:space="0" w:color="auto"/>
        <w:bottom w:val="none" w:sz="0" w:space="0" w:color="auto"/>
        <w:right w:val="none" w:sz="0" w:space="0" w:color="auto"/>
      </w:divBdr>
    </w:div>
    <w:div w:id="776633351">
      <w:bodyDiv w:val="1"/>
      <w:marLeft w:val="0"/>
      <w:marRight w:val="0"/>
      <w:marTop w:val="0"/>
      <w:marBottom w:val="0"/>
      <w:divBdr>
        <w:top w:val="none" w:sz="0" w:space="0" w:color="auto"/>
        <w:left w:val="none" w:sz="0" w:space="0" w:color="auto"/>
        <w:bottom w:val="none" w:sz="0" w:space="0" w:color="auto"/>
        <w:right w:val="none" w:sz="0" w:space="0" w:color="auto"/>
      </w:divBdr>
    </w:div>
    <w:div w:id="885532060">
      <w:bodyDiv w:val="1"/>
      <w:marLeft w:val="0"/>
      <w:marRight w:val="0"/>
      <w:marTop w:val="0"/>
      <w:marBottom w:val="0"/>
      <w:divBdr>
        <w:top w:val="none" w:sz="0" w:space="0" w:color="auto"/>
        <w:left w:val="none" w:sz="0" w:space="0" w:color="auto"/>
        <w:bottom w:val="none" w:sz="0" w:space="0" w:color="auto"/>
        <w:right w:val="none" w:sz="0" w:space="0" w:color="auto"/>
      </w:divBdr>
    </w:div>
    <w:div w:id="897205348">
      <w:bodyDiv w:val="1"/>
      <w:marLeft w:val="0"/>
      <w:marRight w:val="0"/>
      <w:marTop w:val="0"/>
      <w:marBottom w:val="0"/>
      <w:divBdr>
        <w:top w:val="none" w:sz="0" w:space="0" w:color="auto"/>
        <w:left w:val="none" w:sz="0" w:space="0" w:color="auto"/>
        <w:bottom w:val="none" w:sz="0" w:space="0" w:color="auto"/>
        <w:right w:val="none" w:sz="0" w:space="0" w:color="auto"/>
      </w:divBdr>
    </w:div>
    <w:div w:id="905991521">
      <w:bodyDiv w:val="1"/>
      <w:marLeft w:val="0"/>
      <w:marRight w:val="0"/>
      <w:marTop w:val="0"/>
      <w:marBottom w:val="0"/>
      <w:divBdr>
        <w:top w:val="none" w:sz="0" w:space="0" w:color="auto"/>
        <w:left w:val="none" w:sz="0" w:space="0" w:color="auto"/>
        <w:bottom w:val="none" w:sz="0" w:space="0" w:color="auto"/>
        <w:right w:val="none" w:sz="0" w:space="0" w:color="auto"/>
      </w:divBdr>
    </w:div>
    <w:div w:id="912546836">
      <w:bodyDiv w:val="1"/>
      <w:marLeft w:val="0"/>
      <w:marRight w:val="0"/>
      <w:marTop w:val="0"/>
      <w:marBottom w:val="0"/>
      <w:divBdr>
        <w:top w:val="none" w:sz="0" w:space="0" w:color="auto"/>
        <w:left w:val="none" w:sz="0" w:space="0" w:color="auto"/>
        <w:bottom w:val="none" w:sz="0" w:space="0" w:color="auto"/>
        <w:right w:val="none" w:sz="0" w:space="0" w:color="auto"/>
      </w:divBdr>
    </w:div>
    <w:div w:id="941113236">
      <w:bodyDiv w:val="1"/>
      <w:marLeft w:val="0"/>
      <w:marRight w:val="0"/>
      <w:marTop w:val="0"/>
      <w:marBottom w:val="0"/>
      <w:divBdr>
        <w:top w:val="none" w:sz="0" w:space="0" w:color="auto"/>
        <w:left w:val="none" w:sz="0" w:space="0" w:color="auto"/>
        <w:bottom w:val="none" w:sz="0" w:space="0" w:color="auto"/>
        <w:right w:val="none" w:sz="0" w:space="0" w:color="auto"/>
      </w:divBdr>
    </w:div>
    <w:div w:id="968634276">
      <w:bodyDiv w:val="1"/>
      <w:marLeft w:val="0"/>
      <w:marRight w:val="0"/>
      <w:marTop w:val="0"/>
      <w:marBottom w:val="0"/>
      <w:divBdr>
        <w:top w:val="none" w:sz="0" w:space="0" w:color="auto"/>
        <w:left w:val="none" w:sz="0" w:space="0" w:color="auto"/>
        <w:bottom w:val="none" w:sz="0" w:space="0" w:color="auto"/>
        <w:right w:val="none" w:sz="0" w:space="0" w:color="auto"/>
      </w:divBdr>
    </w:div>
    <w:div w:id="984821557">
      <w:bodyDiv w:val="1"/>
      <w:marLeft w:val="0"/>
      <w:marRight w:val="0"/>
      <w:marTop w:val="0"/>
      <w:marBottom w:val="0"/>
      <w:divBdr>
        <w:top w:val="none" w:sz="0" w:space="0" w:color="auto"/>
        <w:left w:val="none" w:sz="0" w:space="0" w:color="auto"/>
        <w:bottom w:val="none" w:sz="0" w:space="0" w:color="auto"/>
        <w:right w:val="none" w:sz="0" w:space="0" w:color="auto"/>
      </w:divBdr>
    </w:div>
    <w:div w:id="1000960265">
      <w:bodyDiv w:val="1"/>
      <w:marLeft w:val="0"/>
      <w:marRight w:val="0"/>
      <w:marTop w:val="0"/>
      <w:marBottom w:val="0"/>
      <w:divBdr>
        <w:top w:val="none" w:sz="0" w:space="0" w:color="auto"/>
        <w:left w:val="none" w:sz="0" w:space="0" w:color="auto"/>
        <w:bottom w:val="none" w:sz="0" w:space="0" w:color="auto"/>
        <w:right w:val="none" w:sz="0" w:space="0" w:color="auto"/>
      </w:divBdr>
    </w:div>
    <w:div w:id="1004556555">
      <w:bodyDiv w:val="1"/>
      <w:marLeft w:val="0"/>
      <w:marRight w:val="0"/>
      <w:marTop w:val="0"/>
      <w:marBottom w:val="0"/>
      <w:divBdr>
        <w:top w:val="none" w:sz="0" w:space="0" w:color="auto"/>
        <w:left w:val="none" w:sz="0" w:space="0" w:color="auto"/>
        <w:bottom w:val="none" w:sz="0" w:space="0" w:color="auto"/>
        <w:right w:val="none" w:sz="0" w:space="0" w:color="auto"/>
      </w:divBdr>
    </w:div>
    <w:div w:id="1025401991">
      <w:bodyDiv w:val="1"/>
      <w:marLeft w:val="0"/>
      <w:marRight w:val="0"/>
      <w:marTop w:val="0"/>
      <w:marBottom w:val="0"/>
      <w:divBdr>
        <w:top w:val="none" w:sz="0" w:space="0" w:color="auto"/>
        <w:left w:val="none" w:sz="0" w:space="0" w:color="auto"/>
        <w:bottom w:val="none" w:sz="0" w:space="0" w:color="auto"/>
        <w:right w:val="none" w:sz="0" w:space="0" w:color="auto"/>
      </w:divBdr>
      <w:divsChild>
        <w:div w:id="1035228071">
          <w:marLeft w:val="0"/>
          <w:marRight w:val="0"/>
          <w:marTop w:val="0"/>
          <w:marBottom w:val="0"/>
          <w:divBdr>
            <w:top w:val="none" w:sz="0" w:space="0" w:color="auto"/>
            <w:left w:val="none" w:sz="0" w:space="0" w:color="auto"/>
            <w:bottom w:val="none" w:sz="0" w:space="0" w:color="auto"/>
            <w:right w:val="none" w:sz="0" w:space="0" w:color="auto"/>
          </w:divBdr>
          <w:divsChild>
            <w:div w:id="1575047562">
              <w:marLeft w:val="0"/>
              <w:marRight w:val="0"/>
              <w:marTop w:val="0"/>
              <w:marBottom w:val="0"/>
              <w:divBdr>
                <w:top w:val="none" w:sz="0" w:space="0" w:color="auto"/>
                <w:left w:val="none" w:sz="0" w:space="0" w:color="auto"/>
                <w:bottom w:val="none" w:sz="0" w:space="0" w:color="auto"/>
                <w:right w:val="none" w:sz="0" w:space="0" w:color="auto"/>
              </w:divBdr>
              <w:divsChild>
                <w:div w:id="918446172">
                  <w:marLeft w:val="0"/>
                  <w:marRight w:val="0"/>
                  <w:marTop w:val="0"/>
                  <w:marBottom w:val="0"/>
                  <w:divBdr>
                    <w:top w:val="none" w:sz="0" w:space="0" w:color="auto"/>
                    <w:left w:val="none" w:sz="0" w:space="0" w:color="auto"/>
                    <w:bottom w:val="none" w:sz="0" w:space="0" w:color="auto"/>
                    <w:right w:val="none" w:sz="0" w:space="0" w:color="auto"/>
                  </w:divBdr>
                  <w:divsChild>
                    <w:div w:id="152744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134541">
      <w:bodyDiv w:val="1"/>
      <w:marLeft w:val="0"/>
      <w:marRight w:val="0"/>
      <w:marTop w:val="0"/>
      <w:marBottom w:val="0"/>
      <w:divBdr>
        <w:top w:val="none" w:sz="0" w:space="0" w:color="auto"/>
        <w:left w:val="none" w:sz="0" w:space="0" w:color="auto"/>
        <w:bottom w:val="none" w:sz="0" w:space="0" w:color="auto"/>
        <w:right w:val="none" w:sz="0" w:space="0" w:color="auto"/>
      </w:divBdr>
    </w:div>
    <w:div w:id="1063404984">
      <w:bodyDiv w:val="1"/>
      <w:marLeft w:val="0"/>
      <w:marRight w:val="0"/>
      <w:marTop w:val="0"/>
      <w:marBottom w:val="0"/>
      <w:divBdr>
        <w:top w:val="none" w:sz="0" w:space="0" w:color="auto"/>
        <w:left w:val="none" w:sz="0" w:space="0" w:color="auto"/>
        <w:bottom w:val="none" w:sz="0" w:space="0" w:color="auto"/>
        <w:right w:val="none" w:sz="0" w:space="0" w:color="auto"/>
      </w:divBdr>
    </w:div>
    <w:div w:id="1068185936">
      <w:bodyDiv w:val="1"/>
      <w:marLeft w:val="0"/>
      <w:marRight w:val="0"/>
      <w:marTop w:val="0"/>
      <w:marBottom w:val="0"/>
      <w:divBdr>
        <w:top w:val="none" w:sz="0" w:space="0" w:color="auto"/>
        <w:left w:val="none" w:sz="0" w:space="0" w:color="auto"/>
        <w:bottom w:val="none" w:sz="0" w:space="0" w:color="auto"/>
        <w:right w:val="none" w:sz="0" w:space="0" w:color="auto"/>
      </w:divBdr>
    </w:div>
    <w:div w:id="1121264224">
      <w:bodyDiv w:val="1"/>
      <w:marLeft w:val="0"/>
      <w:marRight w:val="0"/>
      <w:marTop w:val="0"/>
      <w:marBottom w:val="0"/>
      <w:divBdr>
        <w:top w:val="none" w:sz="0" w:space="0" w:color="auto"/>
        <w:left w:val="none" w:sz="0" w:space="0" w:color="auto"/>
        <w:bottom w:val="none" w:sz="0" w:space="0" w:color="auto"/>
        <w:right w:val="none" w:sz="0" w:space="0" w:color="auto"/>
      </w:divBdr>
    </w:div>
    <w:div w:id="1124468294">
      <w:bodyDiv w:val="1"/>
      <w:marLeft w:val="0"/>
      <w:marRight w:val="0"/>
      <w:marTop w:val="0"/>
      <w:marBottom w:val="0"/>
      <w:divBdr>
        <w:top w:val="none" w:sz="0" w:space="0" w:color="auto"/>
        <w:left w:val="none" w:sz="0" w:space="0" w:color="auto"/>
        <w:bottom w:val="none" w:sz="0" w:space="0" w:color="auto"/>
        <w:right w:val="none" w:sz="0" w:space="0" w:color="auto"/>
      </w:divBdr>
    </w:div>
    <w:div w:id="1132401073">
      <w:bodyDiv w:val="1"/>
      <w:marLeft w:val="0"/>
      <w:marRight w:val="0"/>
      <w:marTop w:val="0"/>
      <w:marBottom w:val="0"/>
      <w:divBdr>
        <w:top w:val="none" w:sz="0" w:space="0" w:color="auto"/>
        <w:left w:val="none" w:sz="0" w:space="0" w:color="auto"/>
        <w:bottom w:val="none" w:sz="0" w:space="0" w:color="auto"/>
        <w:right w:val="none" w:sz="0" w:space="0" w:color="auto"/>
      </w:divBdr>
      <w:divsChild>
        <w:div w:id="750128264">
          <w:marLeft w:val="0"/>
          <w:marRight w:val="0"/>
          <w:marTop w:val="0"/>
          <w:marBottom w:val="0"/>
          <w:divBdr>
            <w:top w:val="none" w:sz="0" w:space="0" w:color="auto"/>
            <w:left w:val="none" w:sz="0" w:space="0" w:color="auto"/>
            <w:bottom w:val="none" w:sz="0" w:space="0" w:color="auto"/>
            <w:right w:val="none" w:sz="0" w:space="0" w:color="auto"/>
          </w:divBdr>
          <w:divsChild>
            <w:div w:id="1199245707">
              <w:marLeft w:val="0"/>
              <w:marRight w:val="0"/>
              <w:marTop w:val="0"/>
              <w:marBottom w:val="0"/>
              <w:divBdr>
                <w:top w:val="none" w:sz="0" w:space="0" w:color="auto"/>
                <w:left w:val="none" w:sz="0" w:space="0" w:color="auto"/>
                <w:bottom w:val="none" w:sz="0" w:space="0" w:color="auto"/>
                <w:right w:val="none" w:sz="0" w:space="0" w:color="auto"/>
              </w:divBdr>
              <w:divsChild>
                <w:div w:id="989679323">
                  <w:marLeft w:val="0"/>
                  <w:marRight w:val="0"/>
                  <w:marTop w:val="0"/>
                  <w:marBottom w:val="0"/>
                  <w:divBdr>
                    <w:top w:val="none" w:sz="0" w:space="0" w:color="auto"/>
                    <w:left w:val="none" w:sz="0" w:space="0" w:color="auto"/>
                    <w:bottom w:val="none" w:sz="0" w:space="0" w:color="auto"/>
                    <w:right w:val="none" w:sz="0" w:space="0" w:color="auto"/>
                  </w:divBdr>
                  <w:divsChild>
                    <w:div w:id="19755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018500">
      <w:bodyDiv w:val="1"/>
      <w:marLeft w:val="0"/>
      <w:marRight w:val="0"/>
      <w:marTop w:val="0"/>
      <w:marBottom w:val="0"/>
      <w:divBdr>
        <w:top w:val="none" w:sz="0" w:space="0" w:color="auto"/>
        <w:left w:val="none" w:sz="0" w:space="0" w:color="auto"/>
        <w:bottom w:val="none" w:sz="0" w:space="0" w:color="auto"/>
        <w:right w:val="none" w:sz="0" w:space="0" w:color="auto"/>
      </w:divBdr>
    </w:div>
    <w:div w:id="1159268495">
      <w:bodyDiv w:val="1"/>
      <w:marLeft w:val="0"/>
      <w:marRight w:val="0"/>
      <w:marTop w:val="0"/>
      <w:marBottom w:val="0"/>
      <w:divBdr>
        <w:top w:val="none" w:sz="0" w:space="0" w:color="auto"/>
        <w:left w:val="none" w:sz="0" w:space="0" w:color="auto"/>
        <w:bottom w:val="none" w:sz="0" w:space="0" w:color="auto"/>
        <w:right w:val="none" w:sz="0" w:space="0" w:color="auto"/>
      </w:divBdr>
    </w:div>
    <w:div w:id="1159883528">
      <w:bodyDiv w:val="1"/>
      <w:marLeft w:val="0"/>
      <w:marRight w:val="0"/>
      <w:marTop w:val="0"/>
      <w:marBottom w:val="0"/>
      <w:divBdr>
        <w:top w:val="none" w:sz="0" w:space="0" w:color="auto"/>
        <w:left w:val="none" w:sz="0" w:space="0" w:color="auto"/>
        <w:bottom w:val="none" w:sz="0" w:space="0" w:color="auto"/>
        <w:right w:val="none" w:sz="0" w:space="0" w:color="auto"/>
      </w:divBdr>
    </w:div>
    <w:div w:id="1164247323">
      <w:bodyDiv w:val="1"/>
      <w:marLeft w:val="0"/>
      <w:marRight w:val="0"/>
      <w:marTop w:val="0"/>
      <w:marBottom w:val="0"/>
      <w:divBdr>
        <w:top w:val="none" w:sz="0" w:space="0" w:color="auto"/>
        <w:left w:val="none" w:sz="0" w:space="0" w:color="auto"/>
        <w:bottom w:val="none" w:sz="0" w:space="0" w:color="auto"/>
        <w:right w:val="none" w:sz="0" w:space="0" w:color="auto"/>
      </w:divBdr>
      <w:divsChild>
        <w:div w:id="525141004">
          <w:marLeft w:val="0"/>
          <w:marRight w:val="0"/>
          <w:marTop w:val="0"/>
          <w:marBottom w:val="0"/>
          <w:divBdr>
            <w:top w:val="none" w:sz="0" w:space="0" w:color="auto"/>
            <w:left w:val="none" w:sz="0" w:space="0" w:color="auto"/>
            <w:bottom w:val="none" w:sz="0" w:space="0" w:color="auto"/>
            <w:right w:val="none" w:sz="0" w:space="0" w:color="auto"/>
          </w:divBdr>
          <w:divsChild>
            <w:div w:id="1825077674">
              <w:marLeft w:val="0"/>
              <w:marRight w:val="0"/>
              <w:marTop w:val="0"/>
              <w:marBottom w:val="0"/>
              <w:divBdr>
                <w:top w:val="none" w:sz="0" w:space="0" w:color="auto"/>
                <w:left w:val="none" w:sz="0" w:space="0" w:color="auto"/>
                <w:bottom w:val="none" w:sz="0" w:space="0" w:color="auto"/>
                <w:right w:val="none" w:sz="0" w:space="0" w:color="auto"/>
              </w:divBdr>
              <w:divsChild>
                <w:div w:id="1378120995">
                  <w:marLeft w:val="0"/>
                  <w:marRight w:val="0"/>
                  <w:marTop w:val="0"/>
                  <w:marBottom w:val="0"/>
                  <w:divBdr>
                    <w:top w:val="none" w:sz="0" w:space="0" w:color="auto"/>
                    <w:left w:val="none" w:sz="0" w:space="0" w:color="auto"/>
                    <w:bottom w:val="none" w:sz="0" w:space="0" w:color="auto"/>
                    <w:right w:val="none" w:sz="0" w:space="0" w:color="auto"/>
                  </w:divBdr>
                  <w:divsChild>
                    <w:div w:id="105265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474206">
      <w:bodyDiv w:val="1"/>
      <w:marLeft w:val="0"/>
      <w:marRight w:val="0"/>
      <w:marTop w:val="0"/>
      <w:marBottom w:val="0"/>
      <w:divBdr>
        <w:top w:val="none" w:sz="0" w:space="0" w:color="auto"/>
        <w:left w:val="none" w:sz="0" w:space="0" w:color="auto"/>
        <w:bottom w:val="none" w:sz="0" w:space="0" w:color="auto"/>
        <w:right w:val="none" w:sz="0" w:space="0" w:color="auto"/>
      </w:divBdr>
    </w:div>
    <w:div w:id="1173448782">
      <w:bodyDiv w:val="1"/>
      <w:marLeft w:val="0"/>
      <w:marRight w:val="0"/>
      <w:marTop w:val="0"/>
      <w:marBottom w:val="0"/>
      <w:divBdr>
        <w:top w:val="none" w:sz="0" w:space="0" w:color="auto"/>
        <w:left w:val="none" w:sz="0" w:space="0" w:color="auto"/>
        <w:bottom w:val="none" w:sz="0" w:space="0" w:color="auto"/>
        <w:right w:val="none" w:sz="0" w:space="0" w:color="auto"/>
      </w:divBdr>
    </w:div>
    <w:div w:id="1225675385">
      <w:bodyDiv w:val="1"/>
      <w:marLeft w:val="0"/>
      <w:marRight w:val="0"/>
      <w:marTop w:val="0"/>
      <w:marBottom w:val="0"/>
      <w:divBdr>
        <w:top w:val="none" w:sz="0" w:space="0" w:color="auto"/>
        <w:left w:val="none" w:sz="0" w:space="0" w:color="auto"/>
        <w:bottom w:val="none" w:sz="0" w:space="0" w:color="auto"/>
        <w:right w:val="none" w:sz="0" w:space="0" w:color="auto"/>
      </w:divBdr>
    </w:div>
    <w:div w:id="1272934042">
      <w:bodyDiv w:val="1"/>
      <w:marLeft w:val="0"/>
      <w:marRight w:val="0"/>
      <w:marTop w:val="0"/>
      <w:marBottom w:val="0"/>
      <w:divBdr>
        <w:top w:val="none" w:sz="0" w:space="0" w:color="auto"/>
        <w:left w:val="none" w:sz="0" w:space="0" w:color="auto"/>
        <w:bottom w:val="none" w:sz="0" w:space="0" w:color="auto"/>
        <w:right w:val="none" w:sz="0" w:space="0" w:color="auto"/>
      </w:divBdr>
    </w:div>
    <w:div w:id="1287083610">
      <w:bodyDiv w:val="1"/>
      <w:marLeft w:val="0"/>
      <w:marRight w:val="0"/>
      <w:marTop w:val="0"/>
      <w:marBottom w:val="0"/>
      <w:divBdr>
        <w:top w:val="none" w:sz="0" w:space="0" w:color="auto"/>
        <w:left w:val="none" w:sz="0" w:space="0" w:color="auto"/>
        <w:bottom w:val="none" w:sz="0" w:space="0" w:color="auto"/>
        <w:right w:val="none" w:sz="0" w:space="0" w:color="auto"/>
      </w:divBdr>
    </w:div>
    <w:div w:id="1292636463">
      <w:bodyDiv w:val="1"/>
      <w:marLeft w:val="0"/>
      <w:marRight w:val="0"/>
      <w:marTop w:val="0"/>
      <w:marBottom w:val="0"/>
      <w:divBdr>
        <w:top w:val="none" w:sz="0" w:space="0" w:color="auto"/>
        <w:left w:val="none" w:sz="0" w:space="0" w:color="auto"/>
        <w:bottom w:val="none" w:sz="0" w:space="0" w:color="auto"/>
        <w:right w:val="none" w:sz="0" w:space="0" w:color="auto"/>
      </w:divBdr>
      <w:divsChild>
        <w:div w:id="220529156">
          <w:marLeft w:val="0"/>
          <w:marRight w:val="0"/>
          <w:marTop w:val="0"/>
          <w:marBottom w:val="0"/>
          <w:divBdr>
            <w:top w:val="none" w:sz="0" w:space="0" w:color="auto"/>
            <w:left w:val="none" w:sz="0" w:space="0" w:color="auto"/>
            <w:bottom w:val="none" w:sz="0" w:space="0" w:color="auto"/>
            <w:right w:val="none" w:sz="0" w:space="0" w:color="auto"/>
          </w:divBdr>
          <w:divsChild>
            <w:div w:id="1014721577">
              <w:marLeft w:val="0"/>
              <w:marRight w:val="0"/>
              <w:marTop w:val="0"/>
              <w:marBottom w:val="0"/>
              <w:divBdr>
                <w:top w:val="none" w:sz="0" w:space="0" w:color="auto"/>
                <w:left w:val="none" w:sz="0" w:space="0" w:color="auto"/>
                <w:bottom w:val="none" w:sz="0" w:space="0" w:color="auto"/>
                <w:right w:val="none" w:sz="0" w:space="0" w:color="auto"/>
              </w:divBdr>
              <w:divsChild>
                <w:div w:id="901479211">
                  <w:marLeft w:val="0"/>
                  <w:marRight w:val="0"/>
                  <w:marTop w:val="0"/>
                  <w:marBottom w:val="0"/>
                  <w:divBdr>
                    <w:top w:val="none" w:sz="0" w:space="0" w:color="auto"/>
                    <w:left w:val="none" w:sz="0" w:space="0" w:color="auto"/>
                    <w:bottom w:val="none" w:sz="0" w:space="0" w:color="auto"/>
                    <w:right w:val="none" w:sz="0" w:space="0" w:color="auto"/>
                  </w:divBdr>
                  <w:divsChild>
                    <w:div w:id="1340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201898">
      <w:bodyDiv w:val="1"/>
      <w:marLeft w:val="0"/>
      <w:marRight w:val="0"/>
      <w:marTop w:val="0"/>
      <w:marBottom w:val="0"/>
      <w:divBdr>
        <w:top w:val="none" w:sz="0" w:space="0" w:color="auto"/>
        <w:left w:val="none" w:sz="0" w:space="0" w:color="auto"/>
        <w:bottom w:val="none" w:sz="0" w:space="0" w:color="auto"/>
        <w:right w:val="none" w:sz="0" w:space="0" w:color="auto"/>
      </w:divBdr>
    </w:div>
    <w:div w:id="1362125174">
      <w:bodyDiv w:val="1"/>
      <w:marLeft w:val="0"/>
      <w:marRight w:val="0"/>
      <w:marTop w:val="0"/>
      <w:marBottom w:val="0"/>
      <w:divBdr>
        <w:top w:val="none" w:sz="0" w:space="0" w:color="auto"/>
        <w:left w:val="none" w:sz="0" w:space="0" w:color="auto"/>
        <w:bottom w:val="none" w:sz="0" w:space="0" w:color="auto"/>
        <w:right w:val="none" w:sz="0" w:space="0" w:color="auto"/>
      </w:divBdr>
    </w:div>
    <w:div w:id="1378892159">
      <w:bodyDiv w:val="1"/>
      <w:marLeft w:val="0"/>
      <w:marRight w:val="0"/>
      <w:marTop w:val="0"/>
      <w:marBottom w:val="0"/>
      <w:divBdr>
        <w:top w:val="none" w:sz="0" w:space="0" w:color="auto"/>
        <w:left w:val="none" w:sz="0" w:space="0" w:color="auto"/>
        <w:bottom w:val="none" w:sz="0" w:space="0" w:color="auto"/>
        <w:right w:val="none" w:sz="0" w:space="0" w:color="auto"/>
      </w:divBdr>
    </w:div>
    <w:div w:id="1570574395">
      <w:bodyDiv w:val="1"/>
      <w:marLeft w:val="0"/>
      <w:marRight w:val="0"/>
      <w:marTop w:val="0"/>
      <w:marBottom w:val="0"/>
      <w:divBdr>
        <w:top w:val="none" w:sz="0" w:space="0" w:color="auto"/>
        <w:left w:val="none" w:sz="0" w:space="0" w:color="auto"/>
        <w:bottom w:val="none" w:sz="0" w:space="0" w:color="auto"/>
        <w:right w:val="none" w:sz="0" w:space="0" w:color="auto"/>
      </w:divBdr>
    </w:div>
    <w:div w:id="1610431060">
      <w:bodyDiv w:val="1"/>
      <w:marLeft w:val="0"/>
      <w:marRight w:val="0"/>
      <w:marTop w:val="0"/>
      <w:marBottom w:val="0"/>
      <w:divBdr>
        <w:top w:val="none" w:sz="0" w:space="0" w:color="auto"/>
        <w:left w:val="none" w:sz="0" w:space="0" w:color="auto"/>
        <w:bottom w:val="none" w:sz="0" w:space="0" w:color="auto"/>
        <w:right w:val="none" w:sz="0" w:space="0" w:color="auto"/>
      </w:divBdr>
    </w:div>
    <w:div w:id="1619607843">
      <w:bodyDiv w:val="1"/>
      <w:marLeft w:val="0"/>
      <w:marRight w:val="0"/>
      <w:marTop w:val="0"/>
      <w:marBottom w:val="0"/>
      <w:divBdr>
        <w:top w:val="none" w:sz="0" w:space="0" w:color="auto"/>
        <w:left w:val="none" w:sz="0" w:space="0" w:color="auto"/>
        <w:bottom w:val="none" w:sz="0" w:space="0" w:color="auto"/>
        <w:right w:val="none" w:sz="0" w:space="0" w:color="auto"/>
      </w:divBdr>
      <w:divsChild>
        <w:div w:id="493226527">
          <w:marLeft w:val="0"/>
          <w:marRight w:val="0"/>
          <w:marTop w:val="0"/>
          <w:marBottom w:val="0"/>
          <w:divBdr>
            <w:top w:val="none" w:sz="0" w:space="0" w:color="auto"/>
            <w:left w:val="none" w:sz="0" w:space="0" w:color="auto"/>
            <w:bottom w:val="none" w:sz="0" w:space="0" w:color="auto"/>
            <w:right w:val="none" w:sz="0" w:space="0" w:color="auto"/>
          </w:divBdr>
          <w:divsChild>
            <w:div w:id="356196532">
              <w:marLeft w:val="0"/>
              <w:marRight w:val="0"/>
              <w:marTop w:val="0"/>
              <w:marBottom w:val="0"/>
              <w:divBdr>
                <w:top w:val="none" w:sz="0" w:space="0" w:color="auto"/>
                <w:left w:val="none" w:sz="0" w:space="0" w:color="auto"/>
                <w:bottom w:val="none" w:sz="0" w:space="0" w:color="auto"/>
                <w:right w:val="none" w:sz="0" w:space="0" w:color="auto"/>
              </w:divBdr>
              <w:divsChild>
                <w:div w:id="790586642">
                  <w:marLeft w:val="0"/>
                  <w:marRight w:val="0"/>
                  <w:marTop w:val="0"/>
                  <w:marBottom w:val="0"/>
                  <w:divBdr>
                    <w:top w:val="none" w:sz="0" w:space="0" w:color="auto"/>
                    <w:left w:val="none" w:sz="0" w:space="0" w:color="auto"/>
                    <w:bottom w:val="none" w:sz="0" w:space="0" w:color="auto"/>
                    <w:right w:val="none" w:sz="0" w:space="0" w:color="auto"/>
                  </w:divBdr>
                  <w:divsChild>
                    <w:div w:id="160499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537078">
      <w:bodyDiv w:val="1"/>
      <w:marLeft w:val="0"/>
      <w:marRight w:val="0"/>
      <w:marTop w:val="0"/>
      <w:marBottom w:val="0"/>
      <w:divBdr>
        <w:top w:val="none" w:sz="0" w:space="0" w:color="auto"/>
        <w:left w:val="none" w:sz="0" w:space="0" w:color="auto"/>
        <w:bottom w:val="none" w:sz="0" w:space="0" w:color="auto"/>
        <w:right w:val="none" w:sz="0" w:space="0" w:color="auto"/>
      </w:divBdr>
    </w:div>
    <w:div w:id="1649430591">
      <w:bodyDiv w:val="1"/>
      <w:marLeft w:val="0"/>
      <w:marRight w:val="0"/>
      <w:marTop w:val="0"/>
      <w:marBottom w:val="0"/>
      <w:divBdr>
        <w:top w:val="none" w:sz="0" w:space="0" w:color="auto"/>
        <w:left w:val="none" w:sz="0" w:space="0" w:color="auto"/>
        <w:bottom w:val="none" w:sz="0" w:space="0" w:color="auto"/>
        <w:right w:val="none" w:sz="0" w:space="0" w:color="auto"/>
      </w:divBdr>
    </w:div>
    <w:div w:id="1673145622">
      <w:bodyDiv w:val="1"/>
      <w:marLeft w:val="0"/>
      <w:marRight w:val="0"/>
      <w:marTop w:val="0"/>
      <w:marBottom w:val="0"/>
      <w:divBdr>
        <w:top w:val="none" w:sz="0" w:space="0" w:color="auto"/>
        <w:left w:val="none" w:sz="0" w:space="0" w:color="auto"/>
        <w:bottom w:val="none" w:sz="0" w:space="0" w:color="auto"/>
        <w:right w:val="none" w:sz="0" w:space="0" w:color="auto"/>
      </w:divBdr>
    </w:div>
    <w:div w:id="1697804901">
      <w:bodyDiv w:val="1"/>
      <w:marLeft w:val="0"/>
      <w:marRight w:val="0"/>
      <w:marTop w:val="0"/>
      <w:marBottom w:val="0"/>
      <w:divBdr>
        <w:top w:val="none" w:sz="0" w:space="0" w:color="auto"/>
        <w:left w:val="none" w:sz="0" w:space="0" w:color="auto"/>
        <w:bottom w:val="none" w:sz="0" w:space="0" w:color="auto"/>
        <w:right w:val="none" w:sz="0" w:space="0" w:color="auto"/>
      </w:divBdr>
    </w:div>
    <w:div w:id="1706522458">
      <w:bodyDiv w:val="1"/>
      <w:marLeft w:val="0"/>
      <w:marRight w:val="0"/>
      <w:marTop w:val="0"/>
      <w:marBottom w:val="0"/>
      <w:divBdr>
        <w:top w:val="none" w:sz="0" w:space="0" w:color="auto"/>
        <w:left w:val="none" w:sz="0" w:space="0" w:color="auto"/>
        <w:bottom w:val="none" w:sz="0" w:space="0" w:color="auto"/>
        <w:right w:val="none" w:sz="0" w:space="0" w:color="auto"/>
      </w:divBdr>
    </w:div>
    <w:div w:id="1765686039">
      <w:bodyDiv w:val="1"/>
      <w:marLeft w:val="0"/>
      <w:marRight w:val="0"/>
      <w:marTop w:val="0"/>
      <w:marBottom w:val="0"/>
      <w:divBdr>
        <w:top w:val="none" w:sz="0" w:space="0" w:color="auto"/>
        <w:left w:val="none" w:sz="0" w:space="0" w:color="auto"/>
        <w:bottom w:val="none" w:sz="0" w:space="0" w:color="auto"/>
        <w:right w:val="none" w:sz="0" w:space="0" w:color="auto"/>
      </w:divBdr>
    </w:div>
    <w:div w:id="1849785438">
      <w:bodyDiv w:val="1"/>
      <w:marLeft w:val="0"/>
      <w:marRight w:val="0"/>
      <w:marTop w:val="0"/>
      <w:marBottom w:val="0"/>
      <w:divBdr>
        <w:top w:val="none" w:sz="0" w:space="0" w:color="auto"/>
        <w:left w:val="none" w:sz="0" w:space="0" w:color="auto"/>
        <w:bottom w:val="none" w:sz="0" w:space="0" w:color="auto"/>
        <w:right w:val="none" w:sz="0" w:space="0" w:color="auto"/>
      </w:divBdr>
    </w:div>
    <w:div w:id="1873302802">
      <w:bodyDiv w:val="1"/>
      <w:marLeft w:val="0"/>
      <w:marRight w:val="0"/>
      <w:marTop w:val="0"/>
      <w:marBottom w:val="0"/>
      <w:divBdr>
        <w:top w:val="none" w:sz="0" w:space="0" w:color="auto"/>
        <w:left w:val="none" w:sz="0" w:space="0" w:color="auto"/>
        <w:bottom w:val="none" w:sz="0" w:space="0" w:color="auto"/>
        <w:right w:val="none" w:sz="0" w:space="0" w:color="auto"/>
      </w:divBdr>
    </w:div>
    <w:div w:id="1875845251">
      <w:bodyDiv w:val="1"/>
      <w:marLeft w:val="0"/>
      <w:marRight w:val="0"/>
      <w:marTop w:val="0"/>
      <w:marBottom w:val="0"/>
      <w:divBdr>
        <w:top w:val="none" w:sz="0" w:space="0" w:color="auto"/>
        <w:left w:val="none" w:sz="0" w:space="0" w:color="auto"/>
        <w:bottom w:val="none" w:sz="0" w:space="0" w:color="auto"/>
        <w:right w:val="none" w:sz="0" w:space="0" w:color="auto"/>
      </w:divBdr>
    </w:div>
    <w:div w:id="1897400551">
      <w:bodyDiv w:val="1"/>
      <w:marLeft w:val="0"/>
      <w:marRight w:val="0"/>
      <w:marTop w:val="0"/>
      <w:marBottom w:val="0"/>
      <w:divBdr>
        <w:top w:val="none" w:sz="0" w:space="0" w:color="auto"/>
        <w:left w:val="none" w:sz="0" w:space="0" w:color="auto"/>
        <w:bottom w:val="none" w:sz="0" w:space="0" w:color="auto"/>
        <w:right w:val="none" w:sz="0" w:space="0" w:color="auto"/>
      </w:divBdr>
    </w:div>
    <w:div w:id="1901475655">
      <w:bodyDiv w:val="1"/>
      <w:marLeft w:val="0"/>
      <w:marRight w:val="0"/>
      <w:marTop w:val="0"/>
      <w:marBottom w:val="0"/>
      <w:divBdr>
        <w:top w:val="none" w:sz="0" w:space="0" w:color="auto"/>
        <w:left w:val="none" w:sz="0" w:space="0" w:color="auto"/>
        <w:bottom w:val="none" w:sz="0" w:space="0" w:color="auto"/>
        <w:right w:val="none" w:sz="0" w:space="0" w:color="auto"/>
      </w:divBdr>
    </w:div>
    <w:div w:id="1961916259">
      <w:bodyDiv w:val="1"/>
      <w:marLeft w:val="0"/>
      <w:marRight w:val="0"/>
      <w:marTop w:val="0"/>
      <w:marBottom w:val="0"/>
      <w:divBdr>
        <w:top w:val="none" w:sz="0" w:space="0" w:color="auto"/>
        <w:left w:val="none" w:sz="0" w:space="0" w:color="auto"/>
        <w:bottom w:val="none" w:sz="0" w:space="0" w:color="auto"/>
        <w:right w:val="none" w:sz="0" w:space="0" w:color="auto"/>
      </w:divBdr>
    </w:div>
    <w:div w:id="1973049033">
      <w:bodyDiv w:val="1"/>
      <w:marLeft w:val="0"/>
      <w:marRight w:val="0"/>
      <w:marTop w:val="0"/>
      <w:marBottom w:val="0"/>
      <w:divBdr>
        <w:top w:val="none" w:sz="0" w:space="0" w:color="auto"/>
        <w:left w:val="none" w:sz="0" w:space="0" w:color="auto"/>
        <w:bottom w:val="none" w:sz="0" w:space="0" w:color="auto"/>
        <w:right w:val="none" w:sz="0" w:space="0" w:color="auto"/>
      </w:divBdr>
    </w:div>
    <w:div w:id="2024235415">
      <w:bodyDiv w:val="1"/>
      <w:marLeft w:val="0"/>
      <w:marRight w:val="0"/>
      <w:marTop w:val="0"/>
      <w:marBottom w:val="0"/>
      <w:divBdr>
        <w:top w:val="none" w:sz="0" w:space="0" w:color="auto"/>
        <w:left w:val="none" w:sz="0" w:space="0" w:color="auto"/>
        <w:bottom w:val="none" w:sz="0" w:space="0" w:color="auto"/>
        <w:right w:val="none" w:sz="0" w:space="0" w:color="auto"/>
      </w:divBdr>
    </w:div>
    <w:div w:id="2096126861">
      <w:bodyDiv w:val="1"/>
      <w:marLeft w:val="0"/>
      <w:marRight w:val="0"/>
      <w:marTop w:val="0"/>
      <w:marBottom w:val="0"/>
      <w:divBdr>
        <w:top w:val="none" w:sz="0" w:space="0" w:color="auto"/>
        <w:left w:val="none" w:sz="0" w:space="0" w:color="auto"/>
        <w:bottom w:val="none" w:sz="0" w:space="0" w:color="auto"/>
        <w:right w:val="none" w:sz="0" w:space="0" w:color="auto"/>
      </w:divBdr>
    </w:div>
    <w:div w:id="2139838548">
      <w:bodyDiv w:val="1"/>
      <w:marLeft w:val="0"/>
      <w:marRight w:val="0"/>
      <w:marTop w:val="0"/>
      <w:marBottom w:val="0"/>
      <w:divBdr>
        <w:top w:val="none" w:sz="0" w:space="0" w:color="auto"/>
        <w:left w:val="none" w:sz="0" w:space="0" w:color="auto"/>
        <w:bottom w:val="none" w:sz="0" w:space="0" w:color="auto"/>
        <w:right w:val="none" w:sz="0" w:space="0" w:color="auto"/>
      </w:divBdr>
      <w:divsChild>
        <w:div w:id="1964461261">
          <w:marLeft w:val="0"/>
          <w:marRight w:val="0"/>
          <w:marTop w:val="0"/>
          <w:marBottom w:val="0"/>
          <w:divBdr>
            <w:top w:val="none" w:sz="0" w:space="0" w:color="auto"/>
            <w:left w:val="none" w:sz="0" w:space="0" w:color="auto"/>
            <w:bottom w:val="none" w:sz="0" w:space="0" w:color="auto"/>
            <w:right w:val="none" w:sz="0" w:space="0" w:color="auto"/>
          </w:divBdr>
          <w:divsChild>
            <w:div w:id="1649431311">
              <w:marLeft w:val="0"/>
              <w:marRight w:val="0"/>
              <w:marTop w:val="0"/>
              <w:marBottom w:val="0"/>
              <w:divBdr>
                <w:top w:val="none" w:sz="0" w:space="0" w:color="auto"/>
                <w:left w:val="none" w:sz="0" w:space="0" w:color="auto"/>
                <w:bottom w:val="none" w:sz="0" w:space="0" w:color="auto"/>
                <w:right w:val="none" w:sz="0" w:space="0" w:color="auto"/>
              </w:divBdr>
              <w:divsChild>
                <w:div w:id="1046686602">
                  <w:marLeft w:val="0"/>
                  <w:marRight w:val="0"/>
                  <w:marTop w:val="0"/>
                  <w:marBottom w:val="0"/>
                  <w:divBdr>
                    <w:top w:val="none" w:sz="0" w:space="0" w:color="auto"/>
                    <w:left w:val="none" w:sz="0" w:space="0" w:color="auto"/>
                    <w:bottom w:val="none" w:sz="0" w:space="0" w:color="auto"/>
                    <w:right w:val="none" w:sz="0" w:space="0" w:color="auto"/>
                  </w:divBdr>
                  <w:divsChild>
                    <w:div w:id="10072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36AE1B93802CE48B8B545421B65B32F" ma:contentTypeVersion="12" ma:contentTypeDescription="Een nieuw document maken." ma:contentTypeScope="" ma:versionID="faf758e6e3b83eedfb024e81a0bc42ff">
  <xsd:schema xmlns:xsd="http://www.w3.org/2001/XMLSchema" xmlns:xs="http://www.w3.org/2001/XMLSchema" xmlns:p="http://schemas.microsoft.com/office/2006/metadata/properties" xmlns:ns2="ac707dac-8fb7-4d89-b2f1-5eded6f62675" xmlns:ns3="147653b9-14c6-469d-9a00-e9fd41760e3d" targetNamespace="http://schemas.microsoft.com/office/2006/metadata/properties" ma:root="true" ma:fieldsID="9d96e3a8b48d1098489534ccb0f58ccd" ns2:_="" ns3:_="">
    <xsd:import namespace="ac707dac-8fb7-4d89-b2f1-5eded6f62675"/>
    <xsd:import namespace="147653b9-14c6-469d-9a00-e9fd41760e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07dac-8fb7-4d89-b2f1-5eded6f626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7653b9-14c6-469d-9a00-e9fd41760e3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19AD5-D98B-4760-B5E3-F40E843B1F7D}">
  <ds:schemaRefs>
    <ds:schemaRef ds:uri="http://schemas.openxmlformats.org/officeDocument/2006/bibliography"/>
  </ds:schemaRefs>
</ds:datastoreItem>
</file>

<file path=customXml/itemProps2.xml><?xml version="1.0" encoding="utf-8"?>
<ds:datastoreItem xmlns:ds="http://schemas.openxmlformats.org/officeDocument/2006/customXml" ds:itemID="{9F5CBBB9-EC6E-41FC-A896-DAECC9DEC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07dac-8fb7-4d89-b2f1-5eded6f62675"/>
    <ds:schemaRef ds:uri="147653b9-14c6-469d-9a00-e9fd41760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F9E296-11B6-4D2C-AD41-17E780A29EFD}">
  <ds:schemaRefs>
    <ds:schemaRef ds:uri="http://schemas.microsoft.com/sharepoint/v3/contenttype/forms"/>
  </ds:schemaRefs>
</ds:datastoreItem>
</file>

<file path=customXml/itemProps4.xml><?xml version="1.0" encoding="utf-8"?>
<ds:datastoreItem xmlns:ds="http://schemas.openxmlformats.org/officeDocument/2006/customXml" ds:itemID="{58DAD79B-86CA-4C8E-801E-32FAD240A3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18</Pages>
  <Words>5781</Words>
  <Characters>31801</Characters>
  <Application>Microsoft Office Word</Application>
  <DocSecurity>0</DocSecurity>
  <Lines>265</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Amsterdam</Company>
  <LinksUpToDate>false</LinksUpToDate>
  <CharactersWithSpaces>37507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r.meijerink@amsterdam.nl</dc:creator>
  <cp:lastModifiedBy>Westdijk, Serge</cp:lastModifiedBy>
  <cp:revision>7</cp:revision>
  <cp:lastPrinted>2018-06-12T09:24:00Z</cp:lastPrinted>
  <dcterms:created xsi:type="dcterms:W3CDTF">2021-11-15T13:10:00Z</dcterms:created>
  <dcterms:modified xsi:type="dcterms:W3CDTF">2021-12-10T13:49:00Z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21.038870</vt:lpwstr>
  </property>
  <property fmtid="{D5CDD505-2E9C-101B-9397-08002B2CF9AE}" pid="3" name="CORSA_GUID">
    <vt:lpwstr>e7985f90-e18a-e0bc-8014-27b528073dff</vt:lpwstr>
  </property>
  <property fmtid="{D5CDD505-2E9C-101B-9397-08002B2CF9AE}" pid="4" name="CORSA_OBJECTTYPE">
    <vt:lpwstr>S</vt:lpwstr>
  </property>
  <property fmtid="{D5CDD505-2E9C-101B-9397-08002B2CF9AE}" pid="5" name="CORSA_OBJECTID">
    <vt:lpwstr>21.038870</vt:lpwstr>
  </property>
  <property fmtid="{D5CDD505-2E9C-101B-9397-08002B2CF9AE}" pid="6" name="CORSA_VERSION">
    <vt:lpwstr>6</vt:lpwstr>
  </property>
  <property fmtid="{D5CDD505-2E9C-101B-9397-08002B2CF9AE}" pid="7" name="ContentTypeId">
    <vt:lpwstr>0x010100536AE1B93802CE48B8B545421B65B32F</vt:lpwstr>
  </property>
</Properties>
</file>